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58FC" w:rsidRPr="00CC58FC" w:rsidRDefault="00CC58FC" w:rsidP="00F030A7">
      <w:pPr>
        <w:pStyle w:val="1"/>
        <w:jc w:val="right"/>
        <w:rPr>
          <w:sz w:val="28"/>
          <w:szCs w:val="28"/>
        </w:rPr>
      </w:pPr>
      <w:r w:rsidRPr="00CC58FC">
        <w:rPr>
          <w:sz w:val="28"/>
          <w:szCs w:val="28"/>
        </w:rPr>
        <w:t>Ф. 7.03-0</w:t>
      </w:r>
      <w:r w:rsidRPr="00CC58FC">
        <w:rPr>
          <w:sz w:val="28"/>
          <w:szCs w:val="28"/>
          <w:lang w:val="kk-KZ"/>
        </w:rPr>
        <w:t>3</w:t>
      </w:r>
      <w:r w:rsidRPr="00CC58FC">
        <w:rPr>
          <w:sz w:val="28"/>
          <w:szCs w:val="28"/>
        </w:rPr>
        <w:t xml:space="preserve"> </w:t>
      </w:r>
    </w:p>
    <w:p w:rsidR="00CC58FC" w:rsidRPr="00CC58FC" w:rsidRDefault="00CC58FC" w:rsidP="00F030A7">
      <w:pPr>
        <w:pStyle w:val="a7"/>
        <w:jc w:val="center"/>
        <w:rPr>
          <w:sz w:val="30"/>
          <w:szCs w:val="30"/>
          <w:lang w:val="en-US"/>
        </w:rPr>
      </w:pPr>
      <w:r w:rsidRPr="00CC58FC">
        <w:rPr>
          <w:sz w:val="30"/>
          <w:szCs w:val="30"/>
          <w:lang w:val="en-US"/>
        </w:rPr>
        <w:t>MINISTRY OF EDUCATION AND SCIENCE OF THE REPUBLIC OF KAZAKHSTAN</w:t>
      </w:r>
    </w:p>
    <w:p w:rsidR="00CC58FC" w:rsidRPr="00CC58FC" w:rsidRDefault="00CC58FC" w:rsidP="00F030A7">
      <w:pPr>
        <w:rPr>
          <w:rFonts w:ascii="Times New Roman" w:hAnsi="Times New Roman" w:cs="Times New Roman"/>
          <w:sz w:val="30"/>
          <w:szCs w:val="30"/>
        </w:rPr>
      </w:pPr>
    </w:p>
    <w:p w:rsidR="00CC58FC" w:rsidRPr="00CC58FC" w:rsidRDefault="00CC58FC" w:rsidP="00F030A7">
      <w:pPr>
        <w:pStyle w:val="a7"/>
        <w:jc w:val="center"/>
        <w:rPr>
          <w:sz w:val="30"/>
          <w:szCs w:val="30"/>
          <w:lang w:val="en-US"/>
        </w:rPr>
      </w:pPr>
      <w:r w:rsidRPr="00CC58FC">
        <w:rPr>
          <w:sz w:val="30"/>
          <w:szCs w:val="30"/>
          <w:lang w:val="en-US"/>
        </w:rPr>
        <w:t>M. AUEZOV SOUTH KAZAKHSTAN STATE UNIVERSITY</w:t>
      </w:r>
    </w:p>
    <w:p w:rsidR="00CC58FC" w:rsidRPr="00CC58FC" w:rsidRDefault="00CC58FC" w:rsidP="00F030A7">
      <w:pPr>
        <w:jc w:val="center"/>
        <w:rPr>
          <w:rFonts w:ascii="Times New Roman" w:hAnsi="Times New Roman" w:cs="Times New Roman"/>
          <w:noProof/>
          <w:sz w:val="28"/>
          <w:szCs w:val="28"/>
          <w:lang w:val="kk-KZ"/>
        </w:rPr>
      </w:pPr>
    </w:p>
    <w:p w:rsidR="00F200F1" w:rsidRPr="007156C7" w:rsidRDefault="00F030A7" w:rsidP="00F030A7">
      <w:pPr>
        <w:jc w:val="center"/>
        <w:rPr>
          <w:rFonts w:ascii="Times New Roman" w:hAnsi="Times New Roman" w:cs="Times New Roman"/>
          <w:sz w:val="28"/>
          <w:szCs w:val="28"/>
        </w:rPr>
      </w:pPr>
      <w:r w:rsidRPr="007156C7">
        <w:rPr>
          <w:rFonts w:ascii="Times New Roman" w:hAnsi="Times New Roman" w:cs="Times New Roman"/>
          <w:sz w:val="28"/>
          <w:szCs w:val="28"/>
          <w:lang w:val="kk-KZ"/>
        </w:rPr>
        <w:t>IZTLEUOV G.M.,DOSBAEVA A ,DAIRABAEVA A.,ABDUOVA A.</w:t>
      </w:r>
      <w:r w:rsidR="007156C7" w:rsidRPr="007156C7">
        <w:rPr>
          <w:rFonts w:ascii="Times New Roman" w:hAnsi="Times New Roman" w:cs="Times New Roman"/>
          <w:sz w:val="28"/>
          <w:szCs w:val="28"/>
        </w:rPr>
        <w:t>,</w:t>
      </w:r>
    </w:p>
    <w:p w:rsidR="007156C7" w:rsidRPr="007156C7" w:rsidRDefault="007156C7" w:rsidP="00F030A7">
      <w:pPr>
        <w:jc w:val="center"/>
        <w:rPr>
          <w:rFonts w:ascii="Times New Roman" w:hAnsi="Times New Roman" w:cs="Times New Roman"/>
          <w:sz w:val="28"/>
          <w:szCs w:val="28"/>
        </w:rPr>
      </w:pPr>
      <w:r w:rsidRPr="007156C7">
        <w:rPr>
          <w:rFonts w:ascii="Times New Roman" w:hAnsi="Times New Roman" w:cs="Times New Roman"/>
          <w:sz w:val="28"/>
          <w:szCs w:val="28"/>
        </w:rPr>
        <w:t>ASCERBECOVA A.</w:t>
      </w:r>
    </w:p>
    <w:p w:rsidR="00CC58FC" w:rsidRPr="00CC58FC" w:rsidRDefault="00CC58FC" w:rsidP="00F030A7">
      <w:pPr>
        <w:jc w:val="center"/>
        <w:rPr>
          <w:rFonts w:ascii="Times New Roman" w:hAnsi="Times New Roman" w:cs="Times New Roman"/>
          <w:caps/>
          <w:sz w:val="28"/>
          <w:szCs w:val="28"/>
          <w:lang w:val="kk-KZ" w:eastAsia="ko-KR"/>
        </w:rPr>
      </w:pPr>
      <w:r w:rsidRPr="00CC58FC">
        <w:rPr>
          <w:rFonts w:ascii="Times New Roman" w:hAnsi="Times New Roman" w:cs="Times New Roman"/>
          <w:noProof/>
          <w:sz w:val="28"/>
          <w:szCs w:val="28"/>
          <w:lang w:val="kk-KZ"/>
        </w:rPr>
        <w:t xml:space="preserve"> </w:t>
      </w:r>
    </w:p>
    <w:p w:rsidR="00CC58FC" w:rsidRDefault="00CC58FC" w:rsidP="00F030A7">
      <w:pPr>
        <w:jc w:val="center"/>
        <w:rPr>
          <w:rFonts w:ascii="Times New Roman" w:hAnsi="Times New Roman" w:cs="Times New Roman"/>
          <w:b/>
          <w:bCs/>
          <w:noProof/>
          <w:lang w:eastAsia="ru-RU" w:bidi="ar-SA"/>
        </w:rPr>
      </w:pPr>
    </w:p>
    <w:p w:rsidR="00BD3206" w:rsidRDefault="00BD3206" w:rsidP="00F030A7">
      <w:pPr>
        <w:jc w:val="center"/>
        <w:rPr>
          <w:rFonts w:ascii="Times New Roman" w:hAnsi="Times New Roman" w:cs="Times New Roman"/>
          <w:b/>
          <w:bCs/>
          <w:noProof/>
          <w:lang w:eastAsia="ru-RU" w:bidi="ar-SA"/>
        </w:rPr>
      </w:pPr>
    </w:p>
    <w:p w:rsidR="00BD3206" w:rsidRDefault="007156C7" w:rsidP="00F030A7">
      <w:pPr>
        <w:jc w:val="center"/>
        <w:rPr>
          <w:rFonts w:ascii="Times New Roman" w:hAnsi="Times New Roman" w:cs="Times New Roman"/>
          <w:b/>
          <w:bCs/>
          <w:noProof/>
          <w:lang w:eastAsia="ru-RU" w:bidi="ar-SA"/>
        </w:rPr>
      </w:pPr>
      <w:r>
        <w:rPr>
          <w:rFonts w:ascii="Times New Roman" w:hAnsi="Times New Roman"/>
          <w:b/>
          <w:noProof/>
          <w:lang w:val="ru-RU" w:eastAsia="ru-RU" w:bidi="ar-SA"/>
        </w:rPr>
        <w:drawing>
          <wp:inline distT="0" distB="0" distL="0" distR="0">
            <wp:extent cx="2219325" cy="1028700"/>
            <wp:effectExtent l="19050" t="0" r="9525" b="0"/>
            <wp:docPr id="1" name="Рисунок 8" descr="C:\Users\admin\Desktop\ОБЩАЯ ПАПКА\Лого ЮКГУ нов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C:\Users\admin\Desktop\ОБЩАЯ ПАПКА\Лого ЮКГУ новый.jpg"/>
                    <pic:cNvPicPr>
                      <a:picLocks noChangeAspect="1" noChangeArrowheads="1"/>
                    </pic:cNvPicPr>
                  </pic:nvPicPr>
                  <pic:blipFill>
                    <a:blip r:embed="rId7" cstate="print"/>
                    <a:srcRect/>
                    <a:stretch>
                      <a:fillRect/>
                    </a:stretch>
                  </pic:blipFill>
                  <pic:spPr bwMode="auto">
                    <a:xfrm>
                      <a:off x="0" y="0"/>
                      <a:ext cx="2219325" cy="1028700"/>
                    </a:xfrm>
                    <a:prstGeom prst="rect">
                      <a:avLst/>
                    </a:prstGeom>
                    <a:noFill/>
                    <a:ln w="9525">
                      <a:noFill/>
                      <a:miter lim="800000"/>
                      <a:headEnd/>
                      <a:tailEnd/>
                    </a:ln>
                  </pic:spPr>
                </pic:pic>
              </a:graphicData>
            </a:graphic>
          </wp:inline>
        </w:drawing>
      </w:r>
    </w:p>
    <w:p w:rsidR="00BD3206" w:rsidRDefault="00BD3206" w:rsidP="00F030A7">
      <w:pPr>
        <w:jc w:val="center"/>
        <w:rPr>
          <w:rFonts w:ascii="Times New Roman" w:hAnsi="Times New Roman" w:cs="Times New Roman"/>
          <w:b/>
          <w:bCs/>
          <w:noProof/>
          <w:lang w:eastAsia="ru-RU" w:bidi="ar-SA"/>
        </w:rPr>
      </w:pPr>
    </w:p>
    <w:p w:rsidR="00BD3206" w:rsidRDefault="00BD3206" w:rsidP="00F030A7">
      <w:pPr>
        <w:jc w:val="center"/>
        <w:rPr>
          <w:rFonts w:ascii="Times New Roman" w:hAnsi="Times New Roman" w:cs="Times New Roman"/>
          <w:b/>
          <w:bCs/>
          <w:noProof/>
          <w:lang w:eastAsia="ru-RU" w:bidi="ar-SA"/>
        </w:rPr>
      </w:pPr>
    </w:p>
    <w:p w:rsidR="00BD3206" w:rsidRDefault="00BD3206" w:rsidP="00F030A7">
      <w:pPr>
        <w:jc w:val="center"/>
        <w:rPr>
          <w:rFonts w:ascii="Times New Roman" w:hAnsi="Times New Roman" w:cs="Times New Roman"/>
          <w:b/>
          <w:bCs/>
          <w:noProof/>
          <w:lang w:eastAsia="ru-RU" w:bidi="ar-SA"/>
        </w:rPr>
      </w:pPr>
    </w:p>
    <w:p w:rsidR="00BD3206" w:rsidRPr="00BD3206" w:rsidRDefault="00BD3206" w:rsidP="00F030A7">
      <w:pPr>
        <w:jc w:val="center"/>
        <w:rPr>
          <w:rFonts w:ascii="Times New Roman" w:hAnsi="Times New Roman" w:cs="Times New Roman"/>
          <w:caps/>
          <w:sz w:val="28"/>
          <w:szCs w:val="28"/>
          <w:lang w:eastAsia="ko-KR"/>
        </w:rPr>
      </w:pPr>
    </w:p>
    <w:p w:rsidR="00CC58FC" w:rsidRPr="00CC58FC" w:rsidRDefault="00CC58FC" w:rsidP="00F030A7">
      <w:pPr>
        <w:jc w:val="center"/>
        <w:rPr>
          <w:rFonts w:ascii="Times New Roman" w:hAnsi="Times New Roman" w:cs="Times New Roman"/>
          <w:lang w:val="kk-KZ"/>
        </w:rPr>
      </w:pPr>
    </w:p>
    <w:p w:rsidR="00CC58FC" w:rsidRPr="00CC58FC" w:rsidRDefault="00CC58FC" w:rsidP="00F030A7">
      <w:pPr>
        <w:jc w:val="center"/>
        <w:rPr>
          <w:rStyle w:val="hps"/>
          <w:rFonts w:ascii="Times New Roman" w:hAnsi="Times New Roman" w:cs="Times New Roman"/>
          <w:caps/>
          <w:sz w:val="28"/>
          <w:szCs w:val="28"/>
          <w:lang w:val="kk-KZ"/>
        </w:rPr>
      </w:pPr>
      <w:r w:rsidRPr="00CC58FC">
        <w:rPr>
          <w:rStyle w:val="hps"/>
          <w:rFonts w:ascii="Times New Roman" w:hAnsi="Times New Roman" w:cs="Times New Roman"/>
          <w:caps/>
          <w:sz w:val="28"/>
          <w:szCs w:val="28"/>
        </w:rPr>
        <w:t>Guidelines for</w:t>
      </w:r>
      <w:r w:rsidRPr="00CC58FC">
        <w:rPr>
          <w:rStyle w:val="shorttext"/>
          <w:rFonts w:ascii="Times New Roman" w:hAnsi="Times New Roman" w:cs="Times New Roman"/>
          <w:caps/>
          <w:sz w:val="28"/>
          <w:szCs w:val="28"/>
        </w:rPr>
        <w:t xml:space="preserve"> </w:t>
      </w:r>
      <w:r w:rsidRPr="00CC58FC">
        <w:rPr>
          <w:rStyle w:val="hps"/>
          <w:rFonts w:ascii="Times New Roman" w:hAnsi="Times New Roman" w:cs="Times New Roman"/>
          <w:caps/>
          <w:sz w:val="28"/>
          <w:szCs w:val="28"/>
        </w:rPr>
        <w:t>the study of</w:t>
      </w:r>
      <w:r w:rsidRPr="00CC58FC">
        <w:rPr>
          <w:rStyle w:val="shorttext"/>
          <w:rFonts w:ascii="Times New Roman" w:hAnsi="Times New Roman" w:cs="Times New Roman"/>
          <w:caps/>
          <w:sz w:val="28"/>
          <w:szCs w:val="28"/>
        </w:rPr>
        <w:t xml:space="preserve"> </w:t>
      </w:r>
      <w:r w:rsidRPr="00CC58FC">
        <w:rPr>
          <w:rStyle w:val="hps"/>
          <w:rFonts w:ascii="Times New Roman" w:hAnsi="Times New Roman" w:cs="Times New Roman"/>
          <w:caps/>
          <w:sz w:val="28"/>
          <w:szCs w:val="28"/>
        </w:rPr>
        <w:t>the</w:t>
      </w:r>
    </w:p>
    <w:p w:rsidR="00CC58FC" w:rsidRPr="00CC58FC" w:rsidRDefault="00CC58FC" w:rsidP="00F030A7">
      <w:pPr>
        <w:jc w:val="center"/>
        <w:rPr>
          <w:rFonts w:ascii="Times New Roman" w:hAnsi="Times New Roman" w:cs="Times New Roman"/>
          <w:spacing w:val="-5"/>
          <w:sz w:val="28"/>
          <w:szCs w:val="28"/>
        </w:rPr>
      </w:pPr>
      <w:proofErr w:type="gramStart"/>
      <w:r w:rsidRPr="00CC58FC">
        <w:rPr>
          <w:rFonts w:ascii="Times New Roman" w:hAnsi="Times New Roman" w:cs="Times New Roman"/>
          <w:spacing w:val="-5"/>
          <w:sz w:val="28"/>
          <w:szCs w:val="28"/>
        </w:rPr>
        <w:t>on</w:t>
      </w:r>
      <w:proofErr w:type="gramEnd"/>
      <w:r w:rsidRPr="00CC58FC">
        <w:rPr>
          <w:rFonts w:ascii="Times New Roman" w:hAnsi="Times New Roman" w:cs="Times New Roman"/>
          <w:spacing w:val="-5"/>
          <w:sz w:val="28"/>
          <w:szCs w:val="28"/>
        </w:rPr>
        <w:t xml:space="preserve"> discipline « </w:t>
      </w:r>
      <w:proofErr w:type="spellStart"/>
      <w:r w:rsidR="00F030A7">
        <w:rPr>
          <w:rFonts w:ascii="Times New Roman" w:hAnsi="Times New Roman"/>
          <w:sz w:val="28"/>
          <w:szCs w:val="28"/>
        </w:rPr>
        <w:t>Ecologycal</w:t>
      </w:r>
      <w:proofErr w:type="spellEnd"/>
      <w:r w:rsidR="00F030A7">
        <w:rPr>
          <w:rFonts w:ascii="Times New Roman" w:hAnsi="Times New Roman"/>
          <w:sz w:val="28"/>
          <w:szCs w:val="28"/>
        </w:rPr>
        <w:t xml:space="preserve"> chemistry</w:t>
      </w:r>
      <w:r w:rsidRPr="00CC58FC">
        <w:rPr>
          <w:rFonts w:ascii="Times New Roman" w:hAnsi="Times New Roman" w:cs="Times New Roman"/>
          <w:spacing w:val="-5"/>
          <w:sz w:val="28"/>
          <w:szCs w:val="28"/>
        </w:rPr>
        <w:t>»</w:t>
      </w:r>
    </w:p>
    <w:p w:rsidR="00CC58FC" w:rsidRPr="00CC58FC" w:rsidRDefault="00CC58FC" w:rsidP="00F030A7">
      <w:pPr>
        <w:jc w:val="center"/>
        <w:rPr>
          <w:rFonts w:ascii="Times New Roman" w:hAnsi="Times New Roman" w:cs="Times New Roman"/>
          <w:spacing w:val="-5"/>
          <w:sz w:val="28"/>
          <w:szCs w:val="28"/>
        </w:rPr>
      </w:pPr>
    </w:p>
    <w:p w:rsidR="00CC58FC" w:rsidRPr="00CC58FC" w:rsidRDefault="00CC58FC" w:rsidP="00F030A7">
      <w:pPr>
        <w:jc w:val="center"/>
        <w:rPr>
          <w:rFonts w:ascii="Times New Roman" w:hAnsi="Times New Roman" w:cs="Times New Roman"/>
          <w:spacing w:val="-5"/>
          <w:sz w:val="28"/>
          <w:szCs w:val="28"/>
        </w:rPr>
      </w:pPr>
    </w:p>
    <w:p w:rsidR="00CC58FC" w:rsidRPr="00CC58FC" w:rsidRDefault="00CC58FC" w:rsidP="00F030A7">
      <w:pPr>
        <w:jc w:val="center"/>
        <w:rPr>
          <w:rFonts w:ascii="Times New Roman" w:hAnsi="Times New Roman" w:cs="Times New Roman"/>
          <w:spacing w:val="-5"/>
          <w:sz w:val="28"/>
          <w:szCs w:val="28"/>
        </w:rPr>
      </w:pPr>
    </w:p>
    <w:p w:rsidR="00CC58FC" w:rsidRPr="00CC58FC" w:rsidRDefault="00CC58FC" w:rsidP="00F030A7">
      <w:pPr>
        <w:jc w:val="center"/>
        <w:rPr>
          <w:rFonts w:ascii="Times New Roman" w:hAnsi="Times New Roman" w:cs="Times New Roman"/>
          <w:sz w:val="28"/>
          <w:szCs w:val="28"/>
        </w:rPr>
      </w:pPr>
    </w:p>
    <w:p w:rsidR="00CC58FC" w:rsidRPr="00CC58FC" w:rsidRDefault="007B5265" w:rsidP="00F030A7">
      <w:pPr>
        <w:jc w:val="center"/>
        <w:rPr>
          <w:rFonts w:ascii="Times New Roman" w:hAnsi="Times New Roman" w:cs="Times New Roman"/>
          <w:caps/>
          <w:sz w:val="28"/>
          <w:szCs w:val="28"/>
          <w:lang w:val="kk-KZ" w:eastAsia="ko-KR"/>
        </w:rPr>
      </w:pPr>
      <w:r>
        <w:rPr>
          <w:rFonts w:ascii="Times New Roman" w:hAnsi="Times New Roman" w:cs="Times New Roman"/>
          <w:noProof/>
          <w:lang w:val="ru-RU" w:eastAsia="ru-RU" w:bidi="ar-SA"/>
        </w:rPr>
        <w:drawing>
          <wp:inline distT="0" distB="0" distL="0" distR="0">
            <wp:extent cx="5114925" cy="3152775"/>
            <wp:effectExtent l="19050" t="0" r="9525" b="0"/>
            <wp:docPr id="2" name="Рисунок 1"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л"/>
                    <pic:cNvPicPr>
                      <a:picLocks noChangeAspect="1" noChangeArrowheads="1"/>
                    </pic:cNvPicPr>
                  </pic:nvPicPr>
                  <pic:blipFill>
                    <a:blip r:embed="rId8" cstate="print"/>
                    <a:srcRect/>
                    <a:stretch>
                      <a:fillRect/>
                    </a:stretch>
                  </pic:blipFill>
                  <pic:spPr bwMode="auto">
                    <a:xfrm>
                      <a:off x="0" y="0"/>
                      <a:ext cx="5114925" cy="3152775"/>
                    </a:xfrm>
                    <a:prstGeom prst="rect">
                      <a:avLst/>
                    </a:prstGeom>
                    <a:noFill/>
                    <a:ln w="9525">
                      <a:noFill/>
                      <a:miter lim="800000"/>
                      <a:headEnd/>
                      <a:tailEnd/>
                    </a:ln>
                  </pic:spPr>
                </pic:pic>
              </a:graphicData>
            </a:graphic>
          </wp:inline>
        </w:drawing>
      </w:r>
    </w:p>
    <w:p w:rsidR="00CC58FC" w:rsidRPr="00CC58FC" w:rsidRDefault="00CC58FC" w:rsidP="00F030A7">
      <w:pPr>
        <w:rPr>
          <w:rFonts w:ascii="Times New Roman" w:hAnsi="Times New Roman" w:cs="Times New Roman"/>
          <w:sz w:val="28"/>
          <w:szCs w:val="28"/>
        </w:rPr>
      </w:pPr>
      <w:r w:rsidRPr="00CC58FC">
        <w:rPr>
          <w:rFonts w:ascii="Times New Roman" w:hAnsi="Times New Roman" w:cs="Times New Roman"/>
          <w:sz w:val="28"/>
          <w:szCs w:val="28"/>
          <w:lang w:val="kk-KZ"/>
        </w:rPr>
        <w:t xml:space="preserve">                                                     </w:t>
      </w:r>
    </w:p>
    <w:p w:rsidR="00CC58FC" w:rsidRPr="00F200F1" w:rsidRDefault="00F030A7" w:rsidP="00F030A7">
      <w:pPr>
        <w:jc w:val="center"/>
        <w:rPr>
          <w:rFonts w:ascii="Times New Roman" w:hAnsi="Times New Roman" w:cs="Times New Roman"/>
          <w:sz w:val="28"/>
          <w:szCs w:val="28"/>
        </w:rPr>
      </w:pPr>
      <w:proofErr w:type="spellStart"/>
      <w:r>
        <w:rPr>
          <w:rFonts w:ascii="Times New Roman" w:hAnsi="Times New Roman" w:cs="Times New Roman"/>
          <w:sz w:val="28"/>
          <w:szCs w:val="28"/>
        </w:rPr>
        <w:t>Shymkent</w:t>
      </w:r>
      <w:proofErr w:type="spellEnd"/>
      <w:r>
        <w:rPr>
          <w:rFonts w:ascii="Times New Roman" w:hAnsi="Times New Roman" w:cs="Times New Roman"/>
          <w:sz w:val="28"/>
          <w:szCs w:val="28"/>
        </w:rPr>
        <w:t>, 2019</w:t>
      </w:r>
    </w:p>
    <w:p w:rsidR="00CC58FC" w:rsidRPr="00CC58FC" w:rsidRDefault="00CC58FC" w:rsidP="00F030A7">
      <w:pPr>
        <w:pStyle w:val="a7"/>
        <w:jc w:val="center"/>
        <w:rPr>
          <w:sz w:val="30"/>
          <w:szCs w:val="30"/>
          <w:lang w:val="kk-KZ"/>
        </w:rPr>
      </w:pPr>
    </w:p>
    <w:p w:rsidR="00CC58FC" w:rsidRPr="00CC58FC" w:rsidRDefault="00CC58FC" w:rsidP="00F030A7">
      <w:pPr>
        <w:pStyle w:val="a7"/>
        <w:jc w:val="center"/>
        <w:rPr>
          <w:sz w:val="30"/>
          <w:szCs w:val="30"/>
          <w:lang w:val="kk-KZ"/>
        </w:rPr>
      </w:pPr>
    </w:p>
    <w:p w:rsidR="00CC58FC" w:rsidRPr="00CC58FC" w:rsidRDefault="00CC58FC" w:rsidP="00F030A7">
      <w:pPr>
        <w:pStyle w:val="a7"/>
        <w:jc w:val="center"/>
        <w:rPr>
          <w:sz w:val="30"/>
          <w:szCs w:val="30"/>
          <w:lang w:val="kk-KZ"/>
        </w:rPr>
      </w:pPr>
    </w:p>
    <w:p w:rsidR="00CC58FC" w:rsidRPr="00CC58FC" w:rsidRDefault="00CC58FC" w:rsidP="00F030A7">
      <w:pPr>
        <w:pStyle w:val="a7"/>
        <w:jc w:val="center"/>
        <w:rPr>
          <w:sz w:val="30"/>
          <w:szCs w:val="30"/>
          <w:lang w:val="kk-KZ"/>
        </w:rPr>
      </w:pPr>
    </w:p>
    <w:p w:rsidR="00CC58FC" w:rsidRPr="00CC58FC" w:rsidRDefault="00CC58FC" w:rsidP="00F030A7">
      <w:pPr>
        <w:pStyle w:val="a7"/>
        <w:jc w:val="center"/>
        <w:rPr>
          <w:sz w:val="30"/>
          <w:szCs w:val="30"/>
          <w:lang w:val="kk-KZ"/>
        </w:rPr>
      </w:pPr>
    </w:p>
    <w:p w:rsidR="00CC58FC" w:rsidRPr="00CC58FC" w:rsidRDefault="00CC58FC" w:rsidP="00F030A7">
      <w:pPr>
        <w:pStyle w:val="a7"/>
        <w:jc w:val="center"/>
        <w:rPr>
          <w:sz w:val="30"/>
          <w:szCs w:val="30"/>
          <w:lang w:val="kk-KZ"/>
        </w:rPr>
      </w:pPr>
    </w:p>
    <w:p w:rsidR="00CC58FC" w:rsidRPr="00CC58FC" w:rsidRDefault="00CC58FC" w:rsidP="00F030A7">
      <w:pPr>
        <w:pStyle w:val="a7"/>
        <w:jc w:val="center"/>
        <w:rPr>
          <w:sz w:val="30"/>
          <w:szCs w:val="30"/>
          <w:lang w:val="kk-KZ"/>
        </w:rPr>
      </w:pPr>
    </w:p>
    <w:p w:rsidR="00CC58FC" w:rsidRPr="00CC58FC" w:rsidRDefault="00CC58FC" w:rsidP="00F030A7">
      <w:pPr>
        <w:pStyle w:val="a7"/>
        <w:jc w:val="center"/>
        <w:rPr>
          <w:sz w:val="30"/>
          <w:szCs w:val="30"/>
          <w:lang w:val="kk-KZ"/>
        </w:rPr>
      </w:pPr>
    </w:p>
    <w:p w:rsidR="00CC58FC" w:rsidRPr="00CC58FC" w:rsidRDefault="00CC58FC" w:rsidP="00F030A7">
      <w:pPr>
        <w:pStyle w:val="a7"/>
        <w:jc w:val="center"/>
        <w:rPr>
          <w:sz w:val="30"/>
          <w:szCs w:val="30"/>
          <w:lang w:val="kk-KZ"/>
        </w:rPr>
      </w:pPr>
    </w:p>
    <w:p w:rsidR="00CC58FC" w:rsidRPr="00CC58FC" w:rsidRDefault="00CC58FC" w:rsidP="00F030A7">
      <w:pPr>
        <w:pStyle w:val="a7"/>
        <w:jc w:val="center"/>
        <w:rPr>
          <w:sz w:val="30"/>
          <w:szCs w:val="30"/>
          <w:lang w:val="kk-KZ"/>
        </w:rPr>
      </w:pPr>
    </w:p>
    <w:p w:rsidR="00CC58FC" w:rsidRPr="00CC58FC" w:rsidRDefault="00CC58FC" w:rsidP="00F030A7">
      <w:pPr>
        <w:pStyle w:val="a7"/>
        <w:jc w:val="center"/>
        <w:rPr>
          <w:sz w:val="30"/>
          <w:szCs w:val="30"/>
          <w:lang w:val="kk-KZ"/>
        </w:rPr>
      </w:pPr>
    </w:p>
    <w:p w:rsidR="00CC58FC" w:rsidRPr="00CC58FC" w:rsidRDefault="00CC58FC" w:rsidP="00F030A7">
      <w:pPr>
        <w:pStyle w:val="a7"/>
        <w:jc w:val="center"/>
        <w:rPr>
          <w:sz w:val="30"/>
          <w:szCs w:val="30"/>
          <w:lang w:val="kk-KZ"/>
        </w:rPr>
      </w:pPr>
    </w:p>
    <w:p w:rsidR="00CC58FC" w:rsidRPr="00CC58FC" w:rsidRDefault="00CC58FC" w:rsidP="00F030A7">
      <w:pPr>
        <w:pStyle w:val="a7"/>
        <w:jc w:val="center"/>
        <w:rPr>
          <w:sz w:val="30"/>
          <w:szCs w:val="30"/>
          <w:lang w:val="kk-KZ"/>
        </w:rPr>
      </w:pPr>
    </w:p>
    <w:p w:rsidR="00CC58FC" w:rsidRPr="00CC58FC" w:rsidRDefault="00CC58FC" w:rsidP="00F030A7">
      <w:pPr>
        <w:pStyle w:val="a7"/>
        <w:jc w:val="center"/>
        <w:rPr>
          <w:sz w:val="30"/>
          <w:szCs w:val="30"/>
          <w:lang w:val="kk-KZ"/>
        </w:rPr>
      </w:pPr>
    </w:p>
    <w:p w:rsidR="00CC58FC" w:rsidRPr="00CC58FC" w:rsidRDefault="00CC58FC" w:rsidP="00F030A7">
      <w:pPr>
        <w:pStyle w:val="a7"/>
        <w:jc w:val="center"/>
        <w:rPr>
          <w:sz w:val="30"/>
          <w:szCs w:val="30"/>
          <w:lang w:val="kk-KZ"/>
        </w:rPr>
      </w:pPr>
    </w:p>
    <w:p w:rsidR="00CC58FC" w:rsidRPr="00CC58FC" w:rsidRDefault="00CC58FC" w:rsidP="00F030A7">
      <w:pPr>
        <w:pStyle w:val="a7"/>
        <w:jc w:val="center"/>
        <w:rPr>
          <w:sz w:val="30"/>
          <w:szCs w:val="30"/>
          <w:lang w:val="kk-KZ"/>
        </w:rPr>
      </w:pPr>
    </w:p>
    <w:p w:rsidR="00CC58FC" w:rsidRPr="00CC58FC" w:rsidRDefault="00CC58FC" w:rsidP="00F030A7">
      <w:pPr>
        <w:pStyle w:val="a7"/>
        <w:jc w:val="center"/>
        <w:rPr>
          <w:sz w:val="30"/>
          <w:szCs w:val="30"/>
          <w:lang w:val="kk-KZ"/>
        </w:rPr>
      </w:pPr>
    </w:p>
    <w:p w:rsidR="00CC58FC" w:rsidRPr="00CC58FC" w:rsidRDefault="00CC58FC" w:rsidP="00F030A7">
      <w:pPr>
        <w:pStyle w:val="a7"/>
        <w:jc w:val="center"/>
        <w:rPr>
          <w:sz w:val="30"/>
          <w:szCs w:val="30"/>
          <w:lang w:val="kk-KZ"/>
        </w:rPr>
      </w:pPr>
    </w:p>
    <w:p w:rsidR="00CC58FC" w:rsidRPr="00CC58FC" w:rsidRDefault="00CC58FC" w:rsidP="00F030A7">
      <w:pPr>
        <w:pStyle w:val="a7"/>
        <w:jc w:val="center"/>
        <w:rPr>
          <w:sz w:val="30"/>
          <w:szCs w:val="30"/>
          <w:lang w:val="kk-KZ"/>
        </w:rPr>
      </w:pPr>
    </w:p>
    <w:p w:rsidR="00CC58FC" w:rsidRPr="00CC58FC" w:rsidRDefault="00CC58FC" w:rsidP="00F030A7">
      <w:pPr>
        <w:pStyle w:val="a7"/>
        <w:jc w:val="center"/>
        <w:rPr>
          <w:sz w:val="30"/>
          <w:szCs w:val="30"/>
          <w:lang w:val="kk-KZ"/>
        </w:rPr>
      </w:pPr>
    </w:p>
    <w:p w:rsidR="00CC58FC" w:rsidRPr="00CC58FC" w:rsidRDefault="00CC58FC" w:rsidP="00F030A7">
      <w:pPr>
        <w:pStyle w:val="a7"/>
        <w:jc w:val="center"/>
        <w:rPr>
          <w:sz w:val="30"/>
          <w:szCs w:val="30"/>
          <w:lang w:val="kk-KZ"/>
        </w:rPr>
      </w:pPr>
    </w:p>
    <w:p w:rsidR="00CC58FC" w:rsidRPr="00CC58FC" w:rsidRDefault="00CC58FC" w:rsidP="00F030A7">
      <w:pPr>
        <w:pStyle w:val="a7"/>
        <w:jc w:val="center"/>
        <w:rPr>
          <w:sz w:val="30"/>
          <w:szCs w:val="30"/>
          <w:lang w:val="kk-KZ"/>
        </w:rPr>
      </w:pPr>
    </w:p>
    <w:p w:rsidR="00CC58FC" w:rsidRPr="00CC58FC" w:rsidRDefault="00CC58FC" w:rsidP="00F030A7">
      <w:pPr>
        <w:pStyle w:val="a7"/>
        <w:jc w:val="center"/>
        <w:rPr>
          <w:sz w:val="30"/>
          <w:szCs w:val="30"/>
          <w:lang w:val="kk-KZ"/>
        </w:rPr>
      </w:pPr>
    </w:p>
    <w:p w:rsidR="00CC58FC" w:rsidRPr="00CC58FC" w:rsidRDefault="00CC58FC" w:rsidP="00F030A7">
      <w:pPr>
        <w:pStyle w:val="a7"/>
        <w:jc w:val="center"/>
        <w:rPr>
          <w:sz w:val="30"/>
          <w:szCs w:val="30"/>
          <w:lang w:val="kk-KZ"/>
        </w:rPr>
      </w:pPr>
    </w:p>
    <w:p w:rsidR="00CC58FC" w:rsidRPr="00CC58FC" w:rsidRDefault="00CC58FC" w:rsidP="00F030A7">
      <w:pPr>
        <w:pStyle w:val="a7"/>
        <w:jc w:val="center"/>
        <w:rPr>
          <w:sz w:val="30"/>
          <w:szCs w:val="30"/>
          <w:lang w:val="kk-KZ"/>
        </w:rPr>
      </w:pPr>
    </w:p>
    <w:p w:rsidR="00CC58FC" w:rsidRPr="00CC58FC" w:rsidRDefault="00CC58FC" w:rsidP="00F030A7">
      <w:pPr>
        <w:pStyle w:val="a7"/>
        <w:jc w:val="center"/>
        <w:rPr>
          <w:sz w:val="30"/>
          <w:szCs w:val="30"/>
          <w:lang w:val="kk-KZ"/>
        </w:rPr>
      </w:pPr>
    </w:p>
    <w:p w:rsidR="00CC58FC" w:rsidRPr="00CC58FC" w:rsidRDefault="00CC58FC" w:rsidP="00F030A7">
      <w:pPr>
        <w:pStyle w:val="a7"/>
        <w:jc w:val="center"/>
        <w:rPr>
          <w:sz w:val="30"/>
          <w:szCs w:val="30"/>
          <w:lang w:val="kk-KZ"/>
        </w:rPr>
      </w:pPr>
    </w:p>
    <w:p w:rsidR="00CC58FC" w:rsidRPr="00CC58FC" w:rsidRDefault="00CC58FC" w:rsidP="00F030A7">
      <w:pPr>
        <w:pStyle w:val="a7"/>
        <w:jc w:val="center"/>
        <w:rPr>
          <w:sz w:val="30"/>
          <w:szCs w:val="30"/>
          <w:lang w:val="en-US"/>
        </w:rPr>
      </w:pPr>
    </w:p>
    <w:p w:rsidR="00CC58FC" w:rsidRPr="00CC58FC" w:rsidRDefault="00CC58FC" w:rsidP="00F030A7">
      <w:pPr>
        <w:pStyle w:val="a7"/>
        <w:jc w:val="center"/>
        <w:rPr>
          <w:sz w:val="30"/>
          <w:szCs w:val="30"/>
          <w:lang w:val="en-US"/>
        </w:rPr>
      </w:pPr>
    </w:p>
    <w:p w:rsidR="00CC58FC" w:rsidRPr="00CC58FC" w:rsidRDefault="00CC58FC" w:rsidP="00F030A7">
      <w:pPr>
        <w:pStyle w:val="a7"/>
        <w:jc w:val="center"/>
        <w:rPr>
          <w:sz w:val="30"/>
          <w:szCs w:val="30"/>
          <w:lang w:val="en-US"/>
        </w:rPr>
      </w:pPr>
    </w:p>
    <w:p w:rsidR="00CC58FC" w:rsidRPr="00CC58FC" w:rsidRDefault="00CC58FC" w:rsidP="00F030A7">
      <w:pPr>
        <w:pStyle w:val="a7"/>
        <w:jc w:val="center"/>
        <w:rPr>
          <w:sz w:val="30"/>
          <w:szCs w:val="30"/>
          <w:lang w:val="kk-KZ"/>
        </w:rPr>
      </w:pPr>
    </w:p>
    <w:p w:rsidR="00CC58FC" w:rsidRPr="00CC58FC" w:rsidRDefault="00CC58FC" w:rsidP="00F030A7">
      <w:pPr>
        <w:pStyle w:val="a7"/>
        <w:jc w:val="center"/>
        <w:rPr>
          <w:sz w:val="30"/>
          <w:szCs w:val="30"/>
          <w:lang w:val="en-US"/>
        </w:rPr>
      </w:pPr>
      <w:r w:rsidRPr="00CC58FC">
        <w:rPr>
          <w:sz w:val="30"/>
          <w:szCs w:val="30"/>
          <w:lang w:val="en-US"/>
        </w:rPr>
        <w:lastRenderedPageBreak/>
        <w:t>MINISTRY OF EDUCATION AND SCIENCE OF THE REPUBLIC OF KAZAKHSTAN</w:t>
      </w:r>
    </w:p>
    <w:p w:rsidR="00CC58FC" w:rsidRPr="00CC58FC" w:rsidRDefault="00CC58FC" w:rsidP="00F030A7">
      <w:pPr>
        <w:rPr>
          <w:rFonts w:ascii="Times New Roman" w:hAnsi="Times New Roman" w:cs="Times New Roman"/>
          <w:sz w:val="30"/>
          <w:szCs w:val="30"/>
        </w:rPr>
      </w:pPr>
    </w:p>
    <w:p w:rsidR="00CC58FC" w:rsidRPr="00CC58FC" w:rsidRDefault="00CC58FC" w:rsidP="00F030A7">
      <w:pPr>
        <w:pStyle w:val="a7"/>
        <w:jc w:val="center"/>
        <w:rPr>
          <w:sz w:val="30"/>
          <w:szCs w:val="30"/>
          <w:lang w:val="en-US"/>
        </w:rPr>
      </w:pPr>
      <w:r w:rsidRPr="00CC58FC">
        <w:rPr>
          <w:sz w:val="30"/>
          <w:szCs w:val="30"/>
          <w:lang w:val="en-US"/>
        </w:rPr>
        <w:t>M. AUEZOV SOUTH KAZAKHSTAN STATE UNIVERSITY</w:t>
      </w:r>
    </w:p>
    <w:p w:rsidR="00CC58FC" w:rsidRPr="00CC58FC" w:rsidRDefault="00CC58FC" w:rsidP="00F030A7">
      <w:pPr>
        <w:jc w:val="center"/>
        <w:rPr>
          <w:rFonts w:ascii="Times New Roman" w:hAnsi="Times New Roman" w:cs="Times New Roman"/>
          <w:b/>
          <w:bCs/>
          <w:sz w:val="30"/>
          <w:szCs w:val="30"/>
        </w:rPr>
      </w:pPr>
    </w:p>
    <w:p w:rsidR="00CC58FC" w:rsidRPr="00CC58FC" w:rsidRDefault="00CC58FC" w:rsidP="00F030A7">
      <w:pPr>
        <w:shd w:val="clear" w:color="auto" w:fill="FFFFFF"/>
        <w:autoSpaceDE w:val="0"/>
        <w:autoSpaceDN w:val="0"/>
        <w:adjustRightInd w:val="0"/>
        <w:rPr>
          <w:rFonts w:ascii="Times New Roman" w:hAnsi="Times New Roman" w:cs="Times New Roman"/>
          <w:b/>
          <w:bCs/>
          <w:noProof/>
          <w:sz w:val="28"/>
          <w:szCs w:val="28"/>
          <w:lang w:val="kk-KZ"/>
        </w:rPr>
      </w:pPr>
    </w:p>
    <w:p w:rsidR="00CC58FC" w:rsidRPr="00CC58FC" w:rsidRDefault="00CC58FC" w:rsidP="00F030A7">
      <w:pPr>
        <w:shd w:val="clear" w:color="auto" w:fill="FFFFFF"/>
        <w:autoSpaceDE w:val="0"/>
        <w:autoSpaceDN w:val="0"/>
        <w:adjustRightInd w:val="0"/>
        <w:rPr>
          <w:rFonts w:ascii="Times New Roman" w:hAnsi="Times New Roman" w:cs="Times New Roman"/>
          <w:b/>
          <w:bCs/>
          <w:noProof/>
          <w:sz w:val="28"/>
          <w:szCs w:val="28"/>
          <w:lang w:val="kk-KZ"/>
        </w:rPr>
      </w:pPr>
    </w:p>
    <w:p w:rsidR="00CC58FC" w:rsidRPr="00CC58FC" w:rsidRDefault="00CC58FC" w:rsidP="00F030A7">
      <w:pPr>
        <w:shd w:val="clear" w:color="auto" w:fill="FFFFFF"/>
        <w:autoSpaceDE w:val="0"/>
        <w:autoSpaceDN w:val="0"/>
        <w:adjustRightInd w:val="0"/>
        <w:rPr>
          <w:rFonts w:ascii="Times New Roman" w:hAnsi="Times New Roman" w:cs="Times New Roman"/>
          <w:b/>
          <w:bCs/>
          <w:noProof/>
          <w:sz w:val="28"/>
          <w:szCs w:val="28"/>
          <w:lang w:val="kk-KZ"/>
        </w:rPr>
      </w:pPr>
    </w:p>
    <w:p w:rsidR="007156C7" w:rsidRPr="007156C7" w:rsidRDefault="007156C7" w:rsidP="007156C7">
      <w:pPr>
        <w:jc w:val="center"/>
        <w:rPr>
          <w:rFonts w:ascii="Times New Roman" w:hAnsi="Times New Roman" w:cs="Times New Roman"/>
          <w:sz w:val="28"/>
          <w:szCs w:val="28"/>
        </w:rPr>
      </w:pPr>
      <w:r w:rsidRPr="007156C7">
        <w:rPr>
          <w:rFonts w:ascii="Times New Roman" w:hAnsi="Times New Roman" w:cs="Times New Roman"/>
          <w:sz w:val="28"/>
          <w:szCs w:val="28"/>
          <w:lang w:val="kk-KZ"/>
        </w:rPr>
        <w:t>IZTLEUOV G.M.,DOSBAEVA A ,DAIRABAEVA A.,ABDUOVA A.</w:t>
      </w:r>
      <w:r w:rsidRPr="007156C7">
        <w:rPr>
          <w:rFonts w:ascii="Times New Roman" w:hAnsi="Times New Roman" w:cs="Times New Roman"/>
          <w:sz w:val="28"/>
          <w:szCs w:val="28"/>
        </w:rPr>
        <w:t>,</w:t>
      </w:r>
    </w:p>
    <w:p w:rsidR="007156C7" w:rsidRPr="007156C7" w:rsidRDefault="007156C7" w:rsidP="007156C7">
      <w:pPr>
        <w:jc w:val="center"/>
        <w:rPr>
          <w:rFonts w:ascii="Times New Roman" w:hAnsi="Times New Roman" w:cs="Times New Roman"/>
          <w:sz w:val="28"/>
          <w:szCs w:val="28"/>
        </w:rPr>
      </w:pPr>
      <w:r w:rsidRPr="007156C7">
        <w:rPr>
          <w:rFonts w:ascii="Times New Roman" w:hAnsi="Times New Roman" w:cs="Times New Roman"/>
          <w:sz w:val="28"/>
          <w:szCs w:val="28"/>
        </w:rPr>
        <w:t>ASCERBECOVA A.</w:t>
      </w:r>
    </w:p>
    <w:p w:rsidR="007156C7" w:rsidRDefault="007156C7" w:rsidP="00F030A7">
      <w:pPr>
        <w:jc w:val="center"/>
        <w:rPr>
          <w:rFonts w:ascii="Times New Roman" w:hAnsi="Times New Roman" w:cs="Times New Roman"/>
          <w:noProof/>
          <w:sz w:val="28"/>
          <w:szCs w:val="28"/>
        </w:rPr>
      </w:pPr>
    </w:p>
    <w:p w:rsidR="00CC58FC" w:rsidRPr="00CC58FC" w:rsidRDefault="00CC58FC" w:rsidP="00F030A7">
      <w:pPr>
        <w:jc w:val="center"/>
        <w:rPr>
          <w:rFonts w:ascii="Times New Roman" w:hAnsi="Times New Roman" w:cs="Times New Roman"/>
          <w:caps/>
          <w:sz w:val="28"/>
          <w:szCs w:val="28"/>
          <w:lang w:val="kk-KZ" w:eastAsia="ko-KR"/>
        </w:rPr>
      </w:pPr>
      <w:r w:rsidRPr="00CC58FC">
        <w:rPr>
          <w:rFonts w:ascii="Times New Roman" w:hAnsi="Times New Roman" w:cs="Times New Roman"/>
          <w:noProof/>
          <w:sz w:val="28"/>
          <w:szCs w:val="28"/>
          <w:lang w:val="kk-KZ"/>
        </w:rPr>
        <w:t xml:space="preserve"> </w:t>
      </w:r>
    </w:p>
    <w:p w:rsidR="00CC58FC" w:rsidRPr="00CC58FC" w:rsidRDefault="00CC58FC" w:rsidP="00F030A7">
      <w:pPr>
        <w:jc w:val="center"/>
        <w:rPr>
          <w:rFonts w:ascii="Times New Roman" w:hAnsi="Times New Roman" w:cs="Times New Roman"/>
          <w:sz w:val="28"/>
          <w:szCs w:val="28"/>
          <w:lang w:val="kk-KZ"/>
        </w:rPr>
      </w:pPr>
    </w:p>
    <w:p w:rsidR="00CC58FC" w:rsidRPr="00CC58FC" w:rsidRDefault="00CC58FC" w:rsidP="00F030A7">
      <w:pPr>
        <w:jc w:val="center"/>
        <w:rPr>
          <w:rStyle w:val="hps"/>
          <w:rFonts w:ascii="Times New Roman" w:hAnsi="Times New Roman" w:cs="Times New Roman"/>
          <w:caps/>
          <w:sz w:val="28"/>
          <w:szCs w:val="28"/>
          <w:lang w:val="kk-KZ"/>
        </w:rPr>
      </w:pPr>
      <w:r w:rsidRPr="00CC58FC">
        <w:rPr>
          <w:rStyle w:val="hps"/>
          <w:rFonts w:ascii="Times New Roman" w:hAnsi="Times New Roman" w:cs="Times New Roman"/>
          <w:caps/>
          <w:sz w:val="28"/>
          <w:szCs w:val="28"/>
        </w:rPr>
        <w:t>Guidelines for</w:t>
      </w:r>
      <w:r w:rsidRPr="00CC58FC">
        <w:rPr>
          <w:rStyle w:val="shorttext"/>
          <w:rFonts w:ascii="Times New Roman" w:hAnsi="Times New Roman" w:cs="Times New Roman"/>
          <w:caps/>
          <w:sz w:val="28"/>
          <w:szCs w:val="28"/>
        </w:rPr>
        <w:t xml:space="preserve"> </w:t>
      </w:r>
      <w:r w:rsidRPr="00CC58FC">
        <w:rPr>
          <w:rStyle w:val="hps"/>
          <w:rFonts w:ascii="Times New Roman" w:hAnsi="Times New Roman" w:cs="Times New Roman"/>
          <w:caps/>
          <w:sz w:val="28"/>
          <w:szCs w:val="28"/>
        </w:rPr>
        <w:t>the study of</w:t>
      </w:r>
      <w:r w:rsidRPr="00CC58FC">
        <w:rPr>
          <w:rStyle w:val="shorttext"/>
          <w:rFonts w:ascii="Times New Roman" w:hAnsi="Times New Roman" w:cs="Times New Roman"/>
          <w:caps/>
          <w:sz w:val="28"/>
          <w:szCs w:val="28"/>
        </w:rPr>
        <w:t xml:space="preserve"> </w:t>
      </w:r>
      <w:r w:rsidRPr="00CC58FC">
        <w:rPr>
          <w:rStyle w:val="hps"/>
          <w:rFonts w:ascii="Times New Roman" w:hAnsi="Times New Roman" w:cs="Times New Roman"/>
          <w:caps/>
          <w:sz w:val="28"/>
          <w:szCs w:val="28"/>
        </w:rPr>
        <w:t>the</w:t>
      </w:r>
    </w:p>
    <w:p w:rsidR="00CC58FC" w:rsidRDefault="00CC58FC" w:rsidP="00F030A7">
      <w:pPr>
        <w:jc w:val="center"/>
        <w:rPr>
          <w:rFonts w:ascii="Times New Roman" w:hAnsi="Times New Roman" w:cs="Times New Roman"/>
          <w:spacing w:val="-5"/>
          <w:sz w:val="28"/>
          <w:szCs w:val="28"/>
          <w:lang w:val="kk-KZ"/>
        </w:rPr>
      </w:pPr>
    </w:p>
    <w:p w:rsidR="00CC58FC" w:rsidRPr="00CC58FC" w:rsidRDefault="00CC58FC" w:rsidP="00F030A7">
      <w:pPr>
        <w:jc w:val="center"/>
        <w:rPr>
          <w:rFonts w:ascii="Times New Roman" w:hAnsi="Times New Roman" w:cs="Times New Roman"/>
          <w:sz w:val="28"/>
          <w:szCs w:val="28"/>
        </w:rPr>
      </w:pPr>
      <w:proofErr w:type="gramStart"/>
      <w:r w:rsidRPr="00CC58FC">
        <w:rPr>
          <w:rFonts w:ascii="Times New Roman" w:hAnsi="Times New Roman" w:cs="Times New Roman"/>
          <w:spacing w:val="-5"/>
          <w:sz w:val="28"/>
          <w:szCs w:val="28"/>
        </w:rPr>
        <w:t>on</w:t>
      </w:r>
      <w:proofErr w:type="gramEnd"/>
      <w:r w:rsidRPr="00CC58FC">
        <w:rPr>
          <w:rFonts w:ascii="Times New Roman" w:hAnsi="Times New Roman" w:cs="Times New Roman"/>
          <w:spacing w:val="-5"/>
          <w:sz w:val="28"/>
          <w:szCs w:val="28"/>
        </w:rPr>
        <w:t xml:space="preserve"> discipline « </w:t>
      </w:r>
      <w:proofErr w:type="spellStart"/>
      <w:r w:rsidR="00F030A7">
        <w:rPr>
          <w:rFonts w:ascii="Times New Roman" w:hAnsi="Times New Roman"/>
          <w:sz w:val="28"/>
          <w:szCs w:val="28"/>
        </w:rPr>
        <w:t>Ecologycal</w:t>
      </w:r>
      <w:proofErr w:type="spellEnd"/>
      <w:r w:rsidR="00F030A7">
        <w:rPr>
          <w:rFonts w:ascii="Times New Roman" w:hAnsi="Times New Roman"/>
          <w:sz w:val="28"/>
          <w:szCs w:val="28"/>
        </w:rPr>
        <w:t xml:space="preserve"> chemistry</w:t>
      </w:r>
      <w:r w:rsidRPr="00CC58FC">
        <w:rPr>
          <w:rFonts w:ascii="Times New Roman" w:hAnsi="Times New Roman" w:cs="Times New Roman"/>
          <w:spacing w:val="-5"/>
          <w:sz w:val="28"/>
          <w:szCs w:val="28"/>
        </w:rPr>
        <w:t>»</w:t>
      </w:r>
    </w:p>
    <w:p w:rsidR="00CC58FC" w:rsidRPr="00CC58FC" w:rsidRDefault="00CC58FC" w:rsidP="00F030A7">
      <w:pPr>
        <w:jc w:val="center"/>
        <w:rPr>
          <w:rFonts w:ascii="Times New Roman" w:hAnsi="Times New Roman" w:cs="Times New Roman"/>
          <w:spacing w:val="-6"/>
          <w:sz w:val="28"/>
          <w:szCs w:val="28"/>
        </w:rPr>
      </w:pPr>
      <w:r w:rsidRPr="00CC58FC">
        <w:rPr>
          <w:rFonts w:ascii="Times New Roman" w:hAnsi="Times New Roman" w:cs="Times New Roman"/>
          <w:spacing w:val="-6"/>
          <w:sz w:val="28"/>
          <w:szCs w:val="28"/>
        </w:rPr>
        <w:t xml:space="preserve">For students of a </w:t>
      </w:r>
      <w:proofErr w:type="spellStart"/>
      <w:r w:rsidRPr="00CC58FC">
        <w:rPr>
          <w:rFonts w:ascii="Times New Roman" w:hAnsi="Times New Roman" w:cs="Times New Roman"/>
          <w:spacing w:val="-6"/>
          <w:sz w:val="28"/>
          <w:szCs w:val="28"/>
        </w:rPr>
        <w:t>speciality</w:t>
      </w:r>
      <w:proofErr w:type="spellEnd"/>
    </w:p>
    <w:p w:rsidR="00DF1BA0" w:rsidRPr="00DF1BA0" w:rsidRDefault="00F030A7" w:rsidP="00F030A7">
      <w:pPr>
        <w:pStyle w:val="a5"/>
        <w:jc w:val="center"/>
        <w:rPr>
          <w:rFonts w:ascii="Times New Roman" w:hAnsi="Times New Roman"/>
          <w:sz w:val="28"/>
          <w:szCs w:val="28"/>
          <w:lang w:val="en-US"/>
        </w:rPr>
      </w:pPr>
      <w:proofErr w:type="gramStart"/>
      <w:r>
        <w:rPr>
          <w:rFonts w:ascii="Times New Roman" w:hAnsi="Times New Roman"/>
          <w:sz w:val="28"/>
          <w:szCs w:val="28"/>
          <w:lang w:val="en-US"/>
        </w:rPr>
        <w:t xml:space="preserve">5B060700- </w:t>
      </w:r>
      <w:proofErr w:type="spellStart"/>
      <w:r>
        <w:rPr>
          <w:rFonts w:ascii="Times New Roman" w:hAnsi="Times New Roman"/>
          <w:sz w:val="28"/>
          <w:szCs w:val="28"/>
          <w:lang w:val="en-US"/>
        </w:rPr>
        <w:t>Ecologya</w:t>
      </w:r>
      <w:proofErr w:type="spellEnd"/>
      <w:r w:rsidR="00DF1BA0" w:rsidRPr="00DF1BA0">
        <w:rPr>
          <w:rFonts w:ascii="Times New Roman" w:hAnsi="Times New Roman"/>
          <w:sz w:val="28"/>
          <w:szCs w:val="28"/>
          <w:lang w:val="en-US"/>
        </w:rPr>
        <w:t>.</w:t>
      </w:r>
      <w:proofErr w:type="gramEnd"/>
    </w:p>
    <w:p w:rsidR="00CC58FC" w:rsidRPr="00CC58FC" w:rsidRDefault="00CC58FC" w:rsidP="00F030A7">
      <w:pPr>
        <w:jc w:val="center"/>
        <w:rPr>
          <w:rFonts w:ascii="Times New Roman" w:hAnsi="Times New Roman" w:cs="Times New Roman"/>
          <w:spacing w:val="-6"/>
          <w:sz w:val="28"/>
          <w:szCs w:val="28"/>
        </w:rPr>
      </w:pPr>
      <w:r w:rsidRPr="00CC58FC">
        <w:rPr>
          <w:rFonts w:ascii="Times New Roman" w:hAnsi="Times New Roman" w:cs="Times New Roman"/>
          <w:spacing w:val="-6"/>
          <w:sz w:val="28"/>
          <w:szCs w:val="28"/>
        </w:rPr>
        <w:t>Mode of study: full-time and correspondence</w:t>
      </w:r>
    </w:p>
    <w:p w:rsidR="00CC58FC" w:rsidRPr="00CC58FC" w:rsidRDefault="00CC58FC" w:rsidP="00F030A7">
      <w:pPr>
        <w:shd w:val="clear" w:color="auto" w:fill="FFFFFF"/>
        <w:autoSpaceDE w:val="0"/>
        <w:autoSpaceDN w:val="0"/>
        <w:adjustRightInd w:val="0"/>
        <w:jc w:val="center"/>
        <w:rPr>
          <w:rFonts w:ascii="Times New Roman" w:hAnsi="Times New Roman" w:cs="Times New Roman"/>
          <w:b/>
          <w:bCs/>
          <w:noProof/>
          <w:sz w:val="32"/>
          <w:szCs w:val="32"/>
          <w:lang w:val="kk-KZ"/>
        </w:rPr>
      </w:pPr>
    </w:p>
    <w:p w:rsidR="00CC58FC" w:rsidRPr="00CC58FC" w:rsidRDefault="00CC58FC" w:rsidP="00F030A7">
      <w:pPr>
        <w:shd w:val="clear" w:color="auto" w:fill="FFFFFF"/>
        <w:autoSpaceDE w:val="0"/>
        <w:autoSpaceDN w:val="0"/>
        <w:adjustRightInd w:val="0"/>
        <w:jc w:val="center"/>
        <w:rPr>
          <w:rFonts w:ascii="Times New Roman" w:hAnsi="Times New Roman" w:cs="Times New Roman"/>
          <w:b/>
          <w:bCs/>
          <w:noProof/>
          <w:sz w:val="32"/>
          <w:szCs w:val="32"/>
          <w:lang w:val="kk-KZ"/>
        </w:rPr>
      </w:pPr>
    </w:p>
    <w:p w:rsidR="00CC58FC" w:rsidRPr="00CC58FC" w:rsidRDefault="00CC58FC" w:rsidP="00F030A7">
      <w:pPr>
        <w:shd w:val="clear" w:color="auto" w:fill="FFFFFF"/>
        <w:autoSpaceDE w:val="0"/>
        <w:autoSpaceDN w:val="0"/>
        <w:adjustRightInd w:val="0"/>
        <w:jc w:val="center"/>
        <w:rPr>
          <w:rFonts w:ascii="Times New Roman" w:hAnsi="Times New Roman" w:cs="Times New Roman"/>
          <w:b/>
          <w:bCs/>
          <w:noProof/>
          <w:sz w:val="32"/>
          <w:szCs w:val="32"/>
          <w:lang w:val="kk-KZ"/>
        </w:rPr>
      </w:pPr>
    </w:p>
    <w:p w:rsidR="00CC58FC" w:rsidRPr="00CC58FC" w:rsidRDefault="00CC58FC" w:rsidP="00F030A7">
      <w:pPr>
        <w:shd w:val="clear" w:color="auto" w:fill="FFFFFF"/>
        <w:autoSpaceDE w:val="0"/>
        <w:autoSpaceDN w:val="0"/>
        <w:adjustRightInd w:val="0"/>
        <w:jc w:val="center"/>
        <w:rPr>
          <w:rFonts w:ascii="Times New Roman" w:hAnsi="Times New Roman" w:cs="Times New Roman"/>
          <w:b/>
          <w:bCs/>
          <w:noProof/>
          <w:sz w:val="32"/>
          <w:szCs w:val="32"/>
          <w:lang w:val="kk-KZ"/>
        </w:rPr>
      </w:pPr>
    </w:p>
    <w:p w:rsidR="00CC58FC" w:rsidRPr="00CC58FC" w:rsidRDefault="00CC58FC" w:rsidP="00F030A7">
      <w:pPr>
        <w:shd w:val="clear" w:color="auto" w:fill="FFFFFF"/>
        <w:autoSpaceDE w:val="0"/>
        <w:autoSpaceDN w:val="0"/>
        <w:adjustRightInd w:val="0"/>
        <w:jc w:val="center"/>
        <w:rPr>
          <w:rFonts w:ascii="Times New Roman" w:hAnsi="Times New Roman" w:cs="Times New Roman"/>
          <w:b/>
          <w:bCs/>
          <w:noProof/>
          <w:sz w:val="32"/>
          <w:szCs w:val="32"/>
        </w:rPr>
      </w:pPr>
    </w:p>
    <w:p w:rsidR="00CC58FC" w:rsidRPr="00CC58FC" w:rsidRDefault="00CC58FC" w:rsidP="00F030A7">
      <w:pPr>
        <w:shd w:val="clear" w:color="auto" w:fill="FFFFFF"/>
        <w:autoSpaceDE w:val="0"/>
        <w:autoSpaceDN w:val="0"/>
        <w:adjustRightInd w:val="0"/>
        <w:jc w:val="center"/>
        <w:rPr>
          <w:rFonts w:ascii="Times New Roman" w:hAnsi="Times New Roman" w:cs="Times New Roman"/>
          <w:b/>
          <w:bCs/>
          <w:noProof/>
          <w:sz w:val="32"/>
          <w:szCs w:val="32"/>
        </w:rPr>
      </w:pPr>
    </w:p>
    <w:p w:rsidR="00CC58FC" w:rsidRPr="00CC58FC" w:rsidRDefault="00CC58FC" w:rsidP="00F030A7">
      <w:pPr>
        <w:shd w:val="clear" w:color="auto" w:fill="FFFFFF"/>
        <w:autoSpaceDE w:val="0"/>
        <w:autoSpaceDN w:val="0"/>
        <w:adjustRightInd w:val="0"/>
        <w:jc w:val="center"/>
        <w:rPr>
          <w:rFonts w:ascii="Times New Roman" w:hAnsi="Times New Roman" w:cs="Times New Roman"/>
          <w:b/>
          <w:bCs/>
          <w:noProof/>
          <w:sz w:val="32"/>
          <w:szCs w:val="32"/>
        </w:rPr>
      </w:pPr>
    </w:p>
    <w:p w:rsidR="00CC58FC" w:rsidRPr="00CC58FC" w:rsidRDefault="00CC58FC" w:rsidP="00F030A7">
      <w:pPr>
        <w:shd w:val="clear" w:color="auto" w:fill="FFFFFF"/>
        <w:autoSpaceDE w:val="0"/>
        <w:autoSpaceDN w:val="0"/>
        <w:adjustRightInd w:val="0"/>
        <w:jc w:val="center"/>
        <w:rPr>
          <w:rFonts w:ascii="Times New Roman" w:hAnsi="Times New Roman" w:cs="Times New Roman"/>
          <w:b/>
          <w:bCs/>
          <w:noProof/>
          <w:sz w:val="32"/>
          <w:szCs w:val="32"/>
        </w:rPr>
      </w:pPr>
    </w:p>
    <w:p w:rsidR="00CC58FC" w:rsidRPr="00CC58FC" w:rsidRDefault="00CC58FC" w:rsidP="00F030A7">
      <w:pPr>
        <w:shd w:val="clear" w:color="auto" w:fill="FFFFFF"/>
        <w:autoSpaceDE w:val="0"/>
        <w:autoSpaceDN w:val="0"/>
        <w:adjustRightInd w:val="0"/>
        <w:jc w:val="center"/>
        <w:rPr>
          <w:rFonts w:ascii="Times New Roman" w:hAnsi="Times New Roman" w:cs="Times New Roman"/>
          <w:b/>
          <w:bCs/>
          <w:noProof/>
          <w:sz w:val="32"/>
          <w:szCs w:val="32"/>
        </w:rPr>
      </w:pPr>
    </w:p>
    <w:p w:rsidR="00CC58FC" w:rsidRPr="00CC58FC" w:rsidRDefault="00CC58FC" w:rsidP="00F030A7">
      <w:pPr>
        <w:shd w:val="clear" w:color="auto" w:fill="FFFFFF"/>
        <w:autoSpaceDE w:val="0"/>
        <w:autoSpaceDN w:val="0"/>
        <w:adjustRightInd w:val="0"/>
        <w:jc w:val="center"/>
        <w:rPr>
          <w:rFonts w:ascii="Times New Roman" w:hAnsi="Times New Roman" w:cs="Times New Roman"/>
          <w:b/>
          <w:bCs/>
          <w:noProof/>
          <w:sz w:val="32"/>
          <w:szCs w:val="32"/>
        </w:rPr>
      </w:pPr>
    </w:p>
    <w:p w:rsidR="00CC58FC" w:rsidRPr="00CC58FC" w:rsidRDefault="00CC58FC" w:rsidP="00F030A7">
      <w:pPr>
        <w:shd w:val="clear" w:color="auto" w:fill="FFFFFF"/>
        <w:autoSpaceDE w:val="0"/>
        <w:autoSpaceDN w:val="0"/>
        <w:adjustRightInd w:val="0"/>
        <w:jc w:val="center"/>
        <w:rPr>
          <w:rFonts w:ascii="Times New Roman" w:hAnsi="Times New Roman" w:cs="Times New Roman"/>
          <w:b/>
          <w:bCs/>
          <w:noProof/>
          <w:sz w:val="32"/>
          <w:szCs w:val="32"/>
        </w:rPr>
      </w:pPr>
    </w:p>
    <w:p w:rsidR="00CC58FC" w:rsidRPr="00CC58FC" w:rsidRDefault="00CC58FC" w:rsidP="00F030A7">
      <w:pPr>
        <w:shd w:val="clear" w:color="auto" w:fill="FFFFFF"/>
        <w:autoSpaceDE w:val="0"/>
        <w:autoSpaceDN w:val="0"/>
        <w:adjustRightInd w:val="0"/>
        <w:jc w:val="center"/>
        <w:rPr>
          <w:rFonts w:ascii="Times New Roman" w:hAnsi="Times New Roman" w:cs="Times New Roman"/>
          <w:b/>
          <w:bCs/>
          <w:noProof/>
          <w:sz w:val="32"/>
          <w:szCs w:val="32"/>
        </w:rPr>
      </w:pPr>
    </w:p>
    <w:p w:rsidR="00CC58FC" w:rsidRPr="00CC58FC" w:rsidRDefault="00CC58FC" w:rsidP="00F030A7">
      <w:pPr>
        <w:shd w:val="clear" w:color="auto" w:fill="FFFFFF"/>
        <w:autoSpaceDE w:val="0"/>
        <w:autoSpaceDN w:val="0"/>
        <w:adjustRightInd w:val="0"/>
        <w:jc w:val="center"/>
        <w:rPr>
          <w:rFonts w:ascii="Times New Roman" w:hAnsi="Times New Roman" w:cs="Times New Roman"/>
          <w:b/>
          <w:bCs/>
          <w:noProof/>
          <w:sz w:val="32"/>
          <w:szCs w:val="32"/>
        </w:rPr>
      </w:pPr>
    </w:p>
    <w:p w:rsidR="00CC58FC" w:rsidRDefault="00CC58FC" w:rsidP="00F030A7">
      <w:pPr>
        <w:shd w:val="clear" w:color="auto" w:fill="FFFFFF"/>
        <w:autoSpaceDE w:val="0"/>
        <w:autoSpaceDN w:val="0"/>
        <w:adjustRightInd w:val="0"/>
        <w:jc w:val="center"/>
        <w:rPr>
          <w:rFonts w:ascii="Times New Roman" w:hAnsi="Times New Roman" w:cs="Times New Roman"/>
          <w:b/>
          <w:bCs/>
          <w:noProof/>
          <w:sz w:val="32"/>
          <w:szCs w:val="32"/>
          <w:lang w:val="kk-KZ"/>
        </w:rPr>
      </w:pPr>
    </w:p>
    <w:p w:rsidR="00CC58FC" w:rsidRPr="00CC58FC" w:rsidRDefault="00CC58FC" w:rsidP="00F030A7">
      <w:pPr>
        <w:shd w:val="clear" w:color="auto" w:fill="FFFFFF"/>
        <w:autoSpaceDE w:val="0"/>
        <w:autoSpaceDN w:val="0"/>
        <w:adjustRightInd w:val="0"/>
        <w:jc w:val="center"/>
        <w:rPr>
          <w:rFonts w:ascii="Times New Roman" w:hAnsi="Times New Roman" w:cs="Times New Roman"/>
          <w:b/>
          <w:bCs/>
          <w:noProof/>
          <w:sz w:val="32"/>
          <w:szCs w:val="32"/>
          <w:lang w:val="kk-KZ"/>
        </w:rPr>
      </w:pPr>
    </w:p>
    <w:p w:rsidR="00CC58FC" w:rsidRPr="00CC58FC" w:rsidRDefault="00CC58FC" w:rsidP="00F030A7">
      <w:pPr>
        <w:shd w:val="clear" w:color="auto" w:fill="FFFFFF"/>
        <w:autoSpaceDE w:val="0"/>
        <w:autoSpaceDN w:val="0"/>
        <w:adjustRightInd w:val="0"/>
        <w:jc w:val="center"/>
        <w:rPr>
          <w:rFonts w:ascii="Times New Roman" w:hAnsi="Times New Roman" w:cs="Times New Roman"/>
          <w:b/>
          <w:bCs/>
          <w:noProof/>
          <w:sz w:val="32"/>
          <w:szCs w:val="32"/>
        </w:rPr>
      </w:pPr>
    </w:p>
    <w:p w:rsidR="00CC58FC" w:rsidRPr="00CC58FC" w:rsidRDefault="00CC58FC" w:rsidP="00F030A7">
      <w:pPr>
        <w:shd w:val="clear" w:color="auto" w:fill="FFFFFF"/>
        <w:autoSpaceDE w:val="0"/>
        <w:autoSpaceDN w:val="0"/>
        <w:adjustRightInd w:val="0"/>
        <w:jc w:val="center"/>
        <w:rPr>
          <w:rFonts w:ascii="Times New Roman" w:hAnsi="Times New Roman" w:cs="Times New Roman"/>
          <w:b/>
          <w:bCs/>
          <w:noProof/>
          <w:sz w:val="32"/>
          <w:szCs w:val="32"/>
        </w:rPr>
      </w:pPr>
    </w:p>
    <w:p w:rsidR="00CC58FC" w:rsidRPr="00CC58FC" w:rsidRDefault="00CC58FC" w:rsidP="00F030A7">
      <w:pPr>
        <w:shd w:val="clear" w:color="auto" w:fill="FFFFFF"/>
        <w:autoSpaceDE w:val="0"/>
        <w:autoSpaceDN w:val="0"/>
        <w:adjustRightInd w:val="0"/>
        <w:jc w:val="center"/>
        <w:rPr>
          <w:rFonts w:ascii="Times New Roman" w:hAnsi="Times New Roman" w:cs="Times New Roman"/>
          <w:b/>
          <w:bCs/>
          <w:noProof/>
          <w:sz w:val="32"/>
          <w:szCs w:val="32"/>
          <w:lang w:val="kk-KZ"/>
        </w:rPr>
      </w:pPr>
    </w:p>
    <w:p w:rsidR="00CC58FC" w:rsidRPr="00CC58FC" w:rsidRDefault="00CC58FC" w:rsidP="00F030A7">
      <w:pPr>
        <w:shd w:val="clear" w:color="auto" w:fill="FFFFFF"/>
        <w:autoSpaceDE w:val="0"/>
        <w:autoSpaceDN w:val="0"/>
        <w:adjustRightInd w:val="0"/>
        <w:jc w:val="center"/>
        <w:rPr>
          <w:rFonts w:ascii="Times New Roman" w:hAnsi="Times New Roman" w:cs="Times New Roman"/>
          <w:b/>
          <w:bCs/>
          <w:noProof/>
          <w:sz w:val="32"/>
          <w:szCs w:val="32"/>
          <w:lang w:val="kk-KZ"/>
        </w:rPr>
      </w:pPr>
    </w:p>
    <w:p w:rsidR="00CC58FC" w:rsidRDefault="00CC58FC" w:rsidP="00F030A7">
      <w:pPr>
        <w:shd w:val="clear" w:color="auto" w:fill="FFFFFF"/>
        <w:autoSpaceDE w:val="0"/>
        <w:autoSpaceDN w:val="0"/>
        <w:adjustRightInd w:val="0"/>
        <w:jc w:val="center"/>
        <w:rPr>
          <w:rFonts w:ascii="Times New Roman" w:hAnsi="Times New Roman" w:cs="Times New Roman"/>
          <w:b/>
          <w:bCs/>
          <w:noProof/>
          <w:sz w:val="32"/>
          <w:szCs w:val="32"/>
        </w:rPr>
      </w:pPr>
    </w:p>
    <w:p w:rsidR="00F030A7" w:rsidRPr="00F030A7" w:rsidRDefault="00F030A7" w:rsidP="00F030A7">
      <w:pPr>
        <w:shd w:val="clear" w:color="auto" w:fill="FFFFFF"/>
        <w:autoSpaceDE w:val="0"/>
        <w:autoSpaceDN w:val="0"/>
        <w:adjustRightInd w:val="0"/>
        <w:jc w:val="center"/>
        <w:rPr>
          <w:rFonts w:ascii="Times New Roman" w:hAnsi="Times New Roman" w:cs="Times New Roman"/>
          <w:b/>
          <w:bCs/>
          <w:noProof/>
          <w:sz w:val="32"/>
          <w:szCs w:val="32"/>
        </w:rPr>
      </w:pPr>
    </w:p>
    <w:p w:rsidR="00CC58FC" w:rsidRPr="00F200F1" w:rsidRDefault="00F030A7" w:rsidP="00F030A7">
      <w:pPr>
        <w:shd w:val="clear" w:color="auto" w:fill="FFFFFF"/>
        <w:autoSpaceDE w:val="0"/>
        <w:autoSpaceDN w:val="0"/>
        <w:adjustRightInd w:val="0"/>
        <w:jc w:val="center"/>
        <w:rPr>
          <w:rFonts w:ascii="Times New Roman" w:hAnsi="Times New Roman" w:cs="Times New Roman"/>
          <w:sz w:val="28"/>
          <w:szCs w:val="28"/>
        </w:rPr>
      </w:pPr>
      <w:proofErr w:type="spellStart"/>
      <w:r>
        <w:rPr>
          <w:rFonts w:ascii="Times New Roman" w:hAnsi="Times New Roman" w:cs="Times New Roman"/>
          <w:sz w:val="28"/>
          <w:szCs w:val="28"/>
        </w:rPr>
        <w:t>Shymkent</w:t>
      </w:r>
      <w:proofErr w:type="spellEnd"/>
      <w:r>
        <w:rPr>
          <w:rFonts w:ascii="Times New Roman" w:hAnsi="Times New Roman" w:cs="Times New Roman"/>
          <w:sz w:val="28"/>
          <w:szCs w:val="28"/>
        </w:rPr>
        <w:t>, 2019</w:t>
      </w:r>
    </w:p>
    <w:p w:rsidR="00CC58FC" w:rsidRPr="00CC58FC" w:rsidRDefault="00CC58FC" w:rsidP="00F030A7">
      <w:pPr>
        <w:shd w:val="clear" w:color="auto" w:fill="FFFFFF"/>
        <w:autoSpaceDE w:val="0"/>
        <w:autoSpaceDN w:val="0"/>
        <w:adjustRightInd w:val="0"/>
        <w:jc w:val="center"/>
        <w:rPr>
          <w:rFonts w:ascii="Times New Roman" w:hAnsi="Times New Roman" w:cs="Times New Roman"/>
          <w:sz w:val="28"/>
          <w:szCs w:val="28"/>
          <w:lang w:val="kk-KZ"/>
        </w:rPr>
      </w:pPr>
    </w:p>
    <w:p w:rsidR="00CC58FC" w:rsidRPr="00CC58FC" w:rsidRDefault="00CC58FC" w:rsidP="00F030A7">
      <w:pPr>
        <w:shd w:val="clear" w:color="auto" w:fill="FFFFFF"/>
        <w:autoSpaceDE w:val="0"/>
        <w:autoSpaceDN w:val="0"/>
        <w:adjustRightInd w:val="0"/>
        <w:jc w:val="center"/>
        <w:rPr>
          <w:rFonts w:ascii="Times New Roman" w:hAnsi="Times New Roman" w:cs="Times New Roman"/>
          <w:sz w:val="28"/>
          <w:szCs w:val="28"/>
          <w:lang w:val="kk-KZ"/>
        </w:rPr>
      </w:pPr>
    </w:p>
    <w:p w:rsidR="00CC58FC" w:rsidRPr="007156C7" w:rsidRDefault="00CC58FC" w:rsidP="00F030A7">
      <w:pPr>
        <w:rPr>
          <w:rFonts w:ascii="Times New Roman" w:hAnsi="Times New Roman" w:cs="Times New Roman"/>
          <w:sz w:val="28"/>
          <w:szCs w:val="28"/>
          <w:lang w:val="kk-KZ"/>
        </w:rPr>
      </w:pPr>
      <w:r w:rsidRPr="007156C7">
        <w:rPr>
          <w:rFonts w:ascii="Times New Roman" w:hAnsi="Times New Roman" w:cs="Times New Roman"/>
          <w:sz w:val="28"/>
          <w:szCs w:val="28"/>
        </w:rPr>
        <w:t>УДК    676.08</w:t>
      </w:r>
    </w:p>
    <w:p w:rsidR="00CC58FC" w:rsidRPr="007156C7" w:rsidRDefault="00CC58FC" w:rsidP="00F030A7">
      <w:pPr>
        <w:rPr>
          <w:rFonts w:ascii="Times New Roman" w:hAnsi="Times New Roman" w:cs="Times New Roman"/>
          <w:sz w:val="28"/>
          <w:szCs w:val="28"/>
        </w:rPr>
      </w:pPr>
      <w:r w:rsidRPr="007156C7">
        <w:rPr>
          <w:rFonts w:ascii="Times New Roman" w:hAnsi="Times New Roman" w:cs="Times New Roman"/>
          <w:sz w:val="28"/>
          <w:szCs w:val="28"/>
        </w:rPr>
        <w:t xml:space="preserve"> ББК 63.288-</w:t>
      </w:r>
      <w:proofErr w:type="gramStart"/>
      <w:r w:rsidRPr="007156C7">
        <w:rPr>
          <w:rFonts w:ascii="Times New Roman" w:hAnsi="Times New Roman" w:cs="Times New Roman"/>
          <w:sz w:val="28"/>
          <w:szCs w:val="28"/>
        </w:rPr>
        <w:t>2я71</w:t>
      </w:r>
      <w:r w:rsidRPr="007156C7">
        <w:rPr>
          <w:rFonts w:ascii="Times New Roman" w:hAnsi="Times New Roman" w:cs="Times New Roman"/>
          <w:sz w:val="28"/>
          <w:szCs w:val="28"/>
          <w:lang w:val="kk-KZ"/>
        </w:rPr>
        <w:t xml:space="preserve">  </w:t>
      </w:r>
      <w:r w:rsidRPr="007156C7">
        <w:rPr>
          <w:rFonts w:ascii="Times New Roman" w:hAnsi="Times New Roman" w:cs="Times New Roman"/>
          <w:sz w:val="28"/>
          <w:szCs w:val="28"/>
        </w:rPr>
        <w:t>С63</w:t>
      </w:r>
      <w:proofErr w:type="gramEnd"/>
    </w:p>
    <w:p w:rsidR="00CC58FC" w:rsidRPr="007156C7" w:rsidRDefault="00CC58FC" w:rsidP="00F030A7">
      <w:pPr>
        <w:rPr>
          <w:rFonts w:ascii="Times New Roman" w:hAnsi="Times New Roman" w:cs="Times New Roman"/>
          <w:sz w:val="28"/>
          <w:szCs w:val="28"/>
          <w:lang w:val="kk-KZ"/>
        </w:rPr>
      </w:pPr>
    </w:p>
    <w:p w:rsidR="00F200F1" w:rsidRPr="007156C7" w:rsidRDefault="00CC58FC" w:rsidP="00F030A7">
      <w:pPr>
        <w:jc w:val="center"/>
        <w:rPr>
          <w:rFonts w:ascii="Times New Roman" w:hAnsi="Times New Roman" w:cs="Times New Roman"/>
          <w:sz w:val="28"/>
          <w:szCs w:val="28"/>
        </w:rPr>
      </w:pPr>
      <w:r w:rsidRPr="007156C7">
        <w:rPr>
          <w:rFonts w:ascii="Times New Roman" w:hAnsi="Times New Roman" w:cs="Times New Roman"/>
          <w:sz w:val="28"/>
          <w:szCs w:val="28"/>
        </w:rPr>
        <w:t xml:space="preserve">Composers: </w:t>
      </w:r>
      <w:r w:rsidR="007156C7" w:rsidRPr="007156C7">
        <w:rPr>
          <w:rFonts w:ascii="Times New Roman" w:hAnsi="Times New Roman" w:cs="Times New Roman"/>
          <w:sz w:val="28"/>
          <w:szCs w:val="28"/>
        </w:rPr>
        <w:t>I</w:t>
      </w:r>
      <w:r w:rsidR="007156C7" w:rsidRPr="007156C7">
        <w:rPr>
          <w:rFonts w:ascii="Times New Roman" w:hAnsi="Times New Roman" w:cs="Times New Roman"/>
          <w:sz w:val="28"/>
          <w:szCs w:val="28"/>
          <w:lang w:val="kk-KZ"/>
        </w:rPr>
        <w:t xml:space="preserve">ztleuov </w:t>
      </w:r>
      <w:r w:rsidR="007156C7" w:rsidRPr="007156C7">
        <w:rPr>
          <w:rFonts w:ascii="Times New Roman" w:hAnsi="Times New Roman" w:cs="Times New Roman"/>
          <w:sz w:val="28"/>
          <w:szCs w:val="28"/>
        </w:rPr>
        <w:t>G</w:t>
      </w:r>
      <w:r w:rsidR="007156C7" w:rsidRPr="007156C7">
        <w:rPr>
          <w:rFonts w:ascii="Times New Roman" w:hAnsi="Times New Roman" w:cs="Times New Roman"/>
          <w:sz w:val="28"/>
          <w:szCs w:val="28"/>
          <w:lang w:val="kk-KZ"/>
        </w:rPr>
        <w:t>.</w:t>
      </w:r>
      <w:r w:rsidR="007156C7" w:rsidRPr="007156C7">
        <w:rPr>
          <w:rFonts w:ascii="Times New Roman" w:hAnsi="Times New Roman" w:cs="Times New Roman"/>
          <w:sz w:val="28"/>
          <w:szCs w:val="28"/>
        </w:rPr>
        <w:t>M</w:t>
      </w:r>
      <w:r w:rsidR="007156C7" w:rsidRPr="007156C7">
        <w:rPr>
          <w:rFonts w:ascii="Times New Roman" w:hAnsi="Times New Roman" w:cs="Times New Roman"/>
          <w:sz w:val="28"/>
          <w:szCs w:val="28"/>
          <w:lang w:val="kk-KZ"/>
        </w:rPr>
        <w:t>.</w:t>
      </w:r>
      <w:proofErr w:type="gramStart"/>
      <w:r w:rsidR="007156C7" w:rsidRPr="007156C7">
        <w:rPr>
          <w:rFonts w:ascii="Times New Roman" w:hAnsi="Times New Roman" w:cs="Times New Roman"/>
          <w:sz w:val="28"/>
          <w:szCs w:val="28"/>
          <w:lang w:val="kk-KZ"/>
        </w:rPr>
        <w:t>,</w:t>
      </w:r>
      <w:r w:rsidR="007156C7" w:rsidRPr="007156C7">
        <w:rPr>
          <w:rFonts w:ascii="Times New Roman" w:hAnsi="Times New Roman" w:cs="Times New Roman"/>
          <w:sz w:val="28"/>
          <w:szCs w:val="28"/>
        </w:rPr>
        <w:t>D</w:t>
      </w:r>
      <w:r w:rsidR="007156C7" w:rsidRPr="007156C7">
        <w:rPr>
          <w:rFonts w:ascii="Times New Roman" w:hAnsi="Times New Roman" w:cs="Times New Roman"/>
          <w:sz w:val="28"/>
          <w:szCs w:val="28"/>
          <w:lang w:val="kk-KZ"/>
        </w:rPr>
        <w:t>osbaeva</w:t>
      </w:r>
      <w:proofErr w:type="gramEnd"/>
      <w:r w:rsidR="007156C7" w:rsidRPr="007156C7">
        <w:rPr>
          <w:rFonts w:ascii="Times New Roman" w:hAnsi="Times New Roman" w:cs="Times New Roman"/>
          <w:sz w:val="28"/>
          <w:szCs w:val="28"/>
          <w:lang w:val="kk-KZ"/>
        </w:rPr>
        <w:t xml:space="preserve"> </w:t>
      </w:r>
      <w:r w:rsidR="007156C7" w:rsidRPr="007156C7">
        <w:rPr>
          <w:rFonts w:ascii="Times New Roman" w:hAnsi="Times New Roman" w:cs="Times New Roman"/>
          <w:sz w:val="28"/>
          <w:szCs w:val="28"/>
        </w:rPr>
        <w:t>A.</w:t>
      </w:r>
      <w:r w:rsidR="007156C7" w:rsidRPr="007156C7">
        <w:rPr>
          <w:rFonts w:ascii="Times New Roman" w:hAnsi="Times New Roman" w:cs="Times New Roman"/>
          <w:sz w:val="28"/>
          <w:szCs w:val="28"/>
          <w:lang w:val="kk-KZ"/>
        </w:rPr>
        <w:t xml:space="preserve"> ,</w:t>
      </w:r>
      <w:r w:rsidR="007156C7" w:rsidRPr="007156C7">
        <w:rPr>
          <w:rFonts w:ascii="Times New Roman" w:hAnsi="Times New Roman" w:cs="Times New Roman"/>
          <w:sz w:val="28"/>
          <w:szCs w:val="28"/>
        </w:rPr>
        <w:t>D</w:t>
      </w:r>
      <w:r w:rsidR="007156C7" w:rsidRPr="007156C7">
        <w:rPr>
          <w:rFonts w:ascii="Times New Roman" w:hAnsi="Times New Roman" w:cs="Times New Roman"/>
          <w:sz w:val="28"/>
          <w:szCs w:val="28"/>
          <w:lang w:val="kk-KZ"/>
        </w:rPr>
        <w:t xml:space="preserve">airabaeva </w:t>
      </w:r>
      <w:r w:rsidR="007156C7" w:rsidRPr="007156C7">
        <w:rPr>
          <w:rFonts w:ascii="Times New Roman" w:hAnsi="Times New Roman" w:cs="Times New Roman"/>
          <w:sz w:val="28"/>
          <w:szCs w:val="28"/>
        </w:rPr>
        <w:t>A</w:t>
      </w:r>
      <w:r w:rsidR="007156C7" w:rsidRPr="007156C7">
        <w:rPr>
          <w:rFonts w:ascii="Times New Roman" w:hAnsi="Times New Roman" w:cs="Times New Roman"/>
          <w:sz w:val="28"/>
          <w:szCs w:val="28"/>
          <w:lang w:val="kk-KZ"/>
        </w:rPr>
        <w:t>.,</w:t>
      </w:r>
      <w:r w:rsidR="007156C7" w:rsidRPr="007156C7">
        <w:rPr>
          <w:rFonts w:ascii="Times New Roman" w:hAnsi="Times New Roman" w:cs="Times New Roman"/>
          <w:sz w:val="28"/>
          <w:szCs w:val="28"/>
        </w:rPr>
        <w:t>A</w:t>
      </w:r>
      <w:r w:rsidR="007156C7" w:rsidRPr="007156C7">
        <w:rPr>
          <w:rFonts w:ascii="Times New Roman" w:hAnsi="Times New Roman" w:cs="Times New Roman"/>
          <w:sz w:val="28"/>
          <w:szCs w:val="28"/>
          <w:lang w:val="kk-KZ"/>
        </w:rPr>
        <w:t xml:space="preserve">bduova </w:t>
      </w:r>
      <w:r w:rsidR="007156C7" w:rsidRPr="007156C7">
        <w:rPr>
          <w:rFonts w:ascii="Times New Roman" w:hAnsi="Times New Roman" w:cs="Times New Roman"/>
          <w:sz w:val="28"/>
          <w:szCs w:val="28"/>
        </w:rPr>
        <w:t>A</w:t>
      </w:r>
      <w:r w:rsidR="007156C7" w:rsidRPr="007156C7">
        <w:rPr>
          <w:rFonts w:ascii="Times New Roman" w:hAnsi="Times New Roman" w:cs="Times New Roman"/>
          <w:sz w:val="28"/>
          <w:szCs w:val="28"/>
          <w:lang w:val="kk-KZ"/>
        </w:rPr>
        <w:t>.</w:t>
      </w:r>
    </w:p>
    <w:p w:rsidR="007156C7" w:rsidRPr="007156C7" w:rsidRDefault="007156C7" w:rsidP="007156C7">
      <w:pPr>
        <w:jc w:val="center"/>
        <w:rPr>
          <w:rFonts w:ascii="Times New Roman" w:hAnsi="Times New Roman" w:cs="Times New Roman"/>
          <w:sz w:val="28"/>
          <w:szCs w:val="28"/>
        </w:rPr>
      </w:pPr>
      <w:proofErr w:type="spellStart"/>
      <w:r w:rsidRPr="007156C7">
        <w:rPr>
          <w:rFonts w:ascii="Times New Roman" w:hAnsi="Times New Roman" w:cs="Times New Roman"/>
          <w:sz w:val="28"/>
          <w:szCs w:val="28"/>
        </w:rPr>
        <w:t>Ascerbecova</w:t>
      </w:r>
      <w:proofErr w:type="spellEnd"/>
      <w:r w:rsidRPr="007156C7">
        <w:rPr>
          <w:rFonts w:ascii="Times New Roman" w:hAnsi="Times New Roman" w:cs="Times New Roman"/>
          <w:sz w:val="28"/>
          <w:szCs w:val="28"/>
        </w:rPr>
        <w:t xml:space="preserve"> A.</w:t>
      </w:r>
    </w:p>
    <w:p w:rsidR="00CC58FC" w:rsidRPr="007156C7" w:rsidRDefault="00CC58FC" w:rsidP="00F030A7">
      <w:pPr>
        <w:rPr>
          <w:rFonts w:ascii="Times New Roman" w:hAnsi="Times New Roman" w:cs="Times New Roman"/>
          <w:sz w:val="28"/>
          <w:szCs w:val="28"/>
        </w:rPr>
      </w:pPr>
    </w:p>
    <w:p w:rsidR="00CC58FC" w:rsidRPr="007156C7" w:rsidRDefault="00CC58FC" w:rsidP="00F030A7">
      <w:pPr>
        <w:pStyle w:val="a5"/>
        <w:jc w:val="both"/>
        <w:rPr>
          <w:rFonts w:ascii="Times New Roman" w:hAnsi="Times New Roman"/>
          <w:sz w:val="28"/>
          <w:szCs w:val="28"/>
          <w:lang w:val="en-GB"/>
        </w:rPr>
      </w:pPr>
      <w:r w:rsidRPr="007156C7">
        <w:rPr>
          <w:rFonts w:ascii="Times New Roman" w:hAnsi="Times New Roman"/>
          <w:sz w:val="28"/>
          <w:szCs w:val="28"/>
          <w:lang w:val="en-GB"/>
        </w:rPr>
        <w:t xml:space="preserve">The methodical guidelines for study on the discipline « </w:t>
      </w:r>
      <w:proofErr w:type="spellStart"/>
      <w:r w:rsidR="00F030A7" w:rsidRPr="007156C7">
        <w:rPr>
          <w:rFonts w:ascii="Times New Roman" w:hAnsi="Times New Roman"/>
          <w:sz w:val="28"/>
          <w:szCs w:val="28"/>
          <w:lang w:val="en-US"/>
        </w:rPr>
        <w:t>Ecologycal</w:t>
      </w:r>
      <w:proofErr w:type="spellEnd"/>
      <w:r w:rsidR="00F030A7" w:rsidRPr="007156C7">
        <w:rPr>
          <w:rFonts w:ascii="Times New Roman" w:hAnsi="Times New Roman"/>
          <w:sz w:val="28"/>
          <w:szCs w:val="28"/>
          <w:lang w:val="en-US"/>
        </w:rPr>
        <w:t xml:space="preserve"> chemistry</w:t>
      </w:r>
      <w:r w:rsidRPr="007156C7">
        <w:rPr>
          <w:rFonts w:ascii="Times New Roman" w:hAnsi="Times New Roman"/>
          <w:sz w:val="28"/>
          <w:szCs w:val="28"/>
          <w:lang w:val="en-GB"/>
        </w:rPr>
        <w:t xml:space="preserve">» for students of a speciality </w:t>
      </w:r>
      <w:r w:rsidR="00F030A7" w:rsidRPr="007156C7">
        <w:rPr>
          <w:rFonts w:ascii="Times New Roman" w:hAnsi="Times New Roman"/>
          <w:sz w:val="28"/>
          <w:szCs w:val="28"/>
          <w:lang w:val="en-US"/>
        </w:rPr>
        <w:t xml:space="preserve">5B060700- </w:t>
      </w:r>
      <w:proofErr w:type="spellStart"/>
      <w:r w:rsidR="00F030A7" w:rsidRPr="007156C7">
        <w:rPr>
          <w:rFonts w:ascii="Times New Roman" w:hAnsi="Times New Roman"/>
          <w:sz w:val="28"/>
          <w:szCs w:val="28"/>
          <w:lang w:val="en-US"/>
        </w:rPr>
        <w:t>Ecologya</w:t>
      </w:r>
      <w:proofErr w:type="spellEnd"/>
      <w:r w:rsidR="00DF1BA0" w:rsidRPr="007156C7">
        <w:rPr>
          <w:rFonts w:ascii="Times New Roman" w:hAnsi="Times New Roman"/>
          <w:sz w:val="28"/>
          <w:szCs w:val="28"/>
          <w:lang w:val="en-US"/>
        </w:rPr>
        <w:t>.</w:t>
      </w:r>
      <w:proofErr w:type="spellStart"/>
      <w:r w:rsidRPr="007156C7">
        <w:rPr>
          <w:rFonts w:ascii="Times New Roman" w:hAnsi="Times New Roman"/>
          <w:sz w:val="28"/>
          <w:szCs w:val="28"/>
          <w:lang w:val="en-GB"/>
        </w:rPr>
        <w:t>Shymkent</w:t>
      </w:r>
      <w:proofErr w:type="spellEnd"/>
      <w:r w:rsidRPr="007156C7">
        <w:rPr>
          <w:rFonts w:ascii="Times New Roman" w:hAnsi="Times New Roman"/>
          <w:sz w:val="28"/>
          <w:szCs w:val="28"/>
          <w:lang w:val="en-GB"/>
        </w:rPr>
        <w:t>: SKSU,</w:t>
      </w:r>
      <w:r w:rsidRPr="007156C7">
        <w:rPr>
          <w:rFonts w:ascii="Times New Roman" w:hAnsi="Times New Roman"/>
          <w:sz w:val="28"/>
          <w:szCs w:val="28"/>
          <w:lang w:val="kk-KZ"/>
        </w:rPr>
        <w:t xml:space="preserve"> </w:t>
      </w:r>
      <w:r w:rsidRPr="007156C7">
        <w:rPr>
          <w:rFonts w:ascii="Times New Roman" w:hAnsi="Times New Roman"/>
          <w:spacing w:val="5"/>
          <w:sz w:val="28"/>
          <w:szCs w:val="28"/>
          <w:lang w:val="en-GB"/>
        </w:rPr>
        <w:t>2on.jop</w:t>
      </w:r>
    </w:p>
    <w:p w:rsidR="00CC58FC" w:rsidRPr="007156C7" w:rsidRDefault="00CC58FC" w:rsidP="00F030A7">
      <w:pPr>
        <w:rPr>
          <w:rFonts w:ascii="Times New Roman" w:hAnsi="Times New Roman" w:cs="Times New Roman"/>
          <w:spacing w:val="-2"/>
          <w:sz w:val="28"/>
          <w:szCs w:val="28"/>
          <w:lang w:val="en-GB"/>
        </w:rPr>
      </w:pPr>
    </w:p>
    <w:p w:rsidR="00CC58FC" w:rsidRPr="007156C7" w:rsidRDefault="00CC58FC" w:rsidP="00F030A7">
      <w:pPr>
        <w:rPr>
          <w:rFonts w:ascii="Times New Roman" w:hAnsi="Times New Roman" w:cs="Times New Roman"/>
          <w:sz w:val="28"/>
          <w:szCs w:val="28"/>
        </w:rPr>
      </w:pPr>
      <w:r w:rsidRPr="007156C7">
        <w:rPr>
          <w:rFonts w:ascii="Times New Roman" w:hAnsi="Times New Roman" w:cs="Times New Roman"/>
          <w:spacing w:val="-2"/>
          <w:sz w:val="28"/>
          <w:szCs w:val="28"/>
        </w:rPr>
        <w:t xml:space="preserve">The methodical instruction is made according to requirements of the curriculum and </w:t>
      </w:r>
      <w:r w:rsidRPr="007156C7">
        <w:rPr>
          <w:rFonts w:ascii="Times New Roman" w:hAnsi="Times New Roman" w:cs="Times New Roman"/>
          <w:spacing w:val="-1"/>
          <w:sz w:val="28"/>
          <w:szCs w:val="28"/>
        </w:rPr>
        <w:t xml:space="preserve">the program of discipline « </w:t>
      </w:r>
      <w:r w:rsidR="000C7091" w:rsidRPr="007156C7">
        <w:rPr>
          <w:rFonts w:ascii="Times New Roman" w:hAnsi="Times New Roman" w:cs="Times New Roman"/>
          <w:spacing w:val="-5"/>
          <w:sz w:val="28"/>
          <w:szCs w:val="28"/>
        </w:rPr>
        <w:t>Industrial waste water treatment process</w:t>
      </w:r>
      <w:r w:rsidR="000C7091" w:rsidRPr="007156C7">
        <w:rPr>
          <w:rFonts w:ascii="Times New Roman" w:hAnsi="Times New Roman" w:cs="Times New Roman"/>
          <w:spacing w:val="-1"/>
          <w:sz w:val="28"/>
          <w:szCs w:val="28"/>
        </w:rPr>
        <w:t xml:space="preserve"> </w:t>
      </w:r>
      <w:r w:rsidRPr="007156C7">
        <w:rPr>
          <w:rFonts w:ascii="Times New Roman" w:hAnsi="Times New Roman" w:cs="Times New Roman"/>
          <w:spacing w:val="-1"/>
          <w:sz w:val="28"/>
          <w:szCs w:val="28"/>
        </w:rPr>
        <w:t xml:space="preserve">» and includes all </w:t>
      </w:r>
      <w:r w:rsidRPr="007156C7">
        <w:rPr>
          <w:rFonts w:ascii="Times New Roman" w:hAnsi="Times New Roman" w:cs="Times New Roman"/>
          <w:sz w:val="28"/>
          <w:szCs w:val="28"/>
        </w:rPr>
        <w:t>necessary data on performance of laboratory work.</w:t>
      </w:r>
    </w:p>
    <w:p w:rsidR="00CC58FC" w:rsidRPr="007156C7" w:rsidRDefault="00CC58FC" w:rsidP="00F030A7">
      <w:pPr>
        <w:rPr>
          <w:rFonts w:ascii="Times New Roman" w:hAnsi="Times New Roman" w:cs="Times New Roman"/>
          <w:spacing w:val="6"/>
          <w:sz w:val="28"/>
          <w:szCs w:val="28"/>
        </w:rPr>
      </w:pPr>
    </w:p>
    <w:p w:rsidR="00CC58FC" w:rsidRPr="007156C7" w:rsidRDefault="00CC58FC" w:rsidP="00F030A7">
      <w:pPr>
        <w:pStyle w:val="a7"/>
        <w:rPr>
          <w:sz w:val="28"/>
          <w:szCs w:val="28"/>
          <w:lang w:val="en-US"/>
        </w:rPr>
      </w:pPr>
      <w:r w:rsidRPr="007156C7">
        <w:rPr>
          <w:sz w:val="28"/>
          <w:szCs w:val="28"/>
          <w:lang w:val="en-US"/>
        </w:rPr>
        <w:t xml:space="preserve">The reviewers: </w:t>
      </w:r>
    </w:p>
    <w:p w:rsidR="00B4555F" w:rsidRPr="007156C7" w:rsidRDefault="00B4555F" w:rsidP="00F030A7">
      <w:pPr>
        <w:rPr>
          <w:rFonts w:ascii="Times New Roman" w:hAnsi="Times New Roman" w:cs="Times New Roman"/>
          <w:sz w:val="28"/>
          <w:szCs w:val="28"/>
          <w:lang w:val="en-GB"/>
        </w:rPr>
      </w:pPr>
      <w:proofErr w:type="spellStart"/>
      <w:r w:rsidRPr="007156C7">
        <w:rPr>
          <w:rFonts w:ascii="Times New Roman" w:hAnsi="Times New Roman" w:cs="Times New Roman"/>
          <w:sz w:val="28"/>
          <w:szCs w:val="28"/>
          <w:lang w:val="en-GB"/>
        </w:rPr>
        <w:t>Taubaeva</w:t>
      </w:r>
      <w:proofErr w:type="spellEnd"/>
      <w:r w:rsidRPr="007156C7">
        <w:rPr>
          <w:rFonts w:ascii="Times New Roman" w:hAnsi="Times New Roman" w:cs="Times New Roman"/>
          <w:sz w:val="28"/>
          <w:szCs w:val="28"/>
          <w:lang w:val="en-GB"/>
        </w:rPr>
        <w:t xml:space="preserve"> </w:t>
      </w:r>
      <w:proofErr w:type="gramStart"/>
      <w:r w:rsidRPr="007156C7">
        <w:rPr>
          <w:rFonts w:ascii="Times New Roman" w:hAnsi="Times New Roman" w:cs="Times New Roman"/>
          <w:sz w:val="28"/>
          <w:szCs w:val="28"/>
          <w:lang w:val="en-GB"/>
        </w:rPr>
        <w:t>A..</w:t>
      </w:r>
      <w:proofErr w:type="gramEnd"/>
      <w:r w:rsidRPr="007156C7">
        <w:rPr>
          <w:rFonts w:ascii="Times New Roman" w:hAnsi="Times New Roman" w:cs="Times New Roman"/>
          <w:sz w:val="28"/>
          <w:szCs w:val="28"/>
          <w:lang w:val="en-GB"/>
        </w:rPr>
        <w:t>- Ph D</w:t>
      </w:r>
      <w:proofErr w:type="gramStart"/>
      <w:r w:rsidRPr="007156C7">
        <w:rPr>
          <w:rFonts w:ascii="Times New Roman" w:hAnsi="Times New Roman" w:cs="Times New Roman"/>
          <w:sz w:val="28"/>
          <w:szCs w:val="28"/>
          <w:lang w:val="en-GB"/>
        </w:rPr>
        <w:t>,  of</w:t>
      </w:r>
      <w:proofErr w:type="gramEnd"/>
      <w:r w:rsidRPr="007156C7">
        <w:rPr>
          <w:rFonts w:ascii="Times New Roman" w:hAnsi="Times New Roman" w:cs="Times New Roman"/>
          <w:sz w:val="28"/>
          <w:szCs w:val="28"/>
          <w:lang w:val="en-GB"/>
        </w:rPr>
        <w:t xml:space="preserve">  department "Ecology", </w:t>
      </w:r>
      <w:proofErr w:type="spellStart"/>
      <w:r w:rsidRPr="007156C7">
        <w:rPr>
          <w:rFonts w:ascii="Times New Roman" w:hAnsi="Times New Roman" w:cs="Times New Roman"/>
          <w:sz w:val="28"/>
          <w:szCs w:val="28"/>
          <w:lang w:val="en-GB"/>
        </w:rPr>
        <w:t>M.Auezov</w:t>
      </w:r>
      <w:proofErr w:type="spellEnd"/>
      <w:r w:rsidRPr="007156C7">
        <w:rPr>
          <w:rFonts w:ascii="Times New Roman" w:hAnsi="Times New Roman" w:cs="Times New Roman"/>
          <w:sz w:val="28"/>
          <w:szCs w:val="28"/>
          <w:lang w:val="en-GB"/>
        </w:rPr>
        <w:t xml:space="preserve"> SKSU</w:t>
      </w:r>
    </w:p>
    <w:p w:rsidR="00B4555F" w:rsidRPr="007156C7" w:rsidRDefault="00B4555F" w:rsidP="00F030A7">
      <w:pPr>
        <w:jc w:val="both"/>
        <w:rPr>
          <w:rStyle w:val="hps"/>
          <w:rFonts w:ascii="Times New Roman" w:hAnsi="Times New Roman" w:cs="Times New Roman"/>
          <w:bCs/>
          <w:sz w:val="28"/>
          <w:szCs w:val="28"/>
          <w:lang w:val="kk-KZ"/>
        </w:rPr>
      </w:pPr>
      <w:proofErr w:type="spellStart"/>
      <w:r w:rsidRPr="007156C7">
        <w:rPr>
          <w:rFonts w:ascii="Times New Roman" w:hAnsi="Times New Roman" w:cs="Times New Roman"/>
          <w:sz w:val="28"/>
          <w:szCs w:val="28"/>
          <w:lang w:val="en-GB"/>
        </w:rPr>
        <w:t>Shingisbayeva</w:t>
      </w:r>
      <w:proofErr w:type="spellEnd"/>
      <w:r w:rsidRPr="007156C7">
        <w:rPr>
          <w:rFonts w:ascii="Times New Roman" w:hAnsi="Times New Roman" w:cs="Times New Roman"/>
          <w:sz w:val="28"/>
          <w:szCs w:val="28"/>
          <w:lang w:val="en-GB"/>
        </w:rPr>
        <w:t xml:space="preserve"> </w:t>
      </w:r>
      <w:proofErr w:type="spellStart"/>
      <w:r w:rsidRPr="007156C7">
        <w:rPr>
          <w:rFonts w:ascii="Times New Roman" w:hAnsi="Times New Roman" w:cs="Times New Roman"/>
          <w:sz w:val="28"/>
          <w:szCs w:val="28"/>
          <w:lang w:val="en-GB"/>
        </w:rPr>
        <w:t>Zh</w:t>
      </w:r>
      <w:proofErr w:type="spellEnd"/>
      <w:r w:rsidRPr="007156C7">
        <w:rPr>
          <w:rFonts w:ascii="Times New Roman" w:hAnsi="Times New Roman" w:cs="Times New Roman"/>
          <w:sz w:val="28"/>
          <w:szCs w:val="28"/>
          <w:lang w:val="en-GB"/>
        </w:rPr>
        <w:t>. A</w:t>
      </w:r>
      <w:proofErr w:type="gramStart"/>
      <w:r w:rsidRPr="007156C7">
        <w:rPr>
          <w:rFonts w:ascii="Times New Roman" w:hAnsi="Times New Roman" w:cs="Times New Roman"/>
          <w:sz w:val="28"/>
          <w:szCs w:val="28"/>
          <w:lang w:val="en-GB"/>
        </w:rPr>
        <w:t>.–</w:t>
      </w:r>
      <w:proofErr w:type="gramEnd"/>
      <w:r w:rsidRPr="007156C7">
        <w:rPr>
          <w:rFonts w:ascii="Times New Roman" w:hAnsi="Times New Roman" w:cs="Times New Roman"/>
          <w:sz w:val="28"/>
          <w:szCs w:val="28"/>
          <w:lang w:val="en-GB"/>
        </w:rPr>
        <w:t xml:space="preserve"> </w:t>
      </w:r>
      <w:proofErr w:type="spellStart"/>
      <w:r w:rsidRPr="007156C7">
        <w:rPr>
          <w:rFonts w:ascii="Times New Roman" w:hAnsi="Times New Roman" w:cs="Times New Roman"/>
          <w:sz w:val="28"/>
          <w:szCs w:val="28"/>
          <w:lang w:val="en-GB"/>
        </w:rPr>
        <w:t>cand.chem.scie</w:t>
      </w:r>
      <w:proofErr w:type="spellEnd"/>
      <w:r w:rsidRPr="007156C7">
        <w:rPr>
          <w:rFonts w:ascii="Times New Roman" w:hAnsi="Times New Roman" w:cs="Times New Roman"/>
          <w:sz w:val="28"/>
          <w:szCs w:val="28"/>
          <w:lang w:val="en-GB"/>
        </w:rPr>
        <w:t>, professor</w:t>
      </w:r>
      <w:r w:rsidRPr="007156C7">
        <w:rPr>
          <w:rFonts w:ascii="Times New Roman" w:hAnsi="Times New Roman" w:cs="Times New Roman"/>
          <w:sz w:val="28"/>
          <w:szCs w:val="28"/>
          <w:lang w:val="kk-KZ"/>
        </w:rPr>
        <w:t xml:space="preserve"> </w:t>
      </w:r>
      <w:r w:rsidRPr="007156C7">
        <w:rPr>
          <w:rStyle w:val="hps"/>
          <w:rFonts w:ascii="Times New Roman" w:hAnsi="Times New Roman" w:cs="Times New Roman"/>
          <w:bCs/>
          <w:sz w:val="28"/>
          <w:szCs w:val="28"/>
        </w:rPr>
        <w:t>department "Ecology".</w:t>
      </w:r>
    </w:p>
    <w:p w:rsidR="00CC58FC" w:rsidRPr="007156C7" w:rsidRDefault="00CC58FC" w:rsidP="00F030A7">
      <w:pPr>
        <w:jc w:val="both"/>
        <w:rPr>
          <w:rFonts w:ascii="Times New Roman" w:hAnsi="Times New Roman" w:cs="Times New Roman"/>
          <w:noProof/>
          <w:sz w:val="28"/>
          <w:szCs w:val="28"/>
        </w:rPr>
      </w:pPr>
    </w:p>
    <w:p w:rsidR="00CC58FC" w:rsidRPr="007156C7" w:rsidRDefault="00CC58FC" w:rsidP="00F030A7">
      <w:pPr>
        <w:jc w:val="both"/>
        <w:rPr>
          <w:rFonts w:ascii="Times New Roman" w:hAnsi="Times New Roman" w:cs="Times New Roman"/>
          <w:sz w:val="28"/>
          <w:szCs w:val="28"/>
        </w:rPr>
      </w:pPr>
      <w:r w:rsidRPr="007156C7">
        <w:rPr>
          <w:rFonts w:ascii="Times New Roman" w:hAnsi="Times New Roman" w:cs="Times New Roman"/>
          <w:noProof/>
          <w:sz w:val="28"/>
          <w:szCs w:val="28"/>
          <w:lang w:val="kk-KZ"/>
        </w:rPr>
        <w:t xml:space="preserve">  </w:t>
      </w:r>
      <w:r w:rsidRPr="007156C7">
        <w:rPr>
          <w:rFonts w:ascii="Times New Roman" w:hAnsi="Times New Roman" w:cs="Times New Roman"/>
          <w:sz w:val="28"/>
          <w:szCs w:val="28"/>
        </w:rPr>
        <w:t>It is considered and is recommended for printing by department meeting «</w:t>
      </w:r>
      <w:proofErr w:type="spellStart"/>
      <w:r w:rsidRPr="007156C7">
        <w:rPr>
          <w:rFonts w:ascii="Times New Roman" w:hAnsi="Times New Roman" w:cs="Times New Roman"/>
          <w:sz w:val="28"/>
          <w:szCs w:val="28"/>
        </w:rPr>
        <w:t>Geoecology</w:t>
      </w:r>
      <w:proofErr w:type="spellEnd"/>
      <w:r w:rsidRPr="007156C7">
        <w:rPr>
          <w:rFonts w:ascii="Times New Roman" w:hAnsi="Times New Roman" w:cs="Times New Roman"/>
          <w:sz w:val="28"/>
          <w:szCs w:val="28"/>
        </w:rPr>
        <w:t xml:space="preserve"> and natural management)</w:t>
      </w:r>
      <w:proofErr w:type="gramStart"/>
      <w:r w:rsidRPr="007156C7">
        <w:rPr>
          <w:rFonts w:ascii="Times New Roman" w:hAnsi="Times New Roman" w:cs="Times New Roman"/>
          <w:sz w:val="28"/>
          <w:szCs w:val="28"/>
        </w:rPr>
        <w:t>)</w:t>
      </w:r>
      <w:proofErr w:type="gramEnd"/>
      <w:r w:rsidRPr="007156C7">
        <w:rPr>
          <w:rFonts w:ascii="Times New Roman" w:hAnsi="Times New Roman" w:cs="Times New Roman"/>
          <w:sz w:val="28"/>
          <w:szCs w:val="28"/>
        </w:rPr>
        <w:br/>
        <w:t>(The report N°</w:t>
      </w:r>
      <w:r w:rsidRPr="007156C7">
        <w:rPr>
          <w:rFonts w:ascii="Times New Roman" w:hAnsi="Times New Roman" w:cs="Times New Roman"/>
          <w:sz w:val="28"/>
          <w:szCs w:val="28"/>
        </w:rPr>
        <w:tab/>
        <w:t>from «</w:t>
      </w:r>
      <w:r w:rsidRPr="007156C7">
        <w:rPr>
          <w:rFonts w:ascii="Times New Roman" w:hAnsi="Times New Roman" w:cs="Times New Roman"/>
          <w:sz w:val="28"/>
          <w:szCs w:val="28"/>
        </w:rPr>
        <w:tab/>
        <w:t>» _    _ 20</w:t>
      </w:r>
      <w:r w:rsidRPr="007156C7">
        <w:rPr>
          <w:rFonts w:ascii="Times New Roman" w:hAnsi="Times New Roman" w:cs="Times New Roman"/>
          <w:sz w:val="28"/>
          <w:szCs w:val="28"/>
          <w:lang w:val="kk-KZ"/>
        </w:rPr>
        <w:t xml:space="preserve">    </w:t>
      </w:r>
      <w:r w:rsidRPr="007156C7">
        <w:rPr>
          <w:rFonts w:ascii="Times New Roman" w:hAnsi="Times New Roman" w:cs="Times New Roman"/>
          <w:sz w:val="28"/>
          <w:szCs w:val="28"/>
        </w:rPr>
        <w:t>)</w:t>
      </w:r>
      <w:r w:rsidRPr="007156C7">
        <w:rPr>
          <w:rFonts w:ascii="Times New Roman" w:hAnsi="Times New Roman" w:cs="Times New Roman"/>
          <w:sz w:val="28"/>
          <w:szCs w:val="28"/>
          <w:lang w:val="kk-KZ"/>
        </w:rPr>
        <w:t xml:space="preserve"> </w:t>
      </w:r>
      <w:r w:rsidRPr="007156C7">
        <w:rPr>
          <w:rFonts w:ascii="Times New Roman" w:hAnsi="Times New Roman" w:cs="Times New Roman"/>
          <w:sz w:val="28"/>
          <w:szCs w:val="28"/>
        </w:rPr>
        <w:t xml:space="preserve"> and</w:t>
      </w:r>
    </w:p>
    <w:p w:rsidR="00CC58FC" w:rsidRPr="007156C7" w:rsidRDefault="00CC58FC" w:rsidP="00F030A7">
      <w:pPr>
        <w:jc w:val="both"/>
        <w:rPr>
          <w:rFonts w:ascii="Times New Roman" w:hAnsi="Times New Roman" w:cs="Times New Roman"/>
          <w:sz w:val="28"/>
          <w:szCs w:val="28"/>
        </w:rPr>
      </w:pPr>
      <w:proofErr w:type="gramStart"/>
      <w:r w:rsidRPr="007156C7">
        <w:rPr>
          <w:rFonts w:ascii="Times New Roman" w:hAnsi="Times New Roman" w:cs="Times New Roman"/>
          <w:sz w:val="28"/>
          <w:szCs w:val="28"/>
        </w:rPr>
        <w:t>the</w:t>
      </w:r>
      <w:proofErr w:type="gramEnd"/>
      <w:r w:rsidRPr="007156C7">
        <w:rPr>
          <w:rFonts w:ascii="Times New Roman" w:hAnsi="Times New Roman" w:cs="Times New Roman"/>
          <w:sz w:val="28"/>
          <w:szCs w:val="28"/>
        </w:rPr>
        <w:t xml:space="preserve"> methodical commission of chemical-technological faculty</w:t>
      </w:r>
      <w:r w:rsidRPr="007156C7">
        <w:rPr>
          <w:rFonts w:ascii="Times New Roman" w:hAnsi="Times New Roman" w:cs="Times New Roman"/>
          <w:sz w:val="28"/>
          <w:szCs w:val="28"/>
        </w:rPr>
        <w:br/>
        <w:t>(The report N°</w:t>
      </w:r>
      <w:r w:rsidRPr="007156C7">
        <w:rPr>
          <w:rFonts w:ascii="Times New Roman" w:hAnsi="Times New Roman" w:cs="Times New Roman"/>
          <w:sz w:val="28"/>
          <w:szCs w:val="28"/>
        </w:rPr>
        <w:tab/>
        <w:t>from «</w:t>
      </w:r>
      <w:r w:rsidRPr="007156C7">
        <w:rPr>
          <w:rFonts w:ascii="Times New Roman" w:hAnsi="Times New Roman" w:cs="Times New Roman"/>
          <w:sz w:val="28"/>
          <w:szCs w:val="28"/>
        </w:rPr>
        <w:tab/>
        <w:t>»</w:t>
      </w:r>
      <w:r w:rsidRPr="007156C7">
        <w:rPr>
          <w:rFonts w:ascii="Times New Roman" w:hAnsi="Times New Roman" w:cs="Times New Roman"/>
          <w:sz w:val="28"/>
          <w:szCs w:val="28"/>
        </w:rPr>
        <w:tab/>
        <w:t>20</w:t>
      </w:r>
      <w:r w:rsidRPr="007156C7">
        <w:rPr>
          <w:rFonts w:ascii="Times New Roman" w:hAnsi="Times New Roman" w:cs="Times New Roman"/>
          <w:sz w:val="28"/>
          <w:szCs w:val="28"/>
          <w:lang w:val="kk-KZ"/>
        </w:rPr>
        <w:t xml:space="preserve">    </w:t>
      </w:r>
      <w:r w:rsidRPr="007156C7">
        <w:rPr>
          <w:rFonts w:ascii="Times New Roman" w:hAnsi="Times New Roman" w:cs="Times New Roman"/>
          <w:sz w:val="28"/>
          <w:szCs w:val="28"/>
        </w:rPr>
        <w:t>)</w:t>
      </w:r>
    </w:p>
    <w:p w:rsidR="00CC58FC" w:rsidRPr="007156C7" w:rsidRDefault="00CC58FC" w:rsidP="00F030A7">
      <w:pPr>
        <w:jc w:val="both"/>
        <w:rPr>
          <w:rFonts w:ascii="Times New Roman" w:hAnsi="Times New Roman" w:cs="Times New Roman"/>
          <w:sz w:val="28"/>
          <w:szCs w:val="28"/>
        </w:rPr>
      </w:pPr>
    </w:p>
    <w:p w:rsidR="00CC58FC" w:rsidRPr="007156C7" w:rsidRDefault="00CC58FC" w:rsidP="00F030A7">
      <w:pPr>
        <w:jc w:val="both"/>
        <w:rPr>
          <w:rFonts w:ascii="Times New Roman" w:hAnsi="Times New Roman" w:cs="Times New Roman"/>
          <w:sz w:val="28"/>
          <w:szCs w:val="28"/>
        </w:rPr>
      </w:pPr>
      <w:r w:rsidRPr="007156C7">
        <w:rPr>
          <w:rFonts w:ascii="Times New Roman" w:hAnsi="Times New Roman" w:cs="Times New Roman"/>
          <w:sz w:val="28"/>
          <w:szCs w:val="28"/>
        </w:rPr>
        <w:t xml:space="preserve">It is recommended to the edition by Methodical council of </w:t>
      </w:r>
      <w:proofErr w:type="spellStart"/>
      <w:r w:rsidRPr="007156C7">
        <w:rPr>
          <w:rFonts w:ascii="Times New Roman" w:hAnsi="Times New Roman" w:cs="Times New Roman"/>
          <w:sz w:val="28"/>
          <w:szCs w:val="28"/>
        </w:rPr>
        <w:t>M.Auezov</w:t>
      </w:r>
      <w:proofErr w:type="spellEnd"/>
      <w:r w:rsidRPr="007156C7">
        <w:rPr>
          <w:rFonts w:ascii="Times New Roman" w:hAnsi="Times New Roman" w:cs="Times New Roman"/>
          <w:sz w:val="28"/>
          <w:szCs w:val="28"/>
        </w:rPr>
        <w:t xml:space="preserve"> SKSU,   the report Na</w:t>
      </w:r>
      <w:r w:rsidRPr="007156C7">
        <w:rPr>
          <w:rFonts w:ascii="Times New Roman" w:hAnsi="Times New Roman" w:cs="Times New Roman"/>
          <w:sz w:val="28"/>
          <w:szCs w:val="28"/>
        </w:rPr>
        <w:tab/>
        <w:t>from «</w:t>
      </w:r>
      <w:r w:rsidRPr="007156C7">
        <w:rPr>
          <w:rFonts w:ascii="Times New Roman" w:hAnsi="Times New Roman" w:cs="Times New Roman"/>
          <w:sz w:val="28"/>
          <w:szCs w:val="28"/>
        </w:rPr>
        <w:tab/>
        <w:t>»</w:t>
      </w:r>
      <w:r w:rsidRPr="007156C7">
        <w:rPr>
          <w:rFonts w:ascii="Times New Roman" w:hAnsi="Times New Roman" w:cs="Times New Roman"/>
          <w:sz w:val="28"/>
          <w:szCs w:val="28"/>
        </w:rPr>
        <w:tab/>
        <w:t>20</w:t>
      </w:r>
    </w:p>
    <w:p w:rsidR="00CC58FC" w:rsidRDefault="00CC58FC" w:rsidP="00F030A7">
      <w:pPr>
        <w:jc w:val="both"/>
        <w:rPr>
          <w:rFonts w:ascii="Times New Roman" w:hAnsi="Times New Roman" w:cs="Times New Roman"/>
          <w:sz w:val="28"/>
          <w:szCs w:val="28"/>
        </w:rPr>
      </w:pPr>
    </w:p>
    <w:p w:rsidR="00546FDD" w:rsidRDefault="00546FDD" w:rsidP="00F030A7">
      <w:pPr>
        <w:jc w:val="both"/>
        <w:rPr>
          <w:rFonts w:ascii="Times New Roman" w:hAnsi="Times New Roman" w:cs="Times New Roman"/>
          <w:sz w:val="28"/>
          <w:szCs w:val="28"/>
        </w:rPr>
      </w:pPr>
    </w:p>
    <w:p w:rsidR="00546FDD" w:rsidRDefault="00546FDD" w:rsidP="00F030A7">
      <w:pPr>
        <w:jc w:val="both"/>
        <w:rPr>
          <w:rFonts w:ascii="Times New Roman" w:hAnsi="Times New Roman" w:cs="Times New Roman"/>
          <w:sz w:val="28"/>
          <w:szCs w:val="28"/>
        </w:rPr>
      </w:pPr>
    </w:p>
    <w:p w:rsidR="00546FDD" w:rsidRDefault="00546FDD" w:rsidP="00F030A7">
      <w:pPr>
        <w:jc w:val="both"/>
        <w:rPr>
          <w:rFonts w:ascii="Times New Roman" w:hAnsi="Times New Roman" w:cs="Times New Roman"/>
          <w:sz w:val="28"/>
          <w:szCs w:val="28"/>
        </w:rPr>
      </w:pPr>
    </w:p>
    <w:p w:rsidR="00546FDD" w:rsidRDefault="00546FDD" w:rsidP="00F030A7">
      <w:pPr>
        <w:jc w:val="both"/>
        <w:rPr>
          <w:rFonts w:ascii="Times New Roman" w:hAnsi="Times New Roman" w:cs="Times New Roman"/>
          <w:sz w:val="28"/>
          <w:szCs w:val="28"/>
        </w:rPr>
      </w:pPr>
    </w:p>
    <w:p w:rsidR="00546FDD" w:rsidRDefault="00546FDD" w:rsidP="00F030A7">
      <w:pPr>
        <w:jc w:val="both"/>
        <w:rPr>
          <w:rFonts w:ascii="Times New Roman" w:hAnsi="Times New Roman" w:cs="Times New Roman"/>
          <w:sz w:val="28"/>
          <w:szCs w:val="28"/>
        </w:rPr>
      </w:pPr>
    </w:p>
    <w:p w:rsidR="00546FDD" w:rsidRDefault="00546FDD" w:rsidP="00F030A7">
      <w:pPr>
        <w:jc w:val="both"/>
        <w:rPr>
          <w:rFonts w:ascii="Times New Roman" w:hAnsi="Times New Roman" w:cs="Times New Roman"/>
          <w:sz w:val="28"/>
          <w:szCs w:val="28"/>
        </w:rPr>
      </w:pPr>
    </w:p>
    <w:p w:rsidR="00546FDD" w:rsidRPr="00CC58FC" w:rsidRDefault="00546FDD" w:rsidP="00F030A7">
      <w:pPr>
        <w:jc w:val="both"/>
        <w:rPr>
          <w:rFonts w:ascii="Times New Roman" w:hAnsi="Times New Roman" w:cs="Times New Roman"/>
          <w:sz w:val="28"/>
          <w:szCs w:val="28"/>
        </w:rPr>
      </w:pPr>
    </w:p>
    <w:p w:rsidR="00CC58FC" w:rsidRPr="00CC58FC" w:rsidRDefault="00CC58FC" w:rsidP="00F030A7">
      <w:pPr>
        <w:jc w:val="both"/>
        <w:rPr>
          <w:rFonts w:ascii="Times New Roman" w:hAnsi="Times New Roman" w:cs="Times New Roman"/>
          <w:sz w:val="28"/>
          <w:szCs w:val="28"/>
          <w:lang w:val="kk-KZ"/>
        </w:rPr>
      </w:pPr>
      <w:r w:rsidRPr="00CC58FC">
        <w:rPr>
          <w:rFonts w:ascii="Times New Roman" w:hAnsi="Times New Roman" w:cs="Times New Roman"/>
          <w:sz w:val="28"/>
          <w:szCs w:val="28"/>
        </w:rPr>
        <w:t xml:space="preserve">@ </w:t>
      </w:r>
      <w:proofErr w:type="spellStart"/>
      <w:r w:rsidRPr="00CC58FC">
        <w:rPr>
          <w:rFonts w:ascii="Times New Roman" w:hAnsi="Times New Roman" w:cs="Times New Roman"/>
          <w:sz w:val="28"/>
          <w:szCs w:val="28"/>
        </w:rPr>
        <w:t>M.Auezov</w:t>
      </w:r>
      <w:proofErr w:type="spellEnd"/>
      <w:r w:rsidRPr="00CC58FC">
        <w:rPr>
          <w:rFonts w:ascii="Times New Roman" w:hAnsi="Times New Roman" w:cs="Times New Roman"/>
          <w:sz w:val="28"/>
          <w:szCs w:val="28"/>
        </w:rPr>
        <w:t xml:space="preserve"> South Kazakhstan State University 201</w:t>
      </w:r>
      <w:r w:rsidR="00546FDD">
        <w:rPr>
          <w:rFonts w:ascii="Times New Roman" w:hAnsi="Times New Roman" w:cs="Times New Roman"/>
          <w:sz w:val="28"/>
          <w:szCs w:val="28"/>
        </w:rPr>
        <w:t>9</w:t>
      </w:r>
    </w:p>
    <w:p w:rsidR="00CC58FC" w:rsidRPr="00CC58FC" w:rsidRDefault="00CC58FC" w:rsidP="00F030A7">
      <w:pPr>
        <w:jc w:val="both"/>
        <w:rPr>
          <w:rFonts w:ascii="Times New Roman" w:hAnsi="Times New Roman" w:cs="Times New Roman"/>
          <w:sz w:val="28"/>
          <w:szCs w:val="28"/>
          <w:lang w:val="kk-KZ"/>
        </w:rPr>
      </w:pPr>
    </w:p>
    <w:p w:rsidR="00CC58FC" w:rsidRPr="00CC58FC" w:rsidRDefault="00CC58FC" w:rsidP="00F030A7">
      <w:pPr>
        <w:jc w:val="both"/>
        <w:rPr>
          <w:rFonts w:ascii="Times New Roman" w:hAnsi="Times New Roman" w:cs="Times New Roman"/>
          <w:sz w:val="28"/>
          <w:szCs w:val="28"/>
          <w:lang w:val="kk-KZ"/>
        </w:rPr>
      </w:pPr>
    </w:p>
    <w:p w:rsidR="00CC58FC" w:rsidRPr="00CC58FC" w:rsidRDefault="00CC58FC" w:rsidP="00F030A7">
      <w:pPr>
        <w:jc w:val="both"/>
        <w:rPr>
          <w:rFonts w:ascii="Times New Roman" w:hAnsi="Times New Roman" w:cs="Times New Roman"/>
          <w:sz w:val="28"/>
          <w:szCs w:val="28"/>
        </w:rPr>
      </w:pPr>
      <w:r w:rsidRPr="00CC58FC">
        <w:rPr>
          <w:rFonts w:ascii="Times New Roman" w:hAnsi="Times New Roman" w:cs="Times New Roman"/>
          <w:sz w:val="28"/>
          <w:szCs w:val="28"/>
        </w:rPr>
        <w:t xml:space="preserve">Responsible for release: </w:t>
      </w:r>
      <w:proofErr w:type="spellStart"/>
      <w:r w:rsidRPr="00CC58FC">
        <w:rPr>
          <w:rFonts w:ascii="Times New Roman" w:hAnsi="Times New Roman" w:cs="Times New Roman"/>
          <w:sz w:val="28"/>
          <w:szCs w:val="28"/>
        </w:rPr>
        <w:t>Iztleuov</w:t>
      </w:r>
      <w:proofErr w:type="spellEnd"/>
      <w:r w:rsidRPr="00CC58FC">
        <w:rPr>
          <w:rFonts w:ascii="Times New Roman" w:hAnsi="Times New Roman" w:cs="Times New Roman"/>
          <w:sz w:val="28"/>
          <w:szCs w:val="28"/>
        </w:rPr>
        <w:t xml:space="preserve"> </w:t>
      </w:r>
      <w:proofErr w:type="gramStart"/>
      <w:r w:rsidRPr="00CC58FC">
        <w:rPr>
          <w:rFonts w:ascii="Times New Roman" w:hAnsi="Times New Roman" w:cs="Times New Roman"/>
          <w:sz w:val="28"/>
          <w:szCs w:val="28"/>
        </w:rPr>
        <w:t>G..</w:t>
      </w:r>
      <w:proofErr w:type="gramEnd"/>
    </w:p>
    <w:p w:rsidR="00CC58FC" w:rsidRPr="00CC58FC" w:rsidRDefault="00CC58FC" w:rsidP="00F030A7">
      <w:pPr>
        <w:rPr>
          <w:rFonts w:ascii="Times New Roman" w:hAnsi="Times New Roman" w:cs="Times New Roman"/>
        </w:rPr>
      </w:pPr>
    </w:p>
    <w:p w:rsidR="00CC58FC" w:rsidRPr="00CC58FC" w:rsidRDefault="00CC58FC" w:rsidP="00F030A7">
      <w:pPr>
        <w:rPr>
          <w:rFonts w:ascii="Times New Roman" w:hAnsi="Times New Roman" w:cs="Times New Roman"/>
        </w:rPr>
      </w:pPr>
    </w:p>
    <w:p w:rsidR="00CC58FC" w:rsidRPr="00CC58FC" w:rsidRDefault="00CC58FC" w:rsidP="00F030A7">
      <w:pPr>
        <w:rPr>
          <w:rFonts w:ascii="Times New Roman" w:hAnsi="Times New Roman" w:cs="Times New Roman"/>
        </w:rPr>
      </w:pPr>
    </w:p>
    <w:p w:rsidR="00CC58FC" w:rsidRPr="00CC58FC" w:rsidRDefault="00CC58FC" w:rsidP="00F030A7">
      <w:pPr>
        <w:rPr>
          <w:rFonts w:ascii="Times New Roman" w:hAnsi="Times New Roman" w:cs="Times New Roman"/>
        </w:rPr>
      </w:pPr>
    </w:p>
    <w:p w:rsidR="00CC58FC" w:rsidRPr="00CC58FC" w:rsidRDefault="00CC58FC" w:rsidP="00F030A7">
      <w:pPr>
        <w:rPr>
          <w:rFonts w:ascii="Times New Roman" w:hAnsi="Times New Roman" w:cs="Times New Roman"/>
        </w:rPr>
      </w:pPr>
    </w:p>
    <w:p w:rsidR="00CC58FC" w:rsidRPr="00CC58FC" w:rsidRDefault="00CC58FC" w:rsidP="00F030A7">
      <w:pPr>
        <w:rPr>
          <w:rFonts w:ascii="Times New Roman" w:hAnsi="Times New Roman" w:cs="Times New Roman"/>
        </w:rPr>
      </w:pPr>
    </w:p>
    <w:p w:rsidR="00CC58FC" w:rsidRPr="00CC58FC" w:rsidRDefault="00CC58FC" w:rsidP="00F030A7">
      <w:pPr>
        <w:rPr>
          <w:rFonts w:ascii="Times New Roman" w:hAnsi="Times New Roman" w:cs="Times New Roman"/>
        </w:rPr>
      </w:pPr>
    </w:p>
    <w:p w:rsidR="00CC58FC" w:rsidRDefault="00CC58FC" w:rsidP="00F030A7">
      <w:pPr>
        <w:rPr>
          <w:rFonts w:ascii="Times New Roman" w:hAnsi="Times New Roman" w:cs="Times New Roman"/>
          <w:lang w:val="kk-KZ"/>
        </w:rPr>
      </w:pPr>
    </w:p>
    <w:p w:rsidR="00F13960" w:rsidRDefault="00F13960" w:rsidP="00F030A7">
      <w:pPr>
        <w:jc w:val="both"/>
        <w:rPr>
          <w:rFonts w:ascii="Times New Roman" w:hAnsi="Times New Roman" w:cs="Times New Roman"/>
        </w:rPr>
      </w:pPr>
    </w:p>
    <w:p w:rsidR="00F13960" w:rsidRPr="002055DC" w:rsidRDefault="00F13960" w:rsidP="00F030A7">
      <w:pPr>
        <w:jc w:val="center"/>
        <w:rPr>
          <w:rFonts w:ascii="Times New Roman" w:hAnsi="Times New Roman" w:cs="Times New Roman"/>
          <w:sz w:val="28"/>
          <w:szCs w:val="28"/>
        </w:rPr>
      </w:pPr>
      <w:r w:rsidRPr="002055DC">
        <w:rPr>
          <w:rFonts w:ascii="Times New Roman" w:hAnsi="Times New Roman" w:cs="Times New Roman"/>
          <w:sz w:val="28"/>
          <w:szCs w:val="28"/>
        </w:rPr>
        <w:t>CONTENTS</w:t>
      </w:r>
    </w:p>
    <w:p w:rsidR="00F13960" w:rsidRPr="002055DC" w:rsidRDefault="00F13960" w:rsidP="00F030A7">
      <w:pPr>
        <w:jc w:val="both"/>
        <w:rPr>
          <w:rFonts w:ascii="Times New Roman" w:hAnsi="Times New Roman" w:cs="Times New Roman"/>
          <w:sz w:val="28"/>
          <w:szCs w:val="28"/>
        </w:rPr>
      </w:pPr>
    </w:p>
    <w:p w:rsidR="00546FDD" w:rsidRPr="00715721" w:rsidRDefault="00546FDD" w:rsidP="00546FDD">
      <w:pPr>
        <w:pStyle w:val="a5"/>
        <w:rPr>
          <w:rFonts w:ascii="Times New Roman" w:hAnsi="Times New Roman"/>
          <w:sz w:val="28"/>
          <w:szCs w:val="28"/>
          <w:lang w:val="en-US"/>
        </w:rPr>
      </w:pPr>
      <w:r>
        <w:rPr>
          <w:rFonts w:ascii="Times New Roman" w:hAnsi="Times New Roman"/>
          <w:sz w:val="28"/>
          <w:szCs w:val="28"/>
          <w:lang w:val="en-US"/>
        </w:rPr>
        <w:t xml:space="preserve">        </w:t>
      </w:r>
      <w:r w:rsidRPr="00715721">
        <w:rPr>
          <w:rFonts w:ascii="Times New Roman" w:hAnsi="Times New Roman"/>
          <w:sz w:val="28"/>
          <w:szCs w:val="28"/>
          <w:lang w:val="en-US"/>
        </w:rPr>
        <w:t>Preface</w:t>
      </w:r>
      <w:r w:rsidR="00715721">
        <w:rPr>
          <w:rFonts w:ascii="Times New Roman" w:hAnsi="Times New Roman"/>
          <w:sz w:val="28"/>
          <w:szCs w:val="28"/>
          <w:lang w:val="en-US"/>
        </w:rPr>
        <w:t>……………………………………………………………………..5</w:t>
      </w:r>
    </w:p>
    <w:p w:rsidR="00546FDD" w:rsidRPr="000F4B28" w:rsidRDefault="000F4B28" w:rsidP="00546FDD">
      <w:pPr>
        <w:pStyle w:val="a5"/>
        <w:numPr>
          <w:ilvl w:val="0"/>
          <w:numId w:val="18"/>
        </w:numPr>
        <w:jc w:val="both"/>
        <w:rPr>
          <w:rStyle w:val="15"/>
          <w:rFonts w:ascii="Times New Roman" w:hAnsi="Times New Roman"/>
          <w:b w:val="0"/>
          <w:sz w:val="28"/>
          <w:szCs w:val="28"/>
          <w:u w:val="none"/>
          <w:lang w:val="en-US"/>
        </w:rPr>
      </w:pPr>
      <w:r w:rsidRPr="000F4B28">
        <w:rPr>
          <w:rFonts w:ascii="Times New Roman" w:hAnsi="Times New Roman"/>
          <w:sz w:val="28"/>
          <w:szCs w:val="28"/>
          <w:lang w:val="en-US"/>
        </w:rPr>
        <w:t>Contents of discipline</w:t>
      </w:r>
      <w:r w:rsidR="00546FDD" w:rsidRPr="000F4B28">
        <w:rPr>
          <w:rStyle w:val="15"/>
          <w:rFonts w:ascii="Times New Roman" w:hAnsi="Times New Roman"/>
          <w:b w:val="0"/>
          <w:sz w:val="28"/>
          <w:szCs w:val="28"/>
          <w:u w:val="none"/>
        </w:rPr>
        <w:t xml:space="preserve"> </w:t>
      </w:r>
      <w:r w:rsidR="00715721">
        <w:rPr>
          <w:rStyle w:val="15"/>
          <w:rFonts w:ascii="Times New Roman" w:hAnsi="Times New Roman"/>
          <w:b w:val="0"/>
          <w:sz w:val="28"/>
          <w:szCs w:val="28"/>
          <w:u w:val="none"/>
          <w:lang w:val="en-US"/>
        </w:rPr>
        <w:t>………………………………………………..7</w:t>
      </w:r>
    </w:p>
    <w:p w:rsidR="00546FDD" w:rsidRPr="00546FDD" w:rsidRDefault="00546FDD" w:rsidP="00546FDD">
      <w:pPr>
        <w:pStyle w:val="110"/>
        <w:keepNext/>
        <w:keepLines/>
        <w:numPr>
          <w:ilvl w:val="0"/>
          <w:numId w:val="18"/>
        </w:numPr>
        <w:shd w:val="clear" w:color="auto" w:fill="auto"/>
        <w:spacing w:before="0" w:after="0" w:line="240" w:lineRule="auto"/>
        <w:rPr>
          <w:rFonts w:ascii="Times New Roman" w:eastAsia="Calibri" w:hAnsi="Times New Roman" w:cs="Times New Roman"/>
          <w:b w:val="0"/>
          <w:sz w:val="28"/>
          <w:szCs w:val="28"/>
          <w:lang w:val="en-US"/>
        </w:rPr>
      </w:pPr>
      <w:r w:rsidRPr="00546FDD">
        <w:rPr>
          <w:rFonts w:ascii="Times New Roman" w:eastAsia="Calibri" w:hAnsi="Times New Roman" w:cs="Times New Roman"/>
          <w:b w:val="0"/>
          <w:sz w:val="28"/>
          <w:szCs w:val="28"/>
          <w:lang w:val="en-US"/>
        </w:rPr>
        <w:t>Chemical bases of ecological interactions</w:t>
      </w:r>
      <w:r w:rsidR="00715721">
        <w:rPr>
          <w:rFonts w:ascii="Times New Roman" w:eastAsia="Calibri" w:hAnsi="Times New Roman" w:cs="Times New Roman"/>
          <w:b w:val="0"/>
          <w:sz w:val="28"/>
          <w:szCs w:val="28"/>
          <w:lang w:val="en-US"/>
        </w:rPr>
        <w:t>……………………………..9</w:t>
      </w:r>
    </w:p>
    <w:p w:rsidR="00546FDD" w:rsidRPr="00546FDD" w:rsidRDefault="00546FDD" w:rsidP="00546FDD">
      <w:pPr>
        <w:pStyle w:val="ab"/>
        <w:numPr>
          <w:ilvl w:val="0"/>
          <w:numId w:val="18"/>
        </w:numPr>
        <w:spacing w:after="0"/>
        <w:rPr>
          <w:rFonts w:ascii="Times New Roman" w:eastAsia="Calibri" w:hAnsi="Times New Roman" w:cs="Times New Roman"/>
          <w:sz w:val="28"/>
          <w:szCs w:val="28"/>
        </w:rPr>
      </w:pPr>
      <w:r w:rsidRPr="00546FDD">
        <w:rPr>
          <w:rFonts w:ascii="Times New Roman" w:eastAsia="Calibri" w:hAnsi="Times New Roman" w:cs="Times New Roman"/>
          <w:sz w:val="28"/>
          <w:szCs w:val="28"/>
        </w:rPr>
        <w:t>Ecological chemistry of lithosphere chemistry of soil composition</w:t>
      </w:r>
      <w:r w:rsidR="00715721">
        <w:rPr>
          <w:rFonts w:ascii="Times New Roman" w:eastAsia="Calibri" w:hAnsi="Times New Roman" w:cs="Times New Roman"/>
          <w:sz w:val="28"/>
          <w:szCs w:val="28"/>
        </w:rPr>
        <w:t>…..14</w:t>
      </w:r>
    </w:p>
    <w:p w:rsidR="00546FDD" w:rsidRPr="00546FDD" w:rsidRDefault="00546FDD" w:rsidP="00546FDD">
      <w:pPr>
        <w:pStyle w:val="ab"/>
        <w:numPr>
          <w:ilvl w:val="0"/>
          <w:numId w:val="18"/>
        </w:numPr>
        <w:spacing w:after="0"/>
        <w:rPr>
          <w:rFonts w:ascii="Times New Roman" w:eastAsia="Calibri" w:hAnsi="Times New Roman" w:cs="Times New Roman"/>
          <w:sz w:val="28"/>
          <w:szCs w:val="28"/>
        </w:rPr>
      </w:pPr>
      <w:r w:rsidRPr="00546FDD">
        <w:rPr>
          <w:rFonts w:ascii="Times New Roman" w:eastAsia="Calibri" w:hAnsi="Times New Roman" w:cs="Times New Roman"/>
          <w:sz w:val="28"/>
          <w:szCs w:val="28"/>
        </w:rPr>
        <w:t>Ecological chemistry of water</w:t>
      </w:r>
      <w:r w:rsidR="00715721">
        <w:rPr>
          <w:rFonts w:ascii="Times New Roman" w:eastAsia="Calibri" w:hAnsi="Times New Roman" w:cs="Times New Roman"/>
          <w:sz w:val="28"/>
          <w:szCs w:val="28"/>
        </w:rPr>
        <w:t>…………………………………………19</w:t>
      </w:r>
    </w:p>
    <w:p w:rsidR="00546FDD" w:rsidRPr="00546FDD" w:rsidRDefault="00546FDD" w:rsidP="00546FDD">
      <w:pPr>
        <w:pStyle w:val="ab"/>
        <w:numPr>
          <w:ilvl w:val="0"/>
          <w:numId w:val="18"/>
        </w:numPr>
        <w:spacing w:after="0"/>
        <w:rPr>
          <w:rFonts w:ascii="Times New Roman" w:eastAsia="Calibri" w:hAnsi="Times New Roman" w:cs="Times New Roman"/>
          <w:sz w:val="28"/>
          <w:szCs w:val="28"/>
        </w:rPr>
      </w:pPr>
      <w:r w:rsidRPr="00546FDD">
        <w:rPr>
          <w:rFonts w:ascii="Times New Roman" w:eastAsia="Calibri" w:hAnsi="Times New Roman" w:cs="Times New Roman"/>
          <w:sz w:val="28"/>
          <w:szCs w:val="28"/>
        </w:rPr>
        <w:t>Ecological chemistry of atmosphere</w:t>
      </w:r>
      <w:r w:rsidR="00715721">
        <w:rPr>
          <w:rFonts w:ascii="Times New Roman" w:eastAsia="Calibri" w:hAnsi="Times New Roman" w:cs="Times New Roman"/>
          <w:sz w:val="28"/>
          <w:szCs w:val="28"/>
        </w:rPr>
        <w:t>…………………………………..26</w:t>
      </w:r>
    </w:p>
    <w:p w:rsidR="00DF1BA0" w:rsidRPr="00DF1BA0" w:rsidRDefault="00DF1BA0" w:rsidP="00546FDD">
      <w:pPr>
        <w:pStyle w:val="a5"/>
        <w:numPr>
          <w:ilvl w:val="0"/>
          <w:numId w:val="18"/>
        </w:numPr>
        <w:tabs>
          <w:tab w:val="left" w:pos="993"/>
        </w:tabs>
        <w:ind w:left="567" w:firstLine="0"/>
        <w:jc w:val="both"/>
        <w:rPr>
          <w:rFonts w:ascii="Times New Roman" w:hAnsi="Times New Roman"/>
          <w:sz w:val="28"/>
          <w:szCs w:val="28"/>
          <w:lang w:val="en-US"/>
        </w:rPr>
      </w:pPr>
      <w:r w:rsidRPr="00DF1BA0">
        <w:rPr>
          <w:rFonts w:ascii="Times New Roman" w:hAnsi="Times New Roman"/>
          <w:sz w:val="28"/>
          <w:szCs w:val="28"/>
          <w:lang w:val="en-US"/>
        </w:rPr>
        <w:t>Approximate list of subjects of the practical training</w:t>
      </w:r>
      <w:r w:rsidR="00715721">
        <w:rPr>
          <w:rFonts w:ascii="Times New Roman" w:hAnsi="Times New Roman"/>
          <w:sz w:val="28"/>
          <w:szCs w:val="28"/>
          <w:lang w:val="en-US"/>
        </w:rPr>
        <w:t>……………...31</w:t>
      </w:r>
    </w:p>
    <w:p w:rsidR="00DF1BA0" w:rsidRPr="00DF1BA0" w:rsidRDefault="00DF1BA0" w:rsidP="00546FDD">
      <w:pPr>
        <w:pStyle w:val="a5"/>
        <w:numPr>
          <w:ilvl w:val="0"/>
          <w:numId w:val="18"/>
        </w:numPr>
        <w:tabs>
          <w:tab w:val="left" w:pos="993"/>
        </w:tabs>
        <w:ind w:left="567" w:firstLine="0"/>
        <w:jc w:val="both"/>
        <w:rPr>
          <w:rFonts w:ascii="Times New Roman" w:hAnsi="Times New Roman"/>
          <w:sz w:val="28"/>
          <w:szCs w:val="28"/>
          <w:lang w:val="en-US"/>
        </w:rPr>
      </w:pPr>
      <w:r w:rsidRPr="00DF1BA0">
        <w:rPr>
          <w:rFonts w:ascii="Times New Roman" w:hAnsi="Times New Roman"/>
          <w:sz w:val="28"/>
          <w:szCs w:val="28"/>
          <w:lang w:val="en-US"/>
        </w:rPr>
        <w:t>Approximate list of SIW</w:t>
      </w:r>
      <w:r w:rsidR="00715721">
        <w:rPr>
          <w:rFonts w:ascii="Times New Roman" w:hAnsi="Times New Roman"/>
          <w:sz w:val="28"/>
          <w:szCs w:val="28"/>
          <w:lang w:val="en-US"/>
        </w:rPr>
        <w:t>…………………………………………….32</w:t>
      </w:r>
    </w:p>
    <w:p w:rsidR="00DF1BA0" w:rsidRPr="00DF1BA0" w:rsidRDefault="00DF1BA0" w:rsidP="00546FDD">
      <w:pPr>
        <w:pStyle w:val="a5"/>
        <w:numPr>
          <w:ilvl w:val="0"/>
          <w:numId w:val="18"/>
        </w:numPr>
        <w:tabs>
          <w:tab w:val="left" w:pos="993"/>
        </w:tabs>
        <w:ind w:left="567" w:firstLine="0"/>
        <w:jc w:val="both"/>
        <w:rPr>
          <w:rFonts w:ascii="Times New Roman" w:hAnsi="Times New Roman"/>
          <w:sz w:val="28"/>
          <w:szCs w:val="28"/>
          <w:lang w:val="en-US"/>
        </w:rPr>
      </w:pPr>
      <w:r w:rsidRPr="00DF1BA0">
        <w:rPr>
          <w:rFonts w:ascii="Times New Roman" w:hAnsi="Times New Roman"/>
          <w:sz w:val="28"/>
          <w:szCs w:val="28"/>
          <w:lang w:val="en-US"/>
        </w:rPr>
        <w:t>Approximate list of  SIWT</w:t>
      </w:r>
      <w:r w:rsidR="00715721">
        <w:rPr>
          <w:rFonts w:ascii="Times New Roman" w:hAnsi="Times New Roman"/>
          <w:sz w:val="28"/>
          <w:szCs w:val="28"/>
          <w:lang w:val="en-US"/>
        </w:rPr>
        <w:t>…………………………………………..33</w:t>
      </w:r>
    </w:p>
    <w:p w:rsidR="00DF1BA0" w:rsidRPr="00DF1BA0" w:rsidRDefault="00DF1BA0" w:rsidP="00715721">
      <w:pPr>
        <w:ind w:left="567"/>
        <w:jc w:val="both"/>
        <w:rPr>
          <w:rFonts w:ascii="Times New Roman" w:hAnsi="Times New Roman"/>
          <w:bCs/>
          <w:sz w:val="28"/>
          <w:szCs w:val="28"/>
        </w:rPr>
      </w:pPr>
      <w:r w:rsidRPr="00DF1BA0">
        <w:rPr>
          <w:rFonts w:ascii="Times New Roman" w:hAnsi="Times New Roman"/>
          <w:bCs/>
          <w:sz w:val="28"/>
          <w:szCs w:val="28"/>
        </w:rPr>
        <w:t>LITERATURE</w:t>
      </w:r>
      <w:r w:rsidR="00715721">
        <w:rPr>
          <w:rFonts w:ascii="Times New Roman" w:hAnsi="Times New Roman"/>
          <w:bCs/>
          <w:sz w:val="28"/>
          <w:szCs w:val="28"/>
        </w:rPr>
        <w:t>……………………………………………………………38</w:t>
      </w:r>
    </w:p>
    <w:p w:rsidR="00DF1BA0" w:rsidRPr="00DF1BA0" w:rsidRDefault="00DF1BA0" w:rsidP="00F030A7">
      <w:pPr>
        <w:pStyle w:val="a5"/>
        <w:jc w:val="both"/>
        <w:rPr>
          <w:rFonts w:ascii="Times New Roman" w:hAnsi="Times New Roman"/>
          <w:b/>
          <w:sz w:val="28"/>
          <w:szCs w:val="28"/>
          <w:lang w:val="en-US"/>
        </w:rPr>
      </w:pPr>
    </w:p>
    <w:p w:rsidR="00DF1BA0" w:rsidRPr="00DF1BA0" w:rsidRDefault="00DF1BA0" w:rsidP="00F030A7">
      <w:pPr>
        <w:pStyle w:val="a5"/>
        <w:jc w:val="both"/>
        <w:rPr>
          <w:rFonts w:ascii="Times New Roman" w:hAnsi="Times New Roman"/>
          <w:b/>
          <w:sz w:val="28"/>
          <w:szCs w:val="28"/>
          <w:lang w:val="en-US"/>
        </w:rPr>
      </w:pPr>
    </w:p>
    <w:p w:rsidR="00DF1BA0" w:rsidRPr="00DF1BA0" w:rsidRDefault="00DF1BA0" w:rsidP="00F030A7">
      <w:pPr>
        <w:pStyle w:val="a5"/>
        <w:jc w:val="both"/>
        <w:rPr>
          <w:rFonts w:ascii="Times New Roman" w:hAnsi="Times New Roman"/>
          <w:b/>
          <w:sz w:val="28"/>
          <w:szCs w:val="28"/>
          <w:lang w:val="en-US"/>
        </w:rPr>
      </w:pPr>
    </w:p>
    <w:p w:rsidR="00DF1BA0" w:rsidRPr="00DF1BA0" w:rsidRDefault="00DF1BA0" w:rsidP="00F030A7">
      <w:pPr>
        <w:pStyle w:val="a5"/>
        <w:jc w:val="both"/>
        <w:rPr>
          <w:rFonts w:ascii="Times New Roman" w:hAnsi="Times New Roman"/>
          <w:b/>
          <w:sz w:val="28"/>
          <w:szCs w:val="28"/>
          <w:lang w:val="en-US"/>
        </w:rPr>
      </w:pPr>
    </w:p>
    <w:p w:rsidR="00DF1BA0" w:rsidRPr="00DF1BA0" w:rsidRDefault="00DF1BA0" w:rsidP="00F030A7">
      <w:pPr>
        <w:pStyle w:val="a5"/>
        <w:jc w:val="both"/>
        <w:rPr>
          <w:rFonts w:ascii="Times New Roman" w:hAnsi="Times New Roman"/>
          <w:b/>
          <w:sz w:val="28"/>
          <w:szCs w:val="28"/>
          <w:lang w:val="en-US"/>
        </w:rPr>
      </w:pPr>
    </w:p>
    <w:p w:rsidR="00DF1BA0" w:rsidRPr="00DF1BA0" w:rsidRDefault="00DF1BA0" w:rsidP="00F030A7">
      <w:pPr>
        <w:pStyle w:val="a5"/>
        <w:jc w:val="both"/>
        <w:rPr>
          <w:rFonts w:ascii="Times New Roman" w:hAnsi="Times New Roman"/>
          <w:b/>
          <w:sz w:val="28"/>
          <w:szCs w:val="28"/>
          <w:lang w:val="en-US"/>
        </w:rPr>
      </w:pPr>
    </w:p>
    <w:p w:rsidR="00DF1BA0" w:rsidRPr="00DF1BA0" w:rsidRDefault="00DF1BA0" w:rsidP="00F030A7">
      <w:pPr>
        <w:pStyle w:val="a5"/>
        <w:jc w:val="both"/>
        <w:rPr>
          <w:rFonts w:ascii="Times New Roman" w:hAnsi="Times New Roman"/>
          <w:b/>
          <w:sz w:val="28"/>
          <w:szCs w:val="28"/>
          <w:lang w:val="en-US"/>
        </w:rPr>
      </w:pPr>
    </w:p>
    <w:p w:rsidR="00DF1BA0" w:rsidRPr="00DF1BA0" w:rsidRDefault="00DF1BA0" w:rsidP="00F030A7">
      <w:pPr>
        <w:pStyle w:val="a5"/>
        <w:jc w:val="both"/>
        <w:rPr>
          <w:rFonts w:ascii="Times New Roman" w:hAnsi="Times New Roman"/>
          <w:b/>
          <w:sz w:val="28"/>
          <w:szCs w:val="28"/>
          <w:lang w:val="en-US"/>
        </w:rPr>
      </w:pPr>
    </w:p>
    <w:p w:rsidR="00DF1BA0" w:rsidRPr="00DF1BA0" w:rsidRDefault="00DF1BA0" w:rsidP="00F030A7">
      <w:pPr>
        <w:pStyle w:val="a5"/>
        <w:jc w:val="both"/>
        <w:rPr>
          <w:rFonts w:ascii="Times New Roman" w:hAnsi="Times New Roman"/>
          <w:b/>
          <w:sz w:val="28"/>
          <w:szCs w:val="28"/>
          <w:lang w:val="en-US"/>
        </w:rPr>
      </w:pPr>
    </w:p>
    <w:p w:rsidR="00DF1BA0" w:rsidRPr="00DF1BA0" w:rsidRDefault="00DF1BA0" w:rsidP="00F030A7">
      <w:pPr>
        <w:pStyle w:val="a5"/>
        <w:jc w:val="both"/>
        <w:rPr>
          <w:rFonts w:ascii="Times New Roman" w:hAnsi="Times New Roman"/>
          <w:b/>
          <w:sz w:val="28"/>
          <w:szCs w:val="28"/>
          <w:lang w:val="en-US"/>
        </w:rPr>
      </w:pPr>
    </w:p>
    <w:p w:rsidR="00DF1BA0" w:rsidRPr="00DF1BA0" w:rsidRDefault="00DF1BA0" w:rsidP="00F030A7">
      <w:pPr>
        <w:pStyle w:val="a5"/>
        <w:jc w:val="both"/>
        <w:rPr>
          <w:rFonts w:ascii="Times New Roman" w:hAnsi="Times New Roman"/>
          <w:b/>
          <w:sz w:val="28"/>
          <w:szCs w:val="28"/>
          <w:lang w:val="en-US"/>
        </w:rPr>
      </w:pPr>
    </w:p>
    <w:p w:rsidR="00DF1BA0" w:rsidRPr="00DF1BA0" w:rsidRDefault="00DF1BA0" w:rsidP="00F030A7">
      <w:pPr>
        <w:pStyle w:val="a5"/>
        <w:jc w:val="both"/>
        <w:rPr>
          <w:rFonts w:ascii="Times New Roman" w:hAnsi="Times New Roman"/>
          <w:b/>
          <w:sz w:val="28"/>
          <w:szCs w:val="28"/>
          <w:lang w:val="en-US"/>
        </w:rPr>
      </w:pPr>
    </w:p>
    <w:p w:rsidR="00DF1BA0" w:rsidRPr="00DF1BA0" w:rsidRDefault="00DF1BA0" w:rsidP="00F030A7">
      <w:pPr>
        <w:pStyle w:val="a5"/>
        <w:jc w:val="both"/>
        <w:rPr>
          <w:rFonts w:ascii="Times New Roman" w:hAnsi="Times New Roman"/>
          <w:b/>
          <w:sz w:val="28"/>
          <w:szCs w:val="28"/>
          <w:lang w:val="en-US"/>
        </w:rPr>
      </w:pPr>
    </w:p>
    <w:p w:rsidR="00DF1BA0" w:rsidRPr="00DF1BA0" w:rsidRDefault="00DF1BA0" w:rsidP="00F030A7">
      <w:pPr>
        <w:pStyle w:val="a5"/>
        <w:jc w:val="both"/>
        <w:rPr>
          <w:rFonts w:ascii="Times New Roman" w:hAnsi="Times New Roman"/>
          <w:b/>
          <w:sz w:val="28"/>
          <w:szCs w:val="28"/>
          <w:lang w:val="en-US"/>
        </w:rPr>
      </w:pPr>
    </w:p>
    <w:p w:rsidR="00DF1BA0" w:rsidRPr="00DF1BA0" w:rsidRDefault="00DF1BA0" w:rsidP="00F030A7">
      <w:pPr>
        <w:pStyle w:val="a5"/>
        <w:jc w:val="both"/>
        <w:rPr>
          <w:rFonts w:ascii="Times New Roman" w:hAnsi="Times New Roman"/>
          <w:b/>
          <w:sz w:val="28"/>
          <w:szCs w:val="28"/>
          <w:lang w:val="en-US"/>
        </w:rPr>
      </w:pPr>
    </w:p>
    <w:p w:rsidR="00DF1BA0" w:rsidRPr="00DF1BA0" w:rsidRDefault="00DF1BA0" w:rsidP="00F030A7">
      <w:pPr>
        <w:pStyle w:val="a5"/>
        <w:jc w:val="both"/>
        <w:rPr>
          <w:rFonts w:ascii="Times New Roman" w:hAnsi="Times New Roman"/>
          <w:b/>
          <w:sz w:val="28"/>
          <w:szCs w:val="28"/>
          <w:lang w:val="en-US"/>
        </w:rPr>
      </w:pPr>
    </w:p>
    <w:p w:rsidR="00DF1BA0" w:rsidRPr="00DF1BA0" w:rsidRDefault="00DF1BA0" w:rsidP="00F030A7">
      <w:pPr>
        <w:pStyle w:val="a5"/>
        <w:jc w:val="both"/>
        <w:rPr>
          <w:rFonts w:ascii="Times New Roman" w:hAnsi="Times New Roman"/>
          <w:b/>
          <w:sz w:val="28"/>
          <w:szCs w:val="28"/>
          <w:lang w:val="en-US"/>
        </w:rPr>
      </w:pPr>
    </w:p>
    <w:p w:rsidR="00DF1BA0" w:rsidRPr="00DF1BA0" w:rsidRDefault="00DF1BA0" w:rsidP="00F030A7">
      <w:pPr>
        <w:pStyle w:val="a5"/>
        <w:jc w:val="both"/>
        <w:rPr>
          <w:rFonts w:ascii="Times New Roman" w:hAnsi="Times New Roman"/>
          <w:b/>
          <w:sz w:val="28"/>
          <w:szCs w:val="28"/>
          <w:lang w:val="en-US"/>
        </w:rPr>
      </w:pPr>
    </w:p>
    <w:p w:rsidR="00DF1BA0" w:rsidRPr="00DF1BA0" w:rsidRDefault="00DF1BA0" w:rsidP="00F030A7">
      <w:pPr>
        <w:pStyle w:val="a5"/>
        <w:jc w:val="both"/>
        <w:rPr>
          <w:rFonts w:ascii="Times New Roman" w:hAnsi="Times New Roman"/>
          <w:b/>
          <w:sz w:val="28"/>
          <w:szCs w:val="28"/>
          <w:lang w:val="en-US"/>
        </w:rPr>
      </w:pPr>
    </w:p>
    <w:p w:rsidR="00DF1BA0" w:rsidRPr="00DF1BA0" w:rsidRDefault="00DF1BA0" w:rsidP="00F030A7">
      <w:pPr>
        <w:pStyle w:val="a5"/>
        <w:jc w:val="both"/>
        <w:rPr>
          <w:rFonts w:ascii="Times New Roman" w:hAnsi="Times New Roman"/>
          <w:b/>
          <w:sz w:val="28"/>
          <w:szCs w:val="28"/>
          <w:lang w:val="en-US"/>
        </w:rPr>
      </w:pPr>
    </w:p>
    <w:p w:rsidR="00DF1BA0" w:rsidRDefault="00DF1BA0" w:rsidP="00F030A7">
      <w:pPr>
        <w:pStyle w:val="a5"/>
        <w:jc w:val="both"/>
        <w:rPr>
          <w:rFonts w:ascii="Times New Roman" w:hAnsi="Times New Roman"/>
          <w:b/>
          <w:sz w:val="28"/>
          <w:szCs w:val="28"/>
          <w:lang w:val="en-US"/>
        </w:rPr>
      </w:pPr>
    </w:p>
    <w:p w:rsidR="00546FDD" w:rsidRDefault="00546FDD" w:rsidP="00F030A7">
      <w:pPr>
        <w:pStyle w:val="a5"/>
        <w:jc w:val="both"/>
        <w:rPr>
          <w:rFonts w:ascii="Times New Roman" w:hAnsi="Times New Roman"/>
          <w:b/>
          <w:sz w:val="28"/>
          <w:szCs w:val="28"/>
          <w:lang w:val="en-US"/>
        </w:rPr>
      </w:pPr>
    </w:p>
    <w:p w:rsidR="00546FDD" w:rsidRDefault="00546FDD" w:rsidP="00F030A7">
      <w:pPr>
        <w:pStyle w:val="a5"/>
        <w:jc w:val="both"/>
        <w:rPr>
          <w:rFonts w:ascii="Times New Roman" w:hAnsi="Times New Roman"/>
          <w:b/>
          <w:sz w:val="28"/>
          <w:szCs w:val="28"/>
          <w:lang w:val="en-US"/>
        </w:rPr>
      </w:pPr>
    </w:p>
    <w:p w:rsidR="00546FDD" w:rsidRPr="00DF1BA0" w:rsidRDefault="00546FDD" w:rsidP="00F030A7">
      <w:pPr>
        <w:pStyle w:val="a5"/>
        <w:jc w:val="both"/>
        <w:rPr>
          <w:rFonts w:ascii="Times New Roman" w:hAnsi="Times New Roman"/>
          <w:b/>
          <w:sz w:val="28"/>
          <w:szCs w:val="28"/>
          <w:lang w:val="en-US"/>
        </w:rPr>
      </w:pPr>
    </w:p>
    <w:p w:rsidR="00DF1BA0" w:rsidRPr="00DF1BA0" w:rsidRDefault="00DF1BA0" w:rsidP="00F030A7">
      <w:pPr>
        <w:pStyle w:val="a5"/>
        <w:jc w:val="both"/>
        <w:rPr>
          <w:rFonts w:ascii="Times New Roman" w:hAnsi="Times New Roman"/>
          <w:b/>
          <w:sz w:val="28"/>
          <w:szCs w:val="28"/>
          <w:lang w:val="en-US"/>
        </w:rPr>
      </w:pPr>
    </w:p>
    <w:p w:rsidR="00DF1BA0" w:rsidRPr="00DF1BA0" w:rsidRDefault="00DF1BA0" w:rsidP="00F030A7">
      <w:pPr>
        <w:pStyle w:val="a5"/>
        <w:jc w:val="both"/>
        <w:rPr>
          <w:rFonts w:ascii="Times New Roman" w:hAnsi="Times New Roman"/>
          <w:b/>
          <w:sz w:val="28"/>
          <w:szCs w:val="28"/>
          <w:lang w:val="en-US"/>
        </w:rPr>
      </w:pPr>
    </w:p>
    <w:p w:rsidR="00DF1BA0" w:rsidRPr="00DF1BA0" w:rsidRDefault="00DF1BA0" w:rsidP="00F030A7">
      <w:pPr>
        <w:pStyle w:val="a5"/>
        <w:jc w:val="both"/>
        <w:rPr>
          <w:rFonts w:ascii="Times New Roman" w:hAnsi="Times New Roman"/>
          <w:b/>
          <w:sz w:val="28"/>
          <w:szCs w:val="28"/>
          <w:lang w:val="en-US"/>
        </w:rPr>
      </w:pPr>
    </w:p>
    <w:p w:rsidR="00DF1BA0" w:rsidRPr="00DF1BA0" w:rsidRDefault="00DF1BA0" w:rsidP="00F030A7">
      <w:pPr>
        <w:pStyle w:val="a5"/>
        <w:jc w:val="both"/>
        <w:rPr>
          <w:rFonts w:ascii="Times New Roman" w:hAnsi="Times New Roman"/>
          <w:b/>
          <w:sz w:val="28"/>
          <w:szCs w:val="28"/>
          <w:lang w:val="en-US"/>
        </w:rPr>
      </w:pPr>
    </w:p>
    <w:p w:rsidR="00DF1BA0" w:rsidRDefault="00DF1BA0" w:rsidP="00F030A7">
      <w:pPr>
        <w:pStyle w:val="a5"/>
        <w:jc w:val="both"/>
        <w:rPr>
          <w:rFonts w:ascii="Times New Roman" w:hAnsi="Times New Roman"/>
          <w:b/>
          <w:sz w:val="28"/>
          <w:szCs w:val="28"/>
          <w:lang w:val="en-US"/>
        </w:rPr>
      </w:pPr>
    </w:p>
    <w:p w:rsidR="00F030A7" w:rsidRDefault="00F030A7" w:rsidP="00F030A7">
      <w:pPr>
        <w:pStyle w:val="a5"/>
        <w:jc w:val="both"/>
        <w:rPr>
          <w:rFonts w:ascii="Times New Roman" w:hAnsi="Times New Roman"/>
          <w:b/>
          <w:sz w:val="28"/>
          <w:szCs w:val="28"/>
          <w:lang w:val="en-US"/>
        </w:rPr>
      </w:pPr>
    </w:p>
    <w:p w:rsidR="00F030A7" w:rsidRDefault="00F030A7" w:rsidP="00F030A7">
      <w:pPr>
        <w:pStyle w:val="ab"/>
        <w:spacing w:after="0"/>
        <w:jc w:val="center"/>
        <w:rPr>
          <w:rFonts w:ascii="Times New Roman" w:hAnsi="Times New Roman" w:cs="Times New Roman"/>
          <w:b/>
          <w:sz w:val="28"/>
          <w:szCs w:val="28"/>
        </w:rPr>
      </w:pPr>
      <w:r w:rsidRPr="001D62C2">
        <w:rPr>
          <w:rFonts w:ascii="Times New Roman" w:hAnsi="Times New Roman" w:cs="Times New Roman"/>
          <w:b/>
          <w:sz w:val="28"/>
          <w:szCs w:val="28"/>
        </w:rPr>
        <w:lastRenderedPageBreak/>
        <w:t>PREFACE</w:t>
      </w:r>
    </w:p>
    <w:p w:rsidR="00546FDD" w:rsidRPr="001D62C2" w:rsidRDefault="00546FDD" w:rsidP="00F030A7">
      <w:pPr>
        <w:pStyle w:val="ab"/>
        <w:spacing w:after="0"/>
        <w:jc w:val="center"/>
        <w:rPr>
          <w:rFonts w:ascii="Times New Roman" w:hAnsi="Times New Roman" w:cs="Times New Roman"/>
          <w:b/>
          <w:sz w:val="28"/>
          <w:szCs w:val="28"/>
        </w:rPr>
      </w:pPr>
    </w:p>
    <w:p w:rsidR="00F030A7" w:rsidRPr="00FC0859" w:rsidRDefault="00F030A7" w:rsidP="00F030A7">
      <w:pPr>
        <w:pStyle w:val="ab"/>
        <w:spacing w:after="0"/>
        <w:jc w:val="both"/>
        <w:rPr>
          <w:rFonts w:ascii="Times New Roman" w:hAnsi="Times New Roman" w:cs="Times New Roman"/>
          <w:sz w:val="28"/>
          <w:szCs w:val="28"/>
          <w:lang w:val="kk-KZ"/>
        </w:rPr>
      </w:pPr>
      <w:r w:rsidRPr="00FC0859">
        <w:rPr>
          <w:rFonts w:ascii="Times New Roman" w:hAnsi="Times New Roman" w:cs="Times New Roman"/>
          <w:sz w:val="28"/>
          <w:szCs w:val="28"/>
          <w:lang w:val="kk-KZ"/>
        </w:rPr>
        <w:t>At present, ecology is a complex integrated science complex. Chemical specialists should have enougha clear understanding of the interrelationships of modern society and the environment, the functioning of the biosphere under the conditions of increasing anthropogenic pressure, methods for analyzing natural objects, environmental quality control and the place of chemistry in environmental science.</w:t>
      </w:r>
      <w:r>
        <w:rPr>
          <w:rFonts w:ascii="Times New Roman" w:hAnsi="Times New Roman" w:cs="Times New Roman"/>
          <w:sz w:val="28"/>
          <w:szCs w:val="28"/>
        </w:rPr>
        <w:t xml:space="preserve"> </w:t>
      </w:r>
      <w:r w:rsidRPr="00FC0859">
        <w:rPr>
          <w:rFonts w:ascii="Times New Roman" w:hAnsi="Times New Roman" w:cs="Times New Roman"/>
          <w:sz w:val="28"/>
          <w:szCs w:val="28"/>
          <w:lang w:val="kk-KZ"/>
        </w:rPr>
        <w:t>Ecological problems are always extremely difficult because they are multi-connected, covering a whole system of relations between living organisms and inanimate nature. For modern ecology is characterized as a study existing equilibrium processes, and the search for new conditions. Ecology as a science encompassing the range of phenomena in the biosphere is closely related to the issues of biology, chemistry, chemical technology, agriculture and other</w:t>
      </w:r>
    </w:p>
    <w:p w:rsidR="00F030A7" w:rsidRPr="00FC0859" w:rsidRDefault="00F030A7" w:rsidP="00F030A7">
      <w:pPr>
        <w:pStyle w:val="ab"/>
        <w:spacing w:after="0"/>
        <w:jc w:val="both"/>
        <w:rPr>
          <w:rFonts w:ascii="Times New Roman" w:hAnsi="Times New Roman" w:cs="Times New Roman"/>
          <w:sz w:val="28"/>
          <w:szCs w:val="28"/>
          <w:lang w:val="kk-KZ"/>
        </w:rPr>
      </w:pPr>
      <w:r w:rsidRPr="00FC0859">
        <w:rPr>
          <w:rFonts w:ascii="Times New Roman" w:hAnsi="Times New Roman" w:cs="Times New Roman"/>
          <w:sz w:val="28"/>
          <w:szCs w:val="28"/>
          <w:lang w:val="kk-KZ"/>
        </w:rPr>
        <w:t>Since the basis of life, as well as the basis of changes in the chemical composition</w:t>
      </w:r>
      <w:r>
        <w:rPr>
          <w:rFonts w:ascii="Times New Roman" w:hAnsi="Times New Roman" w:cs="Times New Roman"/>
          <w:sz w:val="28"/>
          <w:szCs w:val="28"/>
        </w:rPr>
        <w:t xml:space="preserve"> </w:t>
      </w:r>
      <w:r w:rsidRPr="00FC0859">
        <w:rPr>
          <w:rFonts w:ascii="Times New Roman" w:hAnsi="Times New Roman" w:cs="Times New Roman"/>
          <w:sz w:val="28"/>
          <w:szCs w:val="28"/>
          <w:lang w:val="kk-KZ"/>
        </w:rPr>
        <w:t>chemical processes lie in order to describe and control the dynamic equilibrium in the biosphere, knowledge of the chemical mechanisms of interaction between the individual subsystems is necessary. This area ecology took shape in a separate scientific discipline – chemical ecology, which refers to the science of chemical interactions between living organisms and inanimate nature. In the task of chemical</w:t>
      </w:r>
      <w:r>
        <w:rPr>
          <w:rFonts w:ascii="Times New Roman" w:hAnsi="Times New Roman" w:cs="Times New Roman"/>
          <w:sz w:val="28"/>
          <w:szCs w:val="28"/>
        </w:rPr>
        <w:t xml:space="preserve">. </w:t>
      </w:r>
      <w:r w:rsidRPr="00FC0859">
        <w:rPr>
          <w:rFonts w:ascii="Times New Roman" w:hAnsi="Times New Roman" w:cs="Times New Roman"/>
          <w:sz w:val="28"/>
          <w:szCs w:val="28"/>
          <w:lang w:val="kk-KZ"/>
        </w:rPr>
        <w:t>Ecology includes questions about the degree of influence of individual types of anthropogenic impacts on wildlife, predictions of the possible environmental effects of chemical pollution. Dominant aspect here is the biological.</w:t>
      </w:r>
      <w:r>
        <w:rPr>
          <w:rFonts w:ascii="Times New Roman" w:hAnsi="Times New Roman" w:cs="Times New Roman"/>
          <w:sz w:val="28"/>
          <w:szCs w:val="28"/>
        </w:rPr>
        <w:t xml:space="preserve"> </w:t>
      </w:r>
      <w:r w:rsidRPr="00FC0859">
        <w:rPr>
          <w:rFonts w:ascii="Times New Roman" w:hAnsi="Times New Roman" w:cs="Times New Roman"/>
          <w:sz w:val="28"/>
          <w:szCs w:val="28"/>
          <w:lang w:val="kk-KZ"/>
        </w:rPr>
        <w:t>There is another aspect of the relationship between chemistry and ecology, which studies the qualitative and quantitative composition of anthropogenic contamination of the biosphere as a result of industrial and agricultural activity of man and the mechanisms of chemical transformations of substances. in the environment. In solving these problems, the dominant is chemical aspect that is more in the competence of specialists in chemistry than biology. This area of ​​knowledge is called</w:t>
      </w:r>
    </w:p>
    <w:p w:rsidR="00F030A7" w:rsidRPr="00FC0859" w:rsidRDefault="00F030A7" w:rsidP="00F030A7">
      <w:pPr>
        <w:pStyle w:val="ab"/>
        <w:spacing w:after="0"/>
        <w:jc w:val="both"/>
        <w:rPr>
          <w:rFonts w:ascii="Times New Roman" w:hAnsi="Times New Roman" w:cs="Times New Roman"/>
          <w:sz w:val="28"/>
          <w:szCs w:val="28"/>
          <w:lang w:val="kk-KZ"/>
        </w:rPr>
      </w:pPr>
      <w:r w:rsidRPr="00FC0859">
        <w:rPr>
          <w:rFonts w:ascii="Times New Roman" w:hAnsi="Times New Roman" w:cs="Times New Roman"/>
          <w:sz w:val="28"/>
          <w:szCs w:val="28"/>
          <w:lang w:val="kk-KZ"/>
        </w:rPr>
        <w:t>Ecological Chemistry, which refers to the science of man-made four chemical pollution and the mechanisms of their transformations in the biosphere. The task of environmental chemistry - maximum load reduction anthropogenic impacts through the development of new or modified existing technological processes, the development of methods for the efficient treatment of industrial wastes, the development of methods for predicting and regulating the level of chemical pollution in environment. This also includes: recommendations on the development of new drugs, used in agriculture and household chemicals; recommendations for prevention of other processes leading to pollution environments; the solution of issues related to the deterioration of food products, the designation of construction materials, etc. In order to solve environmental problems, it is necessary to study how they behave in it, to what consequences new ones lead</w:t>
      </w:r>
      <w:r>
        <w:rPr>
          <w:rFonts w:ascii="Times New Roman" w:hAnsi="Times New Roman" w:cs="Times New Roman"/>
          <w:sz w:val="28"/>
          <w:szCs w:val="28"/>
        </w:rPr>
        <w:t xml:space="preserve"> </w:t>
      </w:r>
      <w:r w:rsidRPr="00FC0859">
        <w:rPr>
          <w:rFonts w:ascii="Times New Roman" w:hAnsi="Times New Roman" w:cs="Times New Roman"/>
          <w:sz w:val="28"/>
          <w:szCs w:val="28"/>
          <w:lang w:val="kk-KZ"/>
        </w:rPr>
        <w:t xml:space="preserve">types of chemical compounds that fall into the circulation of substances in the bio-sphere as a result of human activity, </w:t>
      </w:r>
    </w:p>
    <w:p w:rsidR="00DF1BA0" w:rsidRPr="00DF1BA0" w:rsidRDefault="00DF1BA0" w:rsidP="00F030A7">
      <w:pPr>
        <w:pStyle w:val="a5"/>
        <w:jc w:val="both"/>
        <w:rPr>
          <w:rFonts w:ascii="Times New Roman" w:hAnsi="Times New Roman"/>
          <w:b/>
          <w:sz w:val="28"/>
          <w:szCs w:val="28"/>
          <w:lang w:val="en-US"/>
        </w:rPr>
      </w:pPr>
      <w:r w:rsidRPr="00BD3206">
        <w:rPr>
          <w:rStyle w:val="hps"/>
          <w:sz w:val="28"/>
          <w:szCs w:val="28"/>
          <w:lang w:val="en-US"/>
        </w:rPr>
        <w:t>The discipline</w:t>
      </w:r>
      <w:r w:rsidRPr="00BD3206">
        <w:rPr>
          <w:rFonts w:ascii="Times New Roman" w:hAnsi="Times New Roman"/>
          <w:sz w:val="28"/>
          <w:szCs w:val="28"/>
          <w:lang w:val="en-US"/>
        </w:rPr>
        <w:t xml:space="preserve"> </w:t>
      </w:r>
      <w:proofErr w:type="gramStart"/>
      <w:r w:rsidRPr="00BD3206">
        <w:rPr>
          <w:rStyle w:val="hps"/>
          <w:sz w:val="28"/>
          <w:szCs w:val="28"/>
          <w:lang w:val="en-US"/>
        </w:rPr>
        <w:t>"</w:t>
      </w:r>
      <w:r w:rsidRPr="00DF1BA0">
        <w:rPr>
          <w:rFonts w:ascii="Times New Roman" w:hAnsi="Times New Roman"/>
          <w:b/>
          <w:bCs/>
          <w:sz w:val="28"/>
          <w:szCs w:val="28"/>
          <w:lang w:val="en-US"/>
        </w:rPr>
        <w:t xml:space="preserve"> </w:t>
      </w:r>
      <w:proofErr w:type="spellStart"/>
      <w:r w:rsidR="00F030A7">
        <w:rPr>
          <w:rFonts w:ascii="Times New Roman" w:hAnsi="Times New Roman"/>
          <w:sz w:val="28"/>
          <w:szCs w:val="28"/>
          <w:lang w:val="en-US"/>
        </w:rPr>
        <w:t>Ecologycal</w:t>
      </w:r>
      <w:proofErr w:type="spellEnd"/>
      <w:proofErr w:type="gramEnd"/>
      <w:r w:rsidR="00F030A7">
        <w:rPr>
          <w:rFonts w:ascii="Times New Roman" w:hAnsi="Times New Roman"/>
          <w:sz w:val="28"/>
          <w:szCs w:val="28"/>
          <w:lang w:val="en-US"/>
        </w:rPr>
        <w:t xml:space="preserve"> chemistry</w:t>
      </w:r>
      <w:r w:rsidRPr="00BD3206">
        <w:rPr>
          <w:rFonts w:ascii="Times New Roman" w:hAnsi="Times New Roman"/>
          <w:sz w:val="28"/>
          <w:szCs w:val="28"/>
          <w:lang w:val="en-US"/>
        </w:rPr>
        <w:t xml:space="preserve">" </w:t>
      </w:r>
      <w:r w:rsidRPr="00BD3206">
        <w:rPr>
          <w:rStyle w:val="hps"/>
          <w:sz w:val="28"/>
          <w:szCs w:val="28"/>
          <w:lang w:val="en-US"/>
        </w:rPr>
        <w:t>according to the working</w:t>
      </w:r>
      <w:r w:rsidRPr="00BD3206">
        <w:rPr>
          <w:rFonts w:ascii="Times New Roman" w:hAnsi="Times New Roman"/>
          <w:sz w:val="28"/>
          <w:szCs w:val="28"/>
          <w:lang w:val="en-US"/>
        </w:rPr>
        <w:t xml:space="preserve"> </w:t>
      </w:r>
      <w:r w:rsidRPr="00BD3206">
        <w:rPr>
          <w:rStyle w:val="hps"/>
          <w:sz w:val="28"/>
          <w:szCs w:val="28"/>
          <w:lang w:val="en-US"/>
        </w:rPr>
        <w:t>educational plan</w:t>
      </w:r>
      <w:r w:rsidRPr="00BD3206">
        <w:rPr>
          <w:rFonts w:ascii="Times New Roman" w:hAnsi="Times New Roman"/>
          <w:sz w:val="28"/>
          <w:szCs w:val="28"/>
          <w:lang w:val="en-US"/>
        </w:rPr>
        <w:t xml:space="preserve"> </w:t>
      </w:r>
      <w:r w:rsidRPr="00BD3206">
        <w:rPr>
          <w:rStyle w:val="hps"/>
          <w:sz w:val="28"/>
          <w:szCs w:val="28"/>
          <w:lang w:val="en-US"/>
        </w:rPr>
        <w:t>specialty</w:t>
      </w:r>
      <w:r w:rsidRPr="00BD3206">
        <w:rPr>
          <w:rFonts w:ascii="Times New Roman" w:hAnsi="Times New Roman"/>
          <w:sz w:val="28"/>
          <w:szCs w:val="28"/>
          <w:lang w:val="en-US"/>
        </w:rPr>
        <w:t xml:space="preserve">  </w:t>
      </w:r>
      <w:r w:rsidR="00F030A7">
        <w:rPr>
          <w:rFonts w:ascii="Times New Roman" w:hAnsi="Times New Roman"/>
          <w:sz w:val="28"/>
          <w:szCs w:val="28"/>
          <w:lang w:val="en-US"/>
        </w:rPr>
        <w:t xml:space="preserve">5B060700- </w:t>
      </w:r>
      <w:proofErr w:type="spellStart"/>
      <w:r w:rsidR="00F030A7">
        <w:rPr>
          <w:rFonts w:ascii="Times New Roman" w:hAnsi="Times New Roman"/>
          <w:sz w:val="28"/>
          <w:szCs w:val="28"/>
          <w:lang w:val="en-US"/>
        </w:rPr>
        <w:t>Ecologya</w:t>
      </w:r>
      <w:r w:rsidRPr="00BD3206">
        <w:rPr>
          <w:rStyle w:val="hps"/>
          <w:sz w:val="28"/>
          <w:szCs w:val="28"/>
          <w:lang w:val="en-US"/>
        </w:rPr>
        <w:t>refers</w:t>
      </w:r>
      <w:proofErr w:type="spellEnd"/>
      <w:r w:rsidRPr="00BD3206">
        <w:rPr>
          <w:rFonts w:ascii="Times New Roman" w:hAnsi="Times New Roman"/>
          <w:sz w:val="28"/>
          <w:szCs w:val="28"/>
          <w:lang w:val="en-US"/>
        </w:rPr>
        <w:t xml:space="preserve"> </w:t>
      </w:r>
      <w:r w:rsidRPr="00BD3206">
        <w:rPr>
          <w:rStyle w:val="hps"/>
          <w:sz w:val="28"/>
          <w:szCs w:val="28"/>
          <w:lang w:val="en-US"/>
        </w:rPr>
        <w:t>to the discipline</w:t>
      </w:r>
      <w:r w:rsidRPr="00BD3206">
        <w:rPr>
          <w:rFonts w:ascii="Times New Roman" w:hAnsi="Times New Roman"/>
          <w:sz w:val="28"/>
          <w:szCs w:val="28"/>
          <w:lang w:val="en-US"/>
        </w:rPr>
        <w:t xml:space="preserve"> </w:t>
      </w:r>
      <w:r w:rsidRPr="00BD3206">
        <w:rPr>
          <w:rStyle w:val="hps"/>
          <w:sz w:val="28"/>
          <w:szCs w:val="28"/>
          <w:lang w:val="en-US"/>
        </w:rPr>
        <w:t>of the</w:t>
      </w:r>
      <w:r w:rsidRPr="00BD3206">
        <w:rPr>
          <w:rFonts w:ascii="Times New Roman" w:hAnsi="Times New Roman"/>
          <w:sz w:val="28"/>
          <w:szCs w:val="28"/>
          <w:lang w:val="en-US"/>
        </w:rPr>
        <w:t xml:space="preserve"> </w:t>
      </w:r>
      <w:r w:rsidRPr="00BD3206">
        <w:rPr>
          <w:rStyle w:val="hps"/>
          <w:sz w:val="28"/>
          <w:szCs w:val="28"/>
          <w:lang w:val="en-US"/>
        </w:rPr>
        <w:t>unit</w:t>
      </w:r>
      <w:r w:rsidRPr="00BD3206">
        <w:rPr>
          <w:rFonts w:ascii="Times New Roman" w:hAnsi="Times New Roman"/>
          <w:sz w:val="28"/>
          <w:szCs w:val="28"/>
          <w:lang w:val="en-US"/>
        </w:rPr>
        <w:t xml:space="preserve"> </w:t>
      </w:r>
      <w:r w:rsidRPr="00BD3206">
        <w:rPr>
          <w:rStyle w:val="hps"/>
          <w:sz w:val="28"/>
          <w:szCs w:val="28"/>
          <w:lang w:val="en-US"/>
        </w:rPr>
        <w:t>majors</w:t>
      </w:r>
      <w:r w:rsidRPr="00BD3206">
        <w:rPr>
          <w:rFonts w:ascii="Times New Roman" w:hAnsi="Times New Roman"/>
          <w:sz w:val="28"/>
          <w:szCs w:val="28"/>
          <w:lang w:val="en-US"/>
        </w:rPr>
        <w:t>.</w:t>
      </w:r>
    </w:p>
    <w:p w:rsidR="000F4B28" w:rsidRPr="00DF1BA0" w:rsidRDefault="00DF1BA0" w:rsidP="00963311">
      <w:pPr>
        <w:rPr>
          <w:rFonts w:ascii="Times New Roman" w:hAnsi="Times New Roman"/>
          <w:sz w:val="28"/>
          <w:szCs w:val="28"/>
        </w:rPr>
      </w:pPr>
      <w:r w:rsidRPr="00DF1BA0">
        <w:rPr>
          <w:rFonts w:ascii="Times New Roman" w:hAnsi="Times New Roman"/>
          <w:b/>
          <w:sz w:val="28"/>
          <w:szCs w:val="28"/>
          <w:lang w:val="en-GB"/>
        </w:rPr>
        <w:lastRenderedPageBreak/>
        <w:t xml:space="preserve">                                                              </w:t>
      </w:r>
      <w:r w:rsidR="000F4B28" w:rsidRPr="00DF1BA0">
        <w:rPr>
          <w:rFonts w:ascii="Times New Roman" w:hAnsi="Times New Roman"/>
          <w:sz w:val="28"/>
          <w:szCs w:val="28"/>
        </w:rPr>
        <w:t>CONTENTS OF DISCIPLINE</w:t>
      </w:r>
    </w:p>
    <w:p w:rsidR="00F030A7" w:rsidRPr="00F030A7" w:rsidRDefault="00F030A7" w:rsidP="00F030A7">
      <w:pPr>
        <w:jc w:val="center"/>
        <w:rPr>
          <w:rFonts w:ascii="Times New Roman" w:hAnsi="Times New Roman" w:cs="Times New Roman"/>
          <w:sz w:val="28"/>
          <w:szCs w:val="28"/>
          <w:lang w:val="en-GB"/>
        </w:rPr>
      </w:pPr>
      <w:r w:rsidRPr="00F030A7">
        <w:rPr>
          <w:rStyle w:val="15"/>
          <w:rFonts w:ascii="Times New Roman" w:hAnsi="Times New Roman" w:cs="Times New Roman"/>
          <w:sz w:val="28"/>
          <w:szCs w:val="28"/>
          <w:u w:val="none"/>
        </w:rPr>
        <w:t>Introduction to environmental chemistry</w:t>
      </w:r>
    </w:p>
    <w:p w:rsidR="00F030A7" w:rsidRPr="00F030A7" w:rsidRDefault="00F030A7" w:rsidP="00F030A7">
      <w:pPr>
        <w:pStyle w:val="ab"/>
        <w:spacing w:after="0" w:line="322" w:lineRule="exact"/>
        <w:ind w:firstLine="709"/>
        <w:jc w:val="both"/>
        <w:rPr>
          <w:rFonts w:ascii="Times New Roman" w:hAnsi="Times New Roman" w:cs="Times New Roman"/>
          <w:sz w:val="28"/>
          <w:szCs w:val="28"/>
        </w:rPr>
      </w:pPr>
      <w:r w:rsidRPr="00F030A7">
        <w:rPr>
          <w:rFonts w:ascii="Times New Roman" w:hAnsi="Times New Roman" w:cs="Times New Roman"/>
          <w:sz w:val="28"/>
          <w:szCs w:val="28"/>
        </w:rPr>
        <w:t xml:space="preserve">The object of study, tasks and objects of environmental chemistry: the hydrosphere, atmosphere and lithosphere. </w:t>
      </w:r>
      <w:proofErr w:type="gramStart"/>
      <w:r w:rsidRPr="00F030A7">
        <w:rPr>
          <w:rFonts w:ascii="Times New Roman" w:hAnsi="Times New Roman" w:cs="Times New Roman"/>
          <w:sz w:val="28"/>
          <w:szCs w:val="28"/>
        </w:rPr>
        <w:t>Basic concepts and environmental chemistry concepts.</w:t>
      </w:r>
      <w:proofErr w:type="gramEnd"/>
      <w:r w:rsidRPr="00F030A7">
        <w:rPr>
          <w:rFonts w:ascii="Times New Roman" w:hAnsi="Times New Roman" w:cs="Times New Roman"/>
          <w:sz w:val="28"/>
          <w:szCs w:val="28"/>
        </w:rPr>
        <w:t xml:space="preserve"> Communicate environmental chemistry with other disciplines: chemical, biological, geological, pharmacological, </w:t>
      </w:r>
      <w:proofErr w:type="gramStart"/>
      <w:r w:rsidRPr="00F030A7">
        <w:rPr>
          <w:rFonts w:ascii="Times New Roman" w:hAnsi="Times New Roman" w:cs="Times New Roman"/>
          <w:sz w:val="28"/>
          <w:szCs w:val="28"/>
        </w:rPr>
        <w:t>toxicological</w:t>
      </w:r>
      <w:proofErr w:type="gramEnd"/>
      <w:r w:rsidRPr="00F030A7">
        <w:rPr>
          <w:rFonts w:ascii="Times New Roman" w:hAnsi="Times New Roman" w:cs="Times New Roman"/>
          <w:sz w:val="28"/>
          <w:szCs w:val="28"/>
        </w:rPr>
        <w:t xml:space="preserve">. </w:t>
      </w:r>
      <w:proofErr w:type="spellStart"/>
      <w:proofErr w:type="gramStart"/>
      <w:r w:rsidRPr="00F030A7">
        <w:rPr>
          <w:rFonts w:ascii="Times New Roman" w:hAnsi="Times New Roman" w:cs="Times New Roman"/>
          <w:sz w:val="28"/>
          <w:szCs w:val="28"/>
        </w:rPr>
        <w:t>Ekodiagnoz</w:t>
      </w:r>
      <w:proofErr w:type="spellEnd"/>
      <w:r w:rsidRPr="00F030A7">
        <w:rPr>
          <w:rFonts w:ascii="Times New Roman" w:hAnsi="Times New Roman" w:cs="Times New Roman"/>
          <w:sz w:val="28"/>
          <w:szCs w:val="28"/>
        </w:rPr>
        <w:t xml:space="preserve"> </w:t>
      </w:r>
      <w:proofErr w:type="spellStart"/>
      <w:r w:rsidRPr="00F030A7">
        <w:rPr>
          <w:rFonts w:ascii="Times New Roman" w:hAnsi="Times New Roman" w:cs="Times New Roman"/>
          <w:sz w:val="28"/>
          <w:szCs w:val="28"/>
        </w:rPr>
        <w:t>ekoprofilaktika</w:t>
      </w:r>
      <w:proofErr w:type="spellEnd"/>
      <w:r w:rsidRPr="00F030A7">
        <w:rPr>
          <w:rFonts w:ascii="Times New Roman" w:hAnsi="Times New Roman" w:cs="Times New Roman"/>
          <w:sz w:val="28"/>
          <w:szCs w:val="28"/>
        </w:rPr>
        <w:t xml:space="preserve"> and as the basis of the direction of environmental chemistry research.</w:t>
      </w:r>
      <w:proofErr w:type="gramEnd"/>
    </w:p>
    <w:p w:rsidR="00F030A7" w:rsidRPr="00F030A7" w:rsidRDefault="00F030A7" w:rsidP="00F030A7">
      <w:pPr>
        <w:pStyle w:val="110"/>
        <w:keepNext/>
        <w:keepLines/>
        <w:shd w:val="clear" w:color="auto" w:fill="auto"/>
        <w:spacing w:before="0" w:after="0" w:line="322" w:lineRule="exact"/>
        <w:ind w:firstLine="709"/>
        <w:jc w:val="both"/>
        <w:rPr>
          <w:rFonts w:ascii="Times New Roman" w:hAnsi="Times New Roman" w:cs="Times New Roman"/>
          <w:sz w:val="28"/>
          <w:szCs w:val="28"/>
        </w:rPr>
      </w:pPr>
      <w:bookmarkStart w:id="0" w:name="bookmark186"/>
      <w:r w:rsidRPr="00F030A7">
        <w:rPr>
          <w:rStyle w:val="14"/>
          <w:rFonts w:ascii="Times New Roman" w:hAnsi="Times New Roman" w:cs="Times New Roman"/>
          <w:color w:val="000000"/>
          <w:sz w:val="28"/>
          <w:szCs w:val="28"/>
          <w:lang w:val="en-US" w:eastAsia="ru-RU"/>
        </w:rPr>
        <w:t>Chemical bases of ecological interactions</w:t>
      </w:r>
      <w:bookmarkEnd w:id="0"/>
    </w:p>
    <w:p w:rsidR="00F030A7" w:rsidRPr="00F030A7" w:rsidRDefault="00F030A7" w:rsidP="00F030A7">
      <w:pPr>
        <w:pStyle w:val="ab"/>
        <w:spacing w:after="0" w:line="322" w:lineRule="exact"/>
        <w:ind w:firstLine="709"/>
        <w:jc w:val="both"/>
        <w:rPr>
          <w:rFonts w:ascii="Times New Roman" w:hAnsi="Times New Roman" w:cs="Times New Roman"/>
          <w:sz w:val="28"/>
          <w:szCs w:val="28"/>
        </w:rPr>
      </w:pPr>
      <w:proofErr w:type="gramStart"/>
      <w:r w:rsidRPr="00F030A7">
        <w:rPr>
          <w:rFonts w:ascii="Times New Roman" w:hAnsi="Times New Roman" w:cs="Times New Roman"/>
          <w:sz w:val="28"/>
          <w:szCs w:val="28"/>
        </w:rPr>
        <w:t>Chemical environmental factor.</w:t>
      </w:r>
      <w:proofErr w:type="gramEnd"/>
      <w:r w:rsidRPr="00F030A7">
        <w:rPr>
          <w:rFonts w:ascii="Times New Roman" w:hAnsi="Times New Roman" w:cs="Times New Roman"/>
          <w:sz w:val="28"/>
          <w:szCs w:val="28"/>
        </w:rPr>
        <w:t xml:space="preserve"> </w:t>
      </w:r>
      <w:proofErr w:type="gramStart"/>
      <w:r w:rsidRPr="00F030A7">
        <w:rPr>
          <w:rFonts w:ascii="Times New Roman" w:hAnsi="Times New Roman" w:cs="Times New Roman"/>
          <w:sz w:val="28"/>
          <w:szCs w:val="28"/>
        </w:rPr>
        <w:t xml:space="preserve">Exposure to the chemical component of </w:t>
      </w:r>
      <w:proofErr w:type="spellStart"/>
      <w:r w:rsidRPr="00F030A7">
        <w:rPr>
          <w:rFonts w:ascii="Times New Roman" w:hAnsi="Times New Roman" w:cs="Times New Roman"/>
          <w:sz w:val="28"/>
          <w:szCs w:val="28"/>
        </w:rPr>
        <w:t>abiotic</w:t>
      </w:r>
      <w:proofErr w:type="spellEnd"/>
      <w:r w:rsidRPr="00F030A7">
        <w:rPr>
          <w:rFonts w:ascii="Times New Roman" w:hAnsi="Times New Roman" w:cs="Times New Roman"/>
          <w:sz w:val="28"/>
          <w:szCs w:val="28"/>
        </w:rPr>
        <w:t xml:space="preserve"> factors on living organisms.</w:t>
      </w:r>
      <w:proofErr w:type="gramEnd"/>
      <w:r w:rsidRPr="00F030A7">
        <w:rPr>
          <w:rFonts w:ascii="Times New Roman" w:hAnsi="Times New Roman" w:cs="Times New Roman"/>
          <w:sz w:val="28"/>
          <w:szCs w:val="28"/>
        </w:rPr>
        <w:t xml:space="preserve"> </w:t>
      </w:r>
      <w:proofErr w:type="gramStart"/>
      <w:r w:rsidRPr="00F030A7">
        <w:rPr>
          <w:rFonts w:ascii="Times New Roman" w:hAnsi="Times New Roman" w:cs="Times New Roman"/>
          <w:sz w:val="28"/>
          <w:szCs w:val="28"/>
        </w:rPr>
        <w:t>Chemical stage of evolution of the biosphere.</w:t>
      </w:r>
      <w:proofErr w:type="gramEnd"/>
      <w:r w:rsidRPr="00F030A7">
        <w:rPr>
          <w:rFonts w:ascii="Times New Roman" w:hAnsi="Times New Roman" w:cs="Times New Roman"/>
          <w:sz w:val="28"/>
          <w:szCs w:val="28"/>
        </w:rPr>
        <w:t xml:space="preserve"> </w:t>
      </w:r>
      <w:proofErr w:type="gramStart"/>
      <w:r w:rsidRPr="00F030A7">
        <w:rPr>
          <w:rFonts w:ascii="Times New Roman" w:hAnsi="Times New Roman" w:cs="Times New Roman"/>
          <w:sz w:val="28"/>
          <w:szCs w:val="28"/>
        </w:rPr>
        <w:t xml:space="preserve">Chemical </w:t>
      </w:r>
      <w:proofErr w:type="spellStart"/>
      <w:r w:rsidRPr="00F030A7">
        <w:rPr>
          <w:rFonts w:ascii="Times New Roman" w:hAnsi="Times New Roman" w:cs="Times New Roman"/>
          <w:sz w:val="28"/>
          <w:szCs w:val="28"/>
        </w:rPr>
        <w:t>ekoregulyatory</w:t>
      </w:r>
      <w:proofErr w:type="spellEnd"/>
      <w:r w:rsidRPr="00F030A7">
        <w:rPr>
          <w:rFonts w:ascii="Times New Roman" w:hAnsi="Times New Roman" w:cs="Times New Roman"/>
          <w:sz w:val="28"/>
          <w:szCs w:val="28"/>
        </w:rPr>
        <w:t>.</w:t>
      </w:r>
      <w:proofErr w:type="gramEnd"/>
      <w:r w:rsidRPr="00F030A7">
        <w:rPr>
          <w:rFonts w:ascii="Times New Roman" w:hAnsi="Times New Roman" w:cs="Times New Roman"/>
          <w:sz w:val="28"/>
          <w:szCs w:val="28"/>
        </w:rPr>
        <w:t xml:space="preserve"> </w:t>
      </w:r>
      <w:proofErr w:type="gramStart"/>
      <w:r w:rsidRPr="00F030A7">
        <w:rPr>
          <w:rFonts w:ascii="Times New Roman" w:hAnsi="Times New Roman" w:cs="Times New Roman"/>
          <w:sz w:val="28"/>
          <w:szCs w:val="28"/>
        </w:rPr>
        <w:t>Chemical elements in the biosphere.</w:t>
      </w:r>
      <w:proofErr w:type="gramEnd"/>
      <w:r w:rsidRPr="00F030A7">
        <w:rPr>
          <w:rFonts w:ascii="Times New Roman" w:hAnsi="Times New Roman" w:cs="Times New Roman"/>
          <w:sz w:val="28"/>
          <w:szCs w:val="28"/>
        </w:rPr>
        <w:t xml:space="preserve"> </w:t>
      </w:r>
      <w:proofErr w:type="gramStart"/>
      <w:r w:rsidRPr="00F030A7">
        <w:rPr>
          <w:rFonts w:ascii="Times New Roman" w:hAnsi="Times New Roman" w:cs="Times New Roman"/>
          <w:sz w:val="28"/>
          <w:szCs w:val="28"/>
        </w:rPr>
        <w:t>The chemical composition of living organisms.</w:t>
      </w:r>
      <w:proofErr w:type="gramEnd"/>
      <w:r w:rsidRPr="00F030A7">
        <w:rPr>
          <w:rFonts w:ascii="Times New Roman" w:hAnsi="Times New Roman" w:cs="Times New Roman"/>
          <w:sz w:val="28"/>
          <w:szCs w:val="28"/>
        </w:rPr>
        <w:t xml:space="preserve"> </w:t>
      </w:r>
      <w:proofErr w:type="gramStart"/>
      <w:r w:rsidRPr="00F030A7">
        <w:rPr>
          <w:rFonts w:ascii="Times New Roman" w:hAnsi="Times New Roman" w:cs="Times New Roman"/>
          <w:sz w:val="28"/>
          <w:szCs w:val="28"/>
        </w:rPr>
        <w:t>Cycling of nutrients.</w:t>
      </w:r>
      <w:proofErr w:type="gramEnd"/>
      <w:r w:rsidRPr="00F030A7">
        <w:rPr>
          <w:rFonts w:ascii="Times New Roman" w:hAnsi="Times New Roman" w:cs="Times New Roman"/>
          <w:sz w:val="28"/>
          <w:szCs w:val="28"/>
        </w:rPr>
        <w:t xml:space="preserve"> </w:t>
      </w:r>
      <w:proofErr w:type="gramStart"/>
      <w:r w:rsidRPr="00F030A7">
        <w:rPr>
          <w:rFonts w:ascii="Times New Roman" w:hAnsi="Times New Roman" w:cs="Times New Roman"/>
          <w:sz w:val="28"/>
          <w:szCs w:val="28"/>
        </w:rPr>
        <w:t>Anthropogenic cycle of matter.</w:t>
      </w:r>
      <w:proofErr w:type="gramEnd"/>
      <w:r w:rsidRPr="00F030A7">
        <w:rPr>
          <w:rFonts w:ascii="Times New Roman" w:hAnsi="Times New Roman" w:cs="Times New Roman"/>
          <w:sz w:val="28"/>
          <w:szCs w:val="28"/>
        </w:rPr>
        <w:t xml:space="preserve"> </w:t>
      </w:r>
      <w:proofErr w:type="gramStart"/>
      <w:r w:rsidRPr="00F030A7">
        <w:rPr>
          <w:rFonts w:ascii="Times New Roman" w:hAnsi="Times New Roman" w:cs="Times New Roman"/>
          <w:sz w:val="28"/>
          <w:szCs w:val="28"/>
        </w:rPr>
        <w:t>Migration of chemical elements in the environment and in the human body.</w:t>
      </w:r>
      <w:proofErr w:type="gramEnd"/>
      <w:r w:rsidRPr="00F030A7">
        <w:rPr>
          <w:rFonts w:ascii="Times New Roman" w:hAnsi="Times New Roman" w:cs="Times New Roman"/>
          <w:sz w:val="28"/>
          <w:szCs w:val="28"/>
        </w:rPr>
        <w:t xml:space="preserve"> </w:t>
      </w:r>
      <w:proofErr w:type="gramStart"/>
      <w:r w:rsidRPr="00F030A7">
        <w:rPr>
          <w:rFonts w:ascii="Times New Roman" w:hAnsi="Times New Roman" w:cs="Times New Roman"/>
          <w:sz w:val="28"/>
          <w:szCs w:val="28"/>
        </w:rPr>
        <w:t>Chemical basis of the conversion of pollutants in the environment.</w:t>
      </w:r>
      <w:proofErr w:type="gramEnd"/>
    </w:p>
    <w:p w:rsidR="00F030A7" w:rsidRPr="00F030A7" w:rsidRDefault="00F030A7" w:rsidP="00F030A7">
      <w:pPr>
        <w:pStyle w:val="110"/>
        <w:keepNext/>
        <w:keepLines/>
        <w:shd w:val="clear" w:color="auto" w:fill="auto"/>
        <w:spacing w:before="0" w:after="0" w:line="317" w:lineRule="exact"/>
        <w:ind w:firstLine="709"/>
        <w:jc w:val="both"/>
        <w:rPr>
          <w:rFonts w:ascii="Times New Roman" w:hAnsi="Times New Roman" w:cs="Times New Roman"/>
          <w:sz w:val="28"/>
          <w:szCs w:val="28"/>
        </w:rPr>
      </w:pPr>
      <w:bookmarkStart w:id="1" w:name="bookmark187"/>
      <w:r w:rsidRPr="00F030A7">
        <w:rPr>
          <w:rStyle w:val="14"/>
          <w:rFonts w:ascii="Times New Roman" w:hAnsi="Times New Roman" w:cs="Times New Roman"/>
          <w:color w:val="000000"/>
          <w:sz w:val="28"/>
          <w:szCs w:val="28"/>
          <w:lang w:val="en-US" w:eastAsia="ru-RU"/>
        </w:rPr>
        <w:t>Environmental properties of chemical elements and their compounds</w:t>
      </w:r>
      <w:bookmarkEnd w:id="1"/>
    </w:p>
    <w:p w:rsidR="00F030A7" w:rsidRPr="00F030A7" w:rsidRDefault="00F030A7" w:rsidP="00F030A7">
      <w:pPr>
        <w:pStyle w:val="ab"/>
        <w:spacing w:after="0" w:line="317" w:lineRule="exact"/>
        <w:ind w:firstLine="709"/>
        <w:jc w:val="both"/>
        <w:rPr>
          <w:rFonts w:ascii="Times New Roman" w:hAnsi="Times New Roman" w:cs="Times New Roman"/>
          <w:sz w:val="28"/>
          <w:szCs w:val="28"/>
        </w:rPr>
      </w:pPr>
      <w:proofErr w:type="gramStart"/>
      <w:r w:rsidRPr="00F030A7">
        <w:rPr>
          <w:rFonts w:ascii="Times New Roman" w:hAnsi="Times New Roman" w:cs="Times New Roman"/>
          <w:sz w:val="28"/>
          <w:szCs w:val="28"/>
        </w:rPr>
        <w:t>General characteristics of the pollutants.</w:t>
      </w:r>
      <w:proofErr w:type="gramEnd"/>
      <w:r w:rsidRPr="00F030A7">
        <w:rPr>
          <w:rFonts w:ascii="Times New Roman" w:hAnsi="Times New Roman" w:cs="Times New Roman"/>
          <w:sz w:val="28"/>
          <w:szCs w:val="28"/>
        </w:rPr>
        <w:t xml:space="preserve"> </w:t>
      </w:r>
      <w:proofErr w:type="gramStart"/>
      <w:r w:rsidRPr="00F030A7">
        <w:rPr>
          <w:rFonts w:ascii="Times New Roman" w:hAnsi="Times New Roman" w:cs="Times New Roman"/>
          <w:sz w:val="28"/>
          <w:szCs w:val="28"/>
        </w:rPr>
        <w:t>The concept of maximum permissible concentration (MPC).</w:t>
      </w:r>
      <w:proofErr w:type="gramEnd"/>
      <w:r w:rsidRPr="00F030A7">
        <w:rPr>
          <w:rFonts w:ascii="Times New Roman" w:hAnsi="Times New Roman" w:cs="Times New Roman"/>
          <w:sz w:val="28"/>
          <w:szCs w:val="28"/>
        </w:rPr>
        <w:t xml:space="preserve"> </w:t>
      </w:r>
      <w:proofErr w:type="gramStart"/>
      <w:r w:rsidRPr="00F030A7">
        <w:rPr>
          <w:rFonts w:ascii="Times New Roman" w:hAnsi="Times New Roman" w:cs="Times New Roman"/>
          <w:sz w:val="28"/>
          <w:szCs w:val="28"/>
        </w:rPr>
        <w:t>Characteristic elements of s-, p- elements, d-f-elements and elements.</w:t>
      </w:r>
      <w:proofErr w:type="gramEnd"/>
      <w:r w:rsidRPr="00F030A7">
        <w:rPr>
          <w:rFonts w:ascii="Times New Roman" w:hAnsi="Times New Roman" w:cs="Times New Roman"/>
          <w:sz w:val="28"/>
          <w:szCs w:val="28"/>
        </w:rPr>
        <w:t xml:space="preserve"> Biogeochemical cycles elements and substances (for example, major nutrients: carbon, nitrogen, phosphorus) and quantitative characteristics. </w:t>
      </w:r>
      <w:proofErr w:type="gramStart"/>
      <w:r w:rsidRPr="00F030A7">
        <w:rPr>
          <w:rFonts w:ascii="Times New Roman" w:hAnsi="Times New Roman" w:cs="Times New Roman"/>
          <w:sz w:val="28"/>
          <w:szCs w:val="28"/>
        </w:rPr>
        <w:t>Description of the biogeochemical cycles of pollutants.</w:t>
      </w:r>
      <w:proofErr w:type="gramEnd"/>
      <w:r w:rsidRPr="00F030A7">
        <w:rPr>
          <w:rFonts w:ascii="Times New Roman" w:hAnsi="Times New Roman" w:cs="Times New Roman"/>
          <w:sz w:val="28"/>
          <w:szCs w:val="28"/>
        </w:rPr>
        <w:t xml:space="preserve"> </w:t>
      </w:r>
      <w:proofErr w:type="gramStart"/>
      <w:r w:rsidRPr="00F030A7">
        <w:rPr>
          <w:rFonts w:ascii="Times New Roman" w:hAnsi="Times New Roman" w:cs="Times New Roman"/>
          <w:sz w:val="28"/>
          <w:szCs w:val="28"/>
        </w:rPr>
        <w:t>The influence of anthropogenic impact on the natural biogeochemical cycles.</w:t>
      </w:r>
      <w:proofErr w:type="gramEnd"/>
    </w:p>
    <w:p w:rsidR="00F030A7" w:rsidRPr="00F030A7" w:rsidRDefault="00F030A7" w:rsidP="00F030A7">
      <w:pPr>
        <w:pStyle w:val="110"/>
        <w:keepNext/>
        <w:keepLines/>
        <w:shd w:val="clear" w:color="auto" w:fill="auto"/>
        <w:spacing w:before="0" w:after="0" w:line="322" w:lineRule="exact"/>
        <w:ind w:firstLine="709"/>
        <w:jc w:val="both"/>
        <w:rPr>
          <w:rFonts w:ascii="Times New Roman" w:hAnsi="Times New Roman" w:cs="Times New Roman"/>
          <w:sz w:val="28"/>
          <w:szCs w:val="28"/>
        </w:rPr>
      </w:pPr>
      <w:bookmarkStart w:id="2" w:name="bookmark188"/>
      <w:r w:rsidRPr="00F030A7">
        <w:rPr>
          <w:rStyle w:val="14"/>
          <w:rFonts w:ascii="Times New Roman" w:hAnsi="Times New Roman" w:cs="Times New Roman"/>
          <w:color w:val="000000"/>
          <w:sz w:val="28"/>
          <w:szCs w:val="28"/>
          <w:lang w:val="en-US" w:eastAsia="ru-RU"/>
        </w:rPr>
        <w:t>Heavy metals - toxicants in the environment</w:t>
      </w:r>
      <w:bookmarkEnd w:id="2"/>
    </w:p>
    <w:p w:rsidR="00F030A7" w:rsidRPr="00F030A7" w:rsidRDefault="00F030A7" w:rsidP="00F030A7">
      <w:pPr>
        <w:pStyle w:val="ab"/>
        <w:spacing w:after="0" w:line="322" w:lineRule="exact"/>
        <w:ind w:firstLine="709"/>
        <w:jc w:val="both"/>
        <w:rPr>
          <w:rFonts w:ascii="Times New Roman" w:hAnsi="Times New Roman" w:cs="Times New Roman"/>
          <w:sz w:val="28"/>
          <w:szCs w:val="28"/>
        </w:rPr>
      </w:pPr>
      <w:r w:rsidRPr="00F030A7">
        <w:rPr>
          <w:rFonts w:ascii="Times New Roman" w:hAnsi="Times New Roman" w:cs="Times New Roman"/>
          <w:sz w:val="28"/>
          <w:szCs w:val="28"/>
        </w:rPr>
        <w:t xml:space="preserve">Release to the environment, forms of existence, transformation in aquatic ecosystems. Biogeochemical mercury loop formation methyl mercury compounds. Other types of toxicants </w:t>
      </w:r>
      <w:proofErr w:type="spellStart"/>
      <w:r w:rsidRPr="00F030A7">
        <w:rPr>
          <w:rFonts w:ascii="Times New Roman" w:hAnsi="Times New Roman" w:cs="Times New Roman"/>
          <w:sz w:val="28"/>
          <w:szCs w:val="28"/>
        </w:rPr>
        <w:t>organometallic</w:t>
      </w:r>
      <w:proofErr w:type="spellEnd"/>
      <w:r w:rsidRPr="00F030A7">
        <w:rPr>
          <w:rFonts w:ascii="Times New Roman" w:hAnsi="Times New Roman" w:cs="Times New Roman"/>
          <w:sz w:val="28"/>
          <w:szCs w:val="28"/>
        </w:rPr>
        <w:t xml:space="preserve"> (organic derivatives of tin, lead, arsenic). </w:t>
      </w:r>
      <w:proofErr w:type="gramStart"/>
      <w:r w:rsidRPr="00F030A7">
        <w:rPr>
          <w:rFonts w:ascii="Times New Roman" w:hAnsi="Times New Roman" w:cs="Times New Roman"/>
          <w:sz w:val="28"/>
          <w:szCs w:val="28"/>
        </w:rPr>
        <w:t>Toxic to living organisms.</w:t>
      </w:r>
      <w:proofErr w:type="gramEnd"/>
    </w:p>
    <w:p w:rsidR="00F030A7" w:rsidRPr="00F030A7" w:rsidRDefault="00F030A7" w:rsidP="00F030A7">
      <w:pPr>
        <w:pStyle w:val="110"/>
        <w:keepNext/>
        <w:keepLines/>
        <w:shd w:val="clear" w:color="auto" w:fill="auto"/>
        <w:spacing w:before="0" w:after="0" w:line="322" w:lineRule="exact"/>
        <w:ind w:firstLine="709"/>
        <w:jc w:val="both"/>
        <w:rPr>
          <w:rFonts w:ascii="Times New Roman" w:hAnsi="Times New Roman" w:cs="Times New Roman"/>
          <w:sz w:val="28"/>
          <w:szCs w:val="28"/>
        </w:rPr>
      </w:pPr>
      <w:bookmarkStart w:id="3" w:name="bookmark189"/>
      <w:r w:rsidRPr="00F030A7">
        <w:rPr>
          <w:rStyle w:val="14"/>
          <w:rFonts w:ascii="Times New Roman" w:hAnsi="Times New Roman" w:cs="Times New Roman"/>
          <w:color w:val="000000"/>
          <w:sz w:val="28"/>
          <w:szCs w:val="28"/>
          <w:lang w:val="en-US" w:eastAsia="ru-RU"/>
        </w:rPr>
        <w:t>Basic organic environmental pollutants</w:t>
      </w:r>
      <w:bookmarkEnd w:id="3"/>
    </w:p>
    <w:p w:rsidR="00F030A7" w:rsidRPr="00F030A7" w:rsidRDefault="00F030A7" w:rsidP="00F030A7">
      <w:pPr>
        <w:pStyle w:val="ab"/>
        <w:spacing w:after="0" w:line="322" w:lineRule="exact"/>
        <w:ind w:firstLine="709"/>
        <w:jc w:val="both"/>
        <w:rPr>
          <w:rFonts w:ascii="Times New Roman" w:hAnsi="Times New Roman" w:cs="Times New Roman"/>
          <w:sz w:val="28"/>
          <w:szCs w:val="28"/>
        </w:rPr>
      </w:pPr>
      <w:proofErr w:type="gramStart"/>
      <w:r w:rsidRPr="00F030A7">
        <w:rPr>
          <w:rFonts w:ascii="Times New Roman" w:hAnsi="Times New Roman" w:cs="Times New Roman"/>
          <w:sz w:val="28"/>
          <w:szCs w:val="28"/>
        </w:rPr>
        <w:t>General characteristics.</w:t>
      </w:r>
      <w:proofErr w:type="gramEnd"/>
      <w:r w:rsidRPr="00F030A7">
        <w:rPr>
          <w:rFonts w:ascii="Times New Roman" w:hAnsi="Times New Roman" w:cs="Times New Roman"/>
          <w:sz w:val="28"/>
          <w:szCs w:val="28"/>
        </w:rPr>
        <w:t xml:space="preserve"> </w:t>
      </w:r>
      <w:proofErr w:type="gramStart"/>
      <w:r w:rsidRPr="00F030A7">
        <w:rPr>
          <w:rFonts w:ascii="Times New Roman" w:hAnsi="Times New Roman" w:cs="Times New Roman"/>
          <w:sz w:val="28"/>
          <w:szCs w:val="28"/>
        </w:rPr>
        <w:t>Communication toxic properties of organic substances and their composition and structure.</w:t>
      </w:r>
      <w:proofErr w:type="gramEnd"/>
      <w:r w:rsidRPr="00F030A7">
        <w:rPr>
          <w:rFonts w:ascii="Times New Roman" w:hAnsi="Times New Roman" w:cs="Times New Roman"/>
          <w:sz w:val="28"/>
          <w:szCs w:val="28"/>
        </w:rPr>
        <w:t xml:space="preserve"> </w:t>
      </w:r>
      <w:proofErr w:type="gramStart"/>
      <w:r w:rsidRPr="00F030A7">
        <w:rPr>
          <w:rFonts w:ascii="Times New Roman" w:hAnsi="Times New Roman" w:cs="Times New Roman"/>
          <w:sz w:val="28"/>
          <w:szCs w:val="28"/>
        </w:rPr>
        <w:t>Hydrocarbons and their halogenated derivatives.</w:t>
      </w:r>
      <w:proofErr w:type="gramEnd"/>
      <w:r w:rsidRPr="00F030A7">
        <w:rPr>
          <w:rFonts w:ascii="Times New Roman" w:hAnsi="Times New Roman" w:cs="Times New Roman"/>
          <w:sz w:val="28"/>
          <w:szCs w:val="28"/>
        </w:rPr>
        <w:t xml:space="preserve"> </w:t>
      </w:r>
      <w:proofErr w:type="gramStart"/>
      <w:r w:rsidRPr="00F030A7">
        <w:rPr>
          <w:rFonts w:ascii="Times New Roman" w:hAnsi="Times New Roman" w:cs="Times New Roman"/>
          <w:sz w:val="28"/>
          <w:szCs w:val="28"/>
        </w:rPr>
        <w:t>Amines.</w:t>
      </w:r>
      <w:proofErr w:type="gramEnd"/>
      <w:r w:rsidRPr="00F030A7">
        <w:rPr>
          <w:rFonts w:ascii="Times New Roman" w:hAnsi="Times New Roman" w:cs="Times New Roman"/>
          <w:sz w:val="28"/>
          <w:szCs w:val="28"/>
        </w:rPr>
        <w:t xml:space="preserve"> Nitro compounds. </w:t>
      </w:r>
      <w:proofErr w:type="gramStart"/>
      <w:r w:rsidRPr="00F030A7">
        <w:rPr>
          <w:rFonts w:ascii="Times New Roman" w:hAnsi="Times New Roman" w:cs="Times New Roman"/>
          <w:sz w:val="28"/>
          <w:szCs w:val="28"/>
        </w:rPr>
        <w:t>Persistent organic pollutants.</w:t>
      </w:r>
      <w:proofErr w:type="gramEnd"/>
      <w:r w:rsidRPr="00F030A7">
        <w:rPr>
          <w:rFonts w:ascii="Times New Roman" w:hAnsi="Times New Roman" w:cs="Times New Roman"/>
          <w:sz w:val="28"/>
          <w:szCs w:val="28"/>
        </w:rPr>
        <w:t xml:space="preserve"> </w:t>
      </w:r>
      <w:proofErr w:type="gramStart"/>
      <w:r w:rsidRPr="00F030A7">
        <w:rPr>
          <w:rFonts w:ascii="Times New Roman" w:hAnsi="Times New Roman" w:cs="Times New Roman"/>
          <w:sz w:val="28"/>
          <w:szCs w:val="28"/>
        </w:rPr>
        <w:t>Polycyclic aromatic hydrocarbons (PAHs).</w:t>
      </w:r>
      <w:proofErr w:type="gramEnd"/>
      <w:r w:rsidRPr="00F030A7">
        <w:rPr>
          <w:rFonts w:ascii="Times New Roman" w:hAnsi="Times New Roman" w:cs="Times New Roman"/>
          <w:sz w:val="28"/>
          <w:szCs w:val="28"/>
        </w:rPr>
        <w:t xml:space="preserve"> </w:t>
      </w:r>
      <w:proofErr w:type="gramStart"/>
      <w:r w:rsidRPr="00F030A7">
        <w:rPr>
          <w:rFonts w:ascii="Times New Roman" w:hAnsi="Times New Roman" w:cs="Times New Roman"/>
          <w:sz w:val="28"/>
          <w:szCs w:val="28"/>
        </w:rPr>
        <w:t>Polychlorinated biphenyls (PCBs).</w:t>
      </w:r>
      <w:proofErr w:type="gramEnd"/>
      <w:r w:rsidRPr="00F030A7">
        <w:rPr>
          <w:rFonts w:ascii="Times New Roman" w:hAnsi="Times New Roman" w:cs="Times New Roman"/>
          <w:sz w:val="28"/>
          <w:szCs w:val="28"/>
        </w:rPr>
        <w:t xml:space="preserve"> </w:t>
      </w:r>
      <w:proofErr w:type="gramStart"/>
      <w:r w:rsidRPr="00F030A7">
        <w:rPr>
          <w:rFonts w:ascii="Times New Roman" w:hAnsi="Times New Roman" w:cs="Times New Roman"/>
          <w:sz w:val="28"/>
          <w:szCs w:val="28"/>
        </w:rPr>
        <w:t xml:space="preserve">Polychlorinated dioxins (PCDDs) and polychlorinated </w:t>
      </w:r>
      <w:proofErr w:type="spellStart"/>
      <w:r w:rsidRPr="00F030A7">
        <w:rPr>
          <w:rFonts w:ascii="Times New Roman" w:hAnsi="Times New Roman" w:cs="Times New Roman"/>
          <w:sz w:val="28"/>
          <w:szCs w:val="28"/>
        </w:rPr>
        <w:t>dibenzofurans</w:t>
      </w:r>
      <w:proofErr w:type="spellEnd"/>
      <w:r w:rsidRPr="00F030A7">
        <w:rPr>
          <w:rFonts w:ascii="Times New Roman" w:hAnsi="Times New Roman" w:cs="Times New Roman"/>
          <w:sz w:val="28"/>
          <w:szCs w:val="28"/>
        </w:rPr>
        <w:t xml:space="preserve"> (PCDF).</w:t>
      </w:r>
      <w:proofErr w:type="gramEnd"/>
      <w:r w:rsidRPr="00F030A7">
        <w:rPr>
          <w:rFonts w:ascii="Times New Roman" w:hAnsi="Times New Roman" w:cs="Times New Roman"/>
          <w:sz w:val="28"/>
          <w:szCs w:val="28"/>
        </w:rPr>
        <w:t xml:space="preserve"> </w:t>
      </w:r>
      <w:proofErr w:type="gramStart"/>
      <w:r w:rsidRPr="00F030A7">
        <w:rPr>
          <w:rFonts w:ascii="Times New Roman" w:hAnsi="Times New Roman" w:cs="Times New Roman"/>
          <w:sz w:val="28"/>
          <w:szCs w:val="28"/>
        </w:rPr>
        <w:t>Phenols.</w:t>
      </w:r>
      <w:proofErr w:type="gramEnd"/>
      <w:r w:rsidRPr="00F030A7">
        <w:rPr>
          <w:rFonts w:ascii="Times New Roman" w:hAnsi="Times New Roman" w:cs="Times New Roman"/>
          <w:sz w:val="28"/>
          <w:szCs w:val="28"/>
        </w:rPr>
        <w:t xml:space="preserve"> </w:t>
      </w:r>
      <w:proofErr w:type="gramStart"/>
      <w:r w:rsidRPr="00F030A7">
        <w:rPr>
          <w:rFonts w:ascii="Times New Roman" w:hAnsi="Times New Roman" w:cs="Times New Roman"/>
          <w:sz w:val="28"/>
          <w:szCs w:val="28"/>
        </w:rPr>
        <w:t>Volatile chlorinated and aromatic hydrocarbons.</w:t>
      </w:r>
      <w:proofErr w:type="gramEnd"/>
      <w:r w:rsidRPr="00F030A7">
        <w:rPr>
          <w:rFonts w:ascii="Times New Roman" w:hAnsi="Times New Roman" w:cs="Times New Roman"/>
          <w:sz w:val="28"/>
          <w:szCs w:val="28"/>
        </w:rPr>
        <w:t xml:space="preserve"> </w:t>
      </w:r>
      <w:proofErr w:type="gramStart"/>
      <w:r w:rsidRPr="00F030A7">
        <w:rPr>
          <w:rFonts w:ascii="Times New Roman" w:hAnsi="Times New Roman" w:cs="Times New Roman"/>
          <w:sz w:val="28"/>
          <w:szCs w:val="28"/>
        </w:rPr>
        <w:t>Sources of revenue organic pollutants into the environment.</w:t>
      </w:r>
      <w:proofErr w:type="gramEnd"/>
      <w:r w:rsidRPr="00F030A7">
        <w:rPr>
          <w:rFonts w:ascii="Times New Roman" w:hAnsi="Times New Roman" w:cs="Times New Roman"/>
          <w:sz w:val="28"/>
          <w:szCs w:val="28"/>
        </w:rPr>
        <w:t xml:space="preserve"> </w:t>
      </w:r>
      <w:proofErr w:type="gramStart"/>
      <w:r w:rsidRPr="00F030A7">
        <w:rPr>
          <w:rFonts w:ascii="Times New Roman" w:hAnsi="Times New Roman" w:cs="Times New Roman"/>
          <w:sz w:val="28"/>
          <w:szCs w:val="28"/>
        </w:rPr>
        <w:t>Toxic effect.</w:t>
      </w:r>
      <w:proofErr w:type="gramEnd"/>
    </w:p>
    <w:p w:rsidR="00F030A7" w:rsidRPr="00F030A7" w:rsidRDefault="00F030A7" w:rsidP="00F030A7">
      <w:pPr>
        <w:pStyle w:val="21"/>
        <w:shd w:val="clear" w:color="auto" w:fill="auto"/>
        <w:spacing w:after="0" w:line="322" w:lineRule="exact"/>
        <w:ind w:firstLine="709"/>
        <w:jc w:val="both"/>
        <w:rPr>
          <w:rFonts w:ascii="Times New Roman" w:hAnsi="Times New Roman" w:cs="Times New Roman"/>
          <w:sz w:val="28"/>
          <w:szCs w:val="28"/>
          <w:lang w:val="en-US"/>
        </w:rPr>
      </w:pPr>
      <w:proofErr w:type="gramStart"/>
      <w:r w:rsidRPr="00F030A7">
        <w:rPr>
          <w:rStyle w:val="2"/>
          <w:rFonts w:ascii="Times New Roman" w:hAnsi="Times New Roman" w:cs="Times New Roman"/>
          <w:color w:val="000000"/>
          <w:sz w:val="28"/>
          <w:szCs w:val="28"/>
          <w:lang w:val="en-US"/>
        </w:rPr>
        <w:t>SECTION II.</w:t>
      </w:r>
      <w:proofErr w:type="gramEnd"/>
      <w:r w:rsidRPr="00F030A7">
        <w:rPr>
          <w:rStyle w:val="2"/>
          <w:rFonts w:ascii="Times New Roman" w:hAnsi="Times New Roman" w:cs="Times New Roman"/>
          <w:color w:val="000000"/>
          <w:sz w:val="28"/>
          <w:szCs w:val="28"/>
          <w:lang w:val="en-US"/>
        </w:rPr>
        <w:t xml:space="preserve"> CHEMISTRY AND ENVIRONMENTAL PROBLEMS OF THE ATMOSPHERE</w:t>
      </w:r>
    </w:p>
    <w:p w:rsidR="00F030A7" w:rsidRPr="00F030A7" w:rsidRDefault="00F030A7" w:rsidP="00F030A7">
      <w:pPr>
        <w:pStyle w:val="21"/>
        <w:shd w:val="clear" w:color="auto" w:fill="auto"/>
        <w:spacing w:after="0" w:line="322" w:lineRule="exact"/>
        <w:ind w:firstLine="709"/>
        <w:jc w:val="both"/>
        <w:rPr>
          <w:rFonts w:ascii="Times New Roman" w:hAnsi="Times New Roman" w:cs="Times New Roman"/>
          <w:sz w:val="28"/>
          <w:szCs w:val="28"/>
          <w:lang w:val="en-US"/>
        </w:rPr>
      </w:pPr>
      <w:r w:rsidRPr="00F030A7">
        <w:rPr>
          <w:rStyle w:val="2"/>
          <w:rFonts w:ascii="Times New Roman" w:hAnsi="Times New Roman" w:cs="Times New Roman"/>
          <w:color w:val="000000"/>
          <w:sz w:val="28"/>
          <w:szCs w:val="28"/>
          <w:lang w:val="en-US"/>
        </w:rPr>
        <w:t>Chemistry of the upper atmosphere and their pollution problems</w:t>
      </w:r>
    </w:p>
    <w:p w:rsidR="00F030A7" w:rsidRPr="00F030A7" w:rsidRDefault="00F030A7" w:rsidP="00F030A7">
      <w:pPr>
        <w:pStyle w:val="ab"/>
        <w:spacing w:after="0" w:line="322" w:lineRule="exact"/>
        <w:ind w:firstLine="709"/>
        <w:jc w:val="both"/>
        <w:rPr>
          <w:rFonts w:ascii="Times New Roman" w:hAnsi="Times New Roman" w:cs="Times New Roman"/>
          <w:sz w:val="28"/>
          <w:szCs w:val="28"/>
        </w:rPr>
      </w:pPr>
      <w:r w:rsidRPr="00F030A7">
        <w:rPr>
          <w:rFonts w:ascii="Times New Roman" w:hAnsi="Times New Roman" w:cs="Times New Roman"/>
          <w:sz w:val="28"/>
          <w:szCs w:val="28"/>
        </w:rPr>
        <w:t xml:space="preserve">The atmosphere is like exploring the surrounding chemical environment object. </w:t>
      </w:r>
      <w:proofErr w:type="gramStart"/>
      <w:r w:rsidRPr="00F030A7">
        <w:rPr>
          <w:rFonts w:ascii="Times New Roman" w:hAnsi="Times New Roman" w:cs="Times New Roman"/>
          <w:sz w:val="28"/>
          <w:szCs w:val="28"/>
        </w:rPr>
        <w:t>The structure and composition of the main component of the atmosphere.</w:t>
      </w:r>
      <w:proofErr w:type="gramEnd"/>
      <w:r w:rsidRPr="00F030A7">
        <w:rPr>
          <w:rFonts w:ascii="Times New Roman" w:hAnsi="Times New Roman" w:cs="Times New Roman"/>
          <w:sz w:val="28"/>
          <w:szCs w:val="28"/>
        </w:rPr>
        <w:t xml:space="preserve"> </w:t>
      </w:r>
      <w:proofErr w:type="gramStart"/>
      <w:r w:rsidRPr="00F030A7">
        <w:rPr>
          <w:rFonts w:ascii="Times New Roman" w:hAnsi="Times New Roman" w:cs="Times New Roman"/>
          <w:sz w:val="28"/>
          <w:szCs w:val="28"/>
        </w:rPr>
        <w:t>Air pollution.</w:t>
      </w:r>
      <w:proofErr w:type="gramEnd"/>
      <w:r w:rsidRPr="00F030A7">
        <w:rPr>
          <w:rFonts w:ascii="Times New Roman" w:hAnsi="Times New Roman" w:cs="Times New Roman"/>
          <w:sz w:val="28"/>
          <w:szCs w:val="28"/>
        </w:rPr>
        <w:t xml:space="preserve"> </w:t>
      </w:r>
      <w:proofErr w:type="gramStart"/>
      <w:r w:rsidRPr="00F030A7">
        <w:rPr>
          <w:rFonts w:ascii="Times New Roman" w:hAnsi="Times New Roman" w:cs="Times New Roman"/>
          <w:sz w:val="28"/>
          <w:szCs w:val="28"/>
        </w:rPr>
        <w:t>The nature of the greenhouse effect.</w:t>
      </w:r>
      <w:proofErr w:type="gramEnd"/>
      <w:r w:rsidRPr="00F030A7">
        <w:rPr>
          <w:rFonts w:ascii="Times New Roman" w:hAnsi="Times New Roman" w:cs="Times New Roman"/>
          <w:sz w:val="28"/>
          <w:szCs w:val="28"/>
        </w:rPr>
        <w:t xml:space="preserve"> </w:t>
      </w:r>
      <w:proofErr w:type="gramStart"/>
      <w:r w:rsidRPr="00F030A7">
        <w:rPr>
          <w:rFonts w:ascii="Times New Roman" w:hAnsi="Times New Roman" w:cs="Times New Roman"/>
          <w:sz w:val="28"/>
          <w:szCs w:val="28"/>
        </w:rPr>
        <w:t>The main greenhouse gases.</w:t>
      </w:r>
      <w:proofErr w:type="gramEnd"/>
      <w:r w:rsidRPr="00F030A7">
        <w:rPr>
          <w:rFonts w:ascii="Times New Roman" w:hAnsi="Times New Roman" w:cs="Times New Roman"/>
          <w:sz w:val="28"/>
          <w:szCs w:val="28"/>
        </w:rPr>
        <w:t xml:space="preserve"> </w:t>
      </w:r>
      <w:proofErr w:type="gramStart"/>
      <w:r w:rsidRPr="00F030A7">
        <w:rPr>
          <w:rFonts w:ascii="Times New Roman" w:hAnsi="Times New Roman" w:cs="Times New Roman"/>
          <w:sz w:val="28"/>
          <w:szCs w:val="28"/>
        </w:rPr>
        <w:t>The main sources of atmospheric methane.</w:t>
      </w:r>
      <w:proofErr w:type="gramEnd"/>
      <w:r w:rsidRPr="00F030A7">
        <w:rPr>
          <w:rFonts w:ascii="Times New Roman" w:hAnsi="Times New Roman" w:cs="Times New Roman"/>
          <w:sz w:val="28"/>
          <w:szCs w:val="28"/>
        </w:rPr>
        <w:t xml:space="preserve"> </w:t>
      </w:r>
      <w:proofErr w:type="gramStart"/>
      <w:r w:rsidRPr="00F030A7">
        <w:rPr>
          <w:rFonts w:ascii="Times New Roman" w:hAnsi="Times New Roman" w:cs="Times New Roman"/>
          <w:sz w:val="28"/>
          <w:szCs w:val="28"/>
        </w:rPr>
        <w:t>The sources and sinks of carbon dioxide.</w:t>
      </w:r>
      <w:proofErr w:type="gramEnd"/>
      <w:r w:rsidRPr="00F030A7">
        <w:rPr>
          <w:rFonts w:ascii="Times New Roman" w:hAnsi="Times New Roman" w:cs="Times New Roman"/>
          <w:sz w:val="28"/>
          <w:szCs w:val="28"/>
        </w:rPr>
        <w:t xml:space="preserve"> </w:t>
      </w:r>
      <w:proofErr w:type="gramStart"/>
      <w:r w:rsidRPr="00F030A7">
        <w:rPr>
          <w:rFonts w:ascii="Times New Roman" w:hAnsi="Times New Roman" w:cs="Times New Roman"/>
          <w:sz w:val="28"/>
          <w:szCs w:val="28"/>
        </w:rPr>
        <w:t>Sources of nitrogen oxide (I) in the atmosphere.</w:t>
      </w:r>
      <w:proofErr w:type="gramEnd"/>
      <w:r w:rsidRPr="00F030A7">
        <w:rPr>
          <w:rFonts w:ascii="Times New Roman" w:hAnsi="Times New Roman" w:cs="Times New Roman"/>
          <w:sz w:val="28"/>
          <w:szCs w:val="28"/>
        </w:rPr>
        <w:t xml:space="preserve"> </w:t>
      </w:r>
      <w:proofErr w:type="gramStart"/>
      <w:r w:rsidRPr="00F030A7">
        <w:rPr>
          <w:rFonts w:ascii="Times New Roman" w:hAnsi="Times New Roman" w:cs="Times New Roman"/>
          <w:sz w:val="28"/>
          <w:szCs w:val="28"/>
        </w:rPr>
        <w:t>Types of air pollution (local, regional, global).</w:t>
      </w:r>
      <w:proofErr w:type="gramEnd"/>
      <w:r w:rsidRPr="00F030A7">
        <w:rPr>
          <w:rFonts w:ascii="Times New Roman" w:hAnsi="Times New Roman" w:cs="Times New Roman"/>
          <w:sz w:val="28"/>
          <w:szCs w:val="28"/>
        </w:rPr>
        <w:t xml:space="preserve"> </w:t>
      </w:r>
      <w:proofErr w:type="gramStart"/>
      <w:r w:rsidRPr="00F030A7">
        <w:rPr>
          <w:rFonts w:ascii="Times New Roman" w:hAnsi="Times New Roman" w:cs="Times New Roman"/>
          <w:sz w:val="28"/>
          <w:szCs w:val="28"/>
        </w:rPr>
        <w:t>Chemistry upper atmosphere.</w:t>
      </w:r>
      <w:proofErr w:type="gramEnd"/>
      <w:r w:rsidRPr="00F030A7">
        <w:rPr>
          <w:rFonts w:ascii="Times New Roman" w:hAnsi="Times New Roman" w:cs="Times New Roman"/>
          <w:sz w:val="28"/>
          <w:szCs w:val="28"/>
        </w:rPr>
        <w:t xml:space="preserve"> </w:t>
      </w:r>
      <w:proofErr w:type="gramStart"/>
      <w:r w:rsidRPr="00F030A7">
        <w:rPr>
          <w:rFonts w:ascii="Times New Roman" w:hAnsi="Times New Roman" w:cs="Times New Roman"/>
          <w:sz w:val="28"/>
          <w:szCs w:val="28"/>
        </w:rPr>
        <w:t>Stratospheric ozone.</w:t>
      </w:r>
      <w:proofErr w:type="gramEnd"/>
      <w:r w:rsidRPr="00F030A7">
        <w:rPr>
          <w:rFonts w:ascii="Times New Roman" w:hAnsi="Times New Roman" w:cs="Times New Roman"/>
          <w:sz w:val="28"/>
          <w:szCs w:val="28"/>
        </w:rPr>
        <w:t xml:space="preserve"> </w:t>
      </w:r>
      <w:proofErr w:type="gramStart"/>
      <w:r w:rsidRPr="00F030A7">
        <w:rPr>
          <w:rFonts w:ascii="Times New Roman" w:hAnsi="Times New Roman" w:cs="Times New Roman"/>
          <w:sz w:val="28"/>
          <w:szCs w:val="28"/>
        </w:rPr>
        <w:t>Oxygen, hydrogen, chlorine and nitrogen cycles of ozone.</w:t>
      </w:r>
      <w:proofErr w:type="gramEnd"/>
      <w:r w:rsidRPr="00F030A7">
        <w:rPr>
          <w:rFonts w:ascii="Times New Roman" w:hAnsi="Times New Roman" w:cs="Times New Roman"/>
          <w:sz w:val="28"/>
          <w:szCs w:val="28"/>
        </w:rPr>
        <w:t xml:space="preserve"> </w:t>
      </w:r>
      <w:proofErr w:type="gramStart"/>
      <w:r w:rsidRPr="00F030A7">
        <w:rPr>
          <w:rFonts w:ascii="Times New Roman" w:hAnsi="Times New Roman" w:cs="Times New Roman"/>
          <w:sz w:val="28"/>
          <w:szCs w:val="28"/>
        </w:rPr>
        <w:t xml:space="preserve">Depletion of the ozone </w:t>
      </w:r>
      <w:r w:rsidRPr="00F030A7">
        <w:rPr>
          <w:rFonts w:ascii="Times New Roman" w:hAnsi="Times New Roman" w:cs="Times New Roman"/>
          <w:sz w:val="28"/>
          <w:szCs w:val="28"/>
        </w:rPr>
        <w:lastRenderedPageBreak/>
        <w:t>layer.</w:t>
      </w:r>
      <w:proofErr w:type="gramEnd"/>
    </w:p>
    <w:p w:rsidR="00F030A7" w:rsidRPr="00F030A7" w:rsidRDefault="00F030A7" w:rsidP="00F030A7">
      <w:pPr>
        <w:pStyle w:val="110"/>
        <w:keepNext/>
        <w:keepLines/>
        <w:shd w:val="clear" w:color="auto" w:fill="auto"/>
        <w:spacing w:before="0" w:after="0" w:line="260" w:lineRule="exact"/>
        <w:ind w:firstLine="709"/>
        <w:jc w:val="both"/>
        <w:rPr>
          <w:rFonts w:ascii="Times New Roman" w:hAnsi="Times New Roman" w:cs="Times New Roman"/>
          <w:sz w:val="28"/>
          <w:szCs w:val="28"/>
        </w:rPr>
      </w:pPr>
      <w:bookmarkStart w:id="4" w:name="bookmark190"/>
      <w:r w:rsidRPr="00F030A7">
        <w:rPr>
          <w:rStyle w:val="14"/>
          <w:rFonts w:ascii="Times New Roman" w:hAnsi="Times New Roman" w:cs="Times New Roman"/>
          <w:color w:val="000000"/>
          <w:sz w:val="28"/>
          <w:szCs w:val="28"/>
          <w:lang w:val="en-US" w:eastAsia="ru-RU"/>
        </w:rPr>
        <w:t>Chemistry of the lower atmosphere and its pollution</w:t>
      </w:r>
      <w:bookmarkEnd w:id="4"/>
    </w:p>
    <w:p w:rsidR="00F030A7" w:rsidRPr="00F030A7" w:rsidRDefault="00F030A7" w:rsidP="00F030A7">
      <w:pPr>
        <w:pStyle w:val="ab"/>
        <w:spacing w:after="0" w:line="322" w:lineRule="exact"/>
        <w:ind w:firstLine="709"/>
        <w:jc w:val="both"/>
        <w:rPr>
          <w:rFonts w:ascii="Times New Roman" w:hAnsi="Times New Roman" w:cs="Times New Roman"/>
          <w:sz w:val="28"/>
          <w:szCs w:val="28"/>
        </w:rPr>
      </w:pPr>
      <w:proofErr w:type="gramStart"/>
      <w:r w:rsidRPr="00F030A7">
        <w:rPr>
          <w:rFonts w:ascii="Times New Roman" w:hAnsi="Times New Roman" w:cs="Times New Roman"/>
          <w:sz w:val="28"/>
          <w:szCs w:val="28"/>
        </w:rPr>
        <w:t>Troposphere as a global oxidation tank.</w:t>
      </w:r>
      <w:proofErr w:type="gramEnd"/>
      <w:r w:rsidRPr="00F030A7">
        <w:rPr>
          <w:rFonts w:ascii="Times New Roman" w:hAnsi="Times New Roman" w:cs="Times New Roman"/>
          <w:sz w:val="28"/>
          <w:szCs w:val="28"/>
        </w:rPr>
        <w:t xml:space="preserve"> Basic reactive particles in the troposphere: hydroxyl radical, the nitrogen oxides, sulfur oxides, and their conversion. The gas phase reaction in the troposphere. </w:t>
      </w:r>
      <w:proofErr w:type="gramStart"/>
      <w:r w:rsidRPr="00F030A7">
        <w:rPr>
          <w:rFonts w:ascii="Times New Roman" w:hAnsi="Times New Roman" w:cs="Times New Roman"/>
          <w:sz w:val="28"/>
          <w:szCs w:val="28"/>
        </w:rPr>
        <w:t>Photochemical smog and fog.</w:t>
      </w:r>
      <w:proofErr w:type="gramEnd"/>
      <w:r w:rsidRPr="00F030A7">
        <w:rPr>
          <w:rFonts w:ascii="Times New Roman" w:hAnsi="Times New Roman" w:cs="Times New Roman"/>
          <w:sz w:val="28"/>
          <w:szCs w:val="28"/>
        </w:rPr>
        <w:t xml:space="preserve"> </w:t>
      </w:r>
      <w:proofErr w:type="gramStart"/>
      <w:r w:rsidRPr="00F030A7">
        <w:rPr>
          <w:rFonts w:ascii="Times New Roman" w:hAnsi="Times New Roman" w:cs="Times New Roman"/>
          <w:sz w:val="28"/>
          <w:szCs w:val="28"/>
        </w:rPr>
        <w:t>Los Angeles-based (summer) smog.</w:t>
      </w:r>
      <w:proofErr w:type="gramEnd"/>
      <w:r w:rsidRPr="00F030A7">
        <w:rPr>
          <w:rFonts w:ascii="Times New Roman" w:hAnsi="Times New Roman" w:cs="Times New Roman"/>
          <w:sz w:val="28"/>
          <w:szCs w:val="28"/>
        </w:rPr>
        <w:t xml:space="preserve"> </w:t>
      </w:r>
      <w:proofErr w:type="gramStart"/>
      <w:r w:rsidRPr="00F030A7">
        <w:rPr>
          <w:rFonts w:ascii="Times New Roman" w:hAnsi="Times New Roman" w:cs="Times New Roman"/>
          <w:sz w:val="28"/>
          <w:szCs w:val="28"/>
        </w:rPr>
        <w:t>The mechanism of formation of ozone in the troposphere.</w:t>
      </w:r>
      <w:proofErr w:type="gramEnd"/>
      <w:r w:rsidRPr="00F030A7">
        <w:rPr>
          <w:rFonts w:ascii="Times New Roman" w:hAnsi="Times New Roman" w:cs="Times New Roman"/>
          <w:sz w:val="28"/>
          <w:szCs w:val="28"/>
        </w:rPr>
        <w:t xml:space="preserve"> </w:t>
      </w:r>
      <w:proofErr w:type="gramStart"/>
      <w:r w:rsidRPr="00F030A7">
        <w:rPr>
          <w:rFonts w:ascii="Times New Roman" w:hAnsi="Times New Roman" w:cs="Times New Roman"/>
          <w:sz w:val="28"/>
          <w:szCs w:val="28"/>
        </w:rPr>
        <w:t>The oxidation of CO, methane in the "clean" and "dirty" atmosphere.</w:t>
      </w:r>
      <w:proofErr w:type="gramEnd"/>
      <w:r w:rsidRPr="00F030A7">
        <w:rPr>
          <w:rFonts w:ascii="Times New Roman" w:hAnsi="Times New Roman" w:cs="Times New Roman"/>
          <w:sz w:val="28"/>
          <w:szCs w:val="28"/>
        </w:rPr>
        <w:t xml:space="preserve"> </w:t>
      </w:r>
      <w:proofErr w:type="gramStart"/>
      <w:r w:rsidRPr="00F030A7">
        <w:rPr>
          <w:rFonts w:ascii="Times New Roman" w:hAnsi="Times New Roman" w:cs="Times New Roman"/>
          <w:sz w:val="28"/>
          <w:szCs w:val="28"/>
        </w:rPr>
        <w:t>Oxidation homologues of methane in the atmosphere.</w:t>
      </w:r>
      <w:proofErr w:type="gramEnd"/>
      <w:r w:rsidRPr="00F030A7">
        <w:rPr>
          <w:rFonts w:ascii="Times New Roman" w:hAnsi="Times New Roman" w:cs="Times New Roman"/>
          <w:sz w:val="28"/>
          <w:szCs w:val="28"/>
        </w:rPr>
        <w:t xml:space="preserve"> </w:t>
      </w:r>
      <w:proofErr w:type="gramStart"/>
      <w:r w:rsidRPr="00F030A7">
        <w:rPr>
          <w:rFonts w:ascii="Times New Roman" w:hAnsi="Times New Roman" w:cs="Times New Roman"/>
          <w:sz w:val="28"/>
          <w:szCs w:val="28"/>
        </w:rPr>
        <w:t xml:space="preserve">Education </w:t>
      </w:r>
      <w:proofErr w:type="spellStart"/>
      <w:r w:rsidRPr="00F030A7">
        <w:rPr>
          <w:rFonts w:ascii="Times New Roman" w:hAnsi="Times New Roman" w:cs="Times New Roman"/>
          <w:sz w:val="28"/>
          <w:szCs w:val="28"/>
        </w:rPr>
        <w:t>peroksiatsetilnitrata</w:t>
      </w:r>
      <w:proofErr w:type="spellEnd"/>
      <w:r w:rsidRPr="00F030A7">
        <w:rPr>
          <w:rFonts w:ascii="Times New Roman" w:hAnsi="Times New Roman" w:cs="Times New Roman"/>
          <w:sz w:val="28"/>
          <w:szCs w:val="28"/>
        </w:rPr>
        <w:t>.</w:t>
      </w:r>
      <w:proofErr w:type="gramEnd"/>
      <w:r w:rsidRPr="00F030A7">
        <w:rPr>
          <w:rFonts w:ascii="Times New Roman" w:hAnsi="Times New Roman" w:cs="Times New Roman"/>
          <w:sz w:val="28"/>
          <w:szCs w:val="28"/>
        </w:rPr>
        <w:t xml:space="preserve"> </w:t>
      </w:r>
      <w:proofErr w:type="gramStart"/>
      <w:r w:rsidRPr="00F030A7">
        <w:rPr>
          <w:rFonts w:ascii="Times New Roman" w:hAnsi="Times New Roman" w:cs="Times New Roman"/>
          <w:sz w:val="28"/>
          <w:szCs w:val="28"/>
        </w:rPr>
        <w:t>Oxidation of alkenes and aromatic hydrocarbons in the presence of nitrogen oxides.</w:t>
      </w:r>
      <w:proofErr w:type="gramEnd"/>
      <w:r w:rsidRPr="00F030A7">
        <w:rPr>
          <w:rFonts w:ascii="Times New Roman" w:hAnsi="Times New Roman" w:cs="Times New Roman"/>
          <w:sz w:val="28"/>
          <w:szCs w:val="28"/>
        </w:rPr>
        <w:t xml:space="preserve"> </w:t>
      </w:r>
      <w:proofErr w:type="spellStart"/>
      <w:proofErr w:type="gramStart"/>
      <w:r w:rsidRPr="00F030A7">
        <w:rPr>
          <w:rFonts w:ascii="Times New Roman" w:hAnsi="Times New Roman" w:cs="Times New Roman"/>
          <w:sz w:val="28"/>
          <w:szCs w:val="28"/>
        </w:rPr>
        <w:t>Heterophase</w:t>
      </w:r>
      <w:proofErr w:type="spellEnd"/>
      <w:r w:rsidRPr="00F030A7">
        <w:rPr>
          <w:rFonts w:ascii="Times New Roman" w:hAnsi="Times New Roman" w:cs="Times New Roman"/>
          <w:sz w:val="28"/>
          <w:szCs w:val="28"/>
        </w:rPr>
        <w:t xml:space="preserve"> reactions in the troposphere.</w:t>
      </w:r>
      <w:proofErr w:type="gramEnd"/>
      <w:r w:rsidRPr="00F030A7">
        <w:rPr>
          <w:rFonts w:ascii="Times New Roman" w:hAnsi="Times New Roman" w:cs="Times New Roman"/>
          <w:sz w:val="28"/>
          <w:szCs w:val="28"/>
        </w:rPr>
        <w:t xml:space="preserve"> </w:t>
      </w:r>
      <w:proofErr w:type="gramStart"/>
      <w:r w:rsidRPr="00F030A7">
        <w:rPr>
          <w:rFonts w:ascii="Times New Roman" w:hAnsi="Times New Roman" w:cs="Times New Roman"/>
          <w:sz w:val="28"/>
          <w:szCs w:val="28"/>
        </w:rPr>
        <w:t>London (winter) smog.</w:t>
      </w:r>
      <w:proofErr w:type="gramEnd"/>
      <w:r w:rsidRPr="00F030A7">
        <w:rPr>
          <w:rFonts w:ascii="Times New Roman" w:hAnsi="Times New Roman" w:cs="Times New Roman"/>
          <w:sz w:val="28"/>
          <w:szCs w:val="28"/>
        </w:rPr>
        <w:t xml:space="preserve"> </w:t>
      </w:r>
      <w:proofErr w:type="gramStart"/>
      <w:r w:rsidRPr="00F030A7">
        <w:rPr>
          <w:rFonts w:ascii="Times New Roman" w:hAnsi="Times New Roman" w:cs="Times New Roman"/>
          <w:sz w:val="28"/>
          <w:szCs w:val="28"/>
        </w:rPr>
        <w:t>Oxidation lower nitrogen and sulfur oxides.</w:t>
      </w:r>
      <w:proofErr w:type="gramEnd"/>
      <w:r w:rsidRPr="00F030A7">
        <w:rPr>
          <w:rFonts w:ascii="Times New Roman" w:hAnsi="Times New Roman" w:cs="Times New Roman"/>
          <w:sz w:val="28"/>
          <w:szCs w:val="28"/>
        </w:rPr>
        <w:t xml:space="preserve"> </w:t>
      </w:r>
      <w:proofErr w:type="gramStart"/>
      <w:r w:rsidRPr="00F030A7">
        <w:rPr>
          <w:rFonts w:ascii="Times New Roman" w:hAnsi="Times New Roman" w:cs="Times New Roman"/>
          <w:sz w:val="28"/>
          <w:szCs w:val="28"/>
        </w:rPr>
        <w:t>"Acid rain".</w:t>
      </w:r>
      <w:proofErr w:type="gramEnd"/>
      <w:r w:rsidRPr="00F030A7">
        <w:rPr>
          <w:rFonts w:ascii="Times New Roman" w:hAnsi="Times New Roman" w:cs="Times New Roman"/>
          <w:sz w:val="28"/>
          <w:szCs w:val="28"/>
        </w:rPr>
        <w:t xml:space="preserve"> </w:t>
      </w:r>
      <w:proofErr w:type="gramStart"/>
      <w:r w:rsidRPr="00F030A7">
        <w:rPr>
          <w:rFonts w:ascii="Times New Roman" w:hAnsi="Times New Roman" w:cs="Times New Roman"/>
          <w:sz w:val="28"/>
          <w:szCs w:val="28"/>
        </w:rPr>
        <w:t>The impact of acid rain and ozone on materials.</w:t>
      </w:r>
      <w:proofErr w:type="gramEnd"/>
    </w:p>
    <w:p w:rsidR="00F030A7" w:rsidRPr="00F030A7" w:rsidRDefault="00F030A7" w:rsidP="00F030A7">
      <w:pPr>
        <w:pStyle w:val="110"/>
        <w:keepNext/>
        <w:keepLines/>
        <w:shd w:val="clear" w:color="auto" w:fill="auto"/>
        <w:spacing w:before="0" w:after="0" w:line="312" w:lineRule="exact"/>
        <w:ind w:firstLine="709"/>
        <w:rPr>
          <w:rFonts w:ascii="Times New Roman" w:hAnsi="Times New Roman" w:cs="Times New Roman"/>
          <w:sz w:val="28"/>
          <w:szCs w:val="28"/>
        </w:rPr>
      </w:pPr>
      <w:bookmarkStart w:id="5" w:name="bookmark191"/>
      <w:proofErr w:type="gramStart"/>
      <w:r w:rsidRPr="00F030A7">
        <w:rPr>
          <w:rStyle w:val="14"/>
          <w:rFonts w:ascii="Times New Roman" w:hAnsi="Times New Roman" w:cs="Times New Roman"/>
          <w:color w:val="000000"/>
          <w:sz w:val="28"/>
          <w:szCs w:val="28"/>
          <w:lang w:val="en-US" w:eastAsia="ru-RU"/>
        </w:rPr>
        <w:t>SECTION III.</w:t>
      </w:r>
      <w:proofErr w:type="gramEnd"/>
      <w:r w:rsidRPr="00F030A7">
        <w:rPr>
          <w:rStyle w:val="14"/>
          <w:rFonts w:ascii="Times New Roman" w:hAnsi="Times New Roman" w:cs="Times New Roman"/>
          <w:color w:val="000000"/>
          <w:sz w:val="28"/>
          <w:szCs w:val="28"/>
          <w:lang w:val="en-US" w:eastAsia="ru-RU"/>
        </w:rPr>
        <w:t xml:space="preserve"> CHEMISTRY AND ENVIRONMENTAL ISSUES HYDROSPHERE chemical composition of natural waters</w:t>
      </w:r>
      <w:bookmarkEnd w:id="5"/>
    </w:p>
    <w:p w:rsidR="00F030A7" w:rsidRPr="00F030A7" w:rsidRDefault="00F030A7" w:rsidP="00F030A7">
      <w:pPr>
        <w:pStyle w:val="ab"/>
        <w:spacing w:after="0" w:line="322" w:lineRule="exact"/>
        <w:ind w:firstLine="709"/>
        <w:jc w:val="both"/>
        <w:rPr>
          <w:rFonts w:ascii="Times New Roman" w:hAnsi="Times New Roman" w:cs="Times New Roman"/>
          <w:sz w:val="28"/>
          <w:szCs w:val="28"/>
        </w:rPr>
      </w:pPr>
      <w:proofErr w:type="gramStart"/>
      <w:r w:rsidRPr="00F030A7">
        <w:rPr>
          <w:rFonts w:ascii="Times New Roman" w:hAnsi="Times New Roman" w:cs="Times New Roman"/>
          <w:sz w:val="28"/>
          <w:szCs w:val="28"/>
        </w:rPr>
        <w:t>Groups of elements that make up the natural waters.</w:t>
      </w:r>
      <w:proofErr w:type="gramEnd"/>
      <w:r w:rsidRPr="00F030A7">
        <w:rPr>
          <w:rFonts w:ascii="Times New Roman" w:hAnsi="Times New Roman" w:cs="Times New Roman"/>
          <w:sz w:val="28"/>
          <w:szCs w:val="28"/>
        </w:rPr>
        <w:t xml:space="preserve"> </w:t>
      </w:r>
      <w:proofErr w:type="gramStart"/>
      <w:r w:rsidRPr="00F030A7">
        <w:rPr>
          <w:rFonts w:ascii="Times New Roman" w:hAnsi="Times New Roman" w:cs="Times New Roman"/>
          <w:sz w:val="28"/>
          <w:szCs w:val="28"/>
        </w:rPr>
        <w:t>Classification of natural waters in the degree of mineralization.</w:t>
      </w:r>
      <w:proofErr w:type="gramEnd"/>
      <w:r w:rsidRPr="00F030A7">
        <w:rPr>
          <w:rFonts w:ascii="Times New Roman" w:hAnsi="Times New Roman" w:cs="Times New Roman"/>
          <w:sz w:val="28"/>
          <w:szCs w:val="28"/>
        </w:rPr>
        <w:t xml:space="preserve"> </w:t>
      </w:r>
      <w:proofErr w:type="gramStart"/>
      <w:r w:rsidRPr="00F030A7">
        <w:rPr>
          <w:rFonts w:ascii="Times New Roman" w:hAnsi="Times New Roman" w:cs="Times New Roman"/>
          <w:sz w:val="28"/>
          <w:szCs w:val="28"/>
        </w:rPr>
        <w:t>The main indicators of the quality of natural waters.</w:t>
      </w:r>
      <w:proofErr w:type="gramEnd"/>
      <w:r w:rsidRPr="00F030A7">
        <w:rPr>
          <w:rFonts w:ascii="Times New Roman" w:hAnsi="Times New Roman" w:cs="Times New Roman"/>
          <w:sz w:val="28"/>
          <w:szCs w:val="28"/>
        </w:rPr>
        <w:t xml:space="preserve"> </w:t>
      </w:r>
      <w:proofErr w:type="gramStart"/>
      <w:r w:rsidRPr="00F030A7">
        <w:rPr>
          <w:rFonts w:ascii="Times New Roman" w:hAnsi="Times New Roman" w:cs="Times New Roman"/>
          <w:sz w:val="28"/>
          <w:szCs w:val="28"/>
        </w:rPr>
        <w:t>Basic balance of natural waters.</w:t>
      </w:r>
      <w:proofErr w:type="gramEnd"/>
      <w:r w:rsidRPr="00F030A7">
        <w:rPr>
          <w:rFonts w:ascii="Times New Roman" w:hAnsi="Times New Roman" w:cs="Times New Roman"/>
          <w:sz w:val="28"/>
          <w:szCs w:val="28"/>
        </w:rPr>
        <w:t xml:space="preserve"> </w:t>
      </w:r>
      <w:proofErr w:type="gramStart"/>
      <w:r w:rsidRPr="00F030A7">
        <w:rPr>
          <w:rFonts w:ascii="Times New Roman" w:hAnsi="Times New Roman" w:cs="Times New Roman"/>
          <w:sz w:val="28"/>
          <w:szCs w:val="28"/>
        </w:rPr>
        <w:t xml:space="preserve">Acid-base </w:t>
      </w:r>
      <w:proofErr w:type="spellStart"/>
      <w:r w:rsidRPr="00F030A7">
        <w:rPr>
          <w:rFonts w:ascii="Times New Roman" w:hAnsi="Times New Roman" w:cs="Times New Roman"/>
          <w:sz w:val="28"/>
          <w:szCs w:val="28"/>
        </w:rPr>
        <w:t>equilibria</w:t>
      </w:r>
      <w:proofErr w:type="spellEnd"/>
      <w:r w:rsidRPr="00F030A7">
        <w:rPr>
          <w:rFonts w:ascii="Times New Roman" w:hAnsi="Times New Roman" w:cs="Times New Roman"/>
          <w:sz w:val="28"/>
          <w:szCs w:val="28"/>
        </w:rPr>
        <w:t xml:space="preserve"> in natural waters.</w:t>
      </w:r>
      <w:proofErr w:type="gramEnd"/>
      <w:r w:rsidRPr="00F030A7">
        <w:rPr>
          <w:rFonts w:ascii="Times New Roman" w:hAnsi="Times New Roman" w:cs="Times New Roman"/>
          <w:sz w:val="28"/>
          <w:szCs w:val="28"/>
        </w:rPr>
        <w:t xml:space="preserve"> </w:t>
      </w:r>
      <w:proofErr w:type="gramStart"/>
      <w:r w:rsidRPr="00F030A7">
        <w:rPr>
          <w:rFonts w:ascii="Times New Roman" w:hAnsi="Times New Roman" w:cs="Times New Roman"/>
          <w:sz w:val="28"/>
          <w:szCs w:val="28"/>
        </w:rPr>
        <w:t xml:space="preserve">The concept of </w:t>
      </w:r>
      <w:proofErr w:type="spellStart"/>
      <w:r w:rsidRPr="00F030A7">
        <w:rPr>
          <w:rFonts w:ascii="Times New Roman" w:hAnsi="Times New Roman" w:cs="Times New Roman"/>
          <w:sz w:val="28"/>
          <w:szCs w:val="28"/>
        </w:rPr>
        <w:t>pH.</w:t>
      </w:r>
      <w:proofErr w:type="spellEnd"/>
      <w:proofErr w:type="gramEnd"/>
      <w:r w:rsidRPr="00F030A7">
        <w:rPr>
          <w:rFonts w:ascii="Times New Roman" w:hAnsi="Times New Roman" w:cs="Times New Roman"/>
          <w:sz w:val="28"/>
          <w:szCs w:val="28"/>
        </w:rPr>
        <w:t xml:space="preserve"> </w:t>
      </w:r>
      <w:proofErr w:type="gramStart"/>
      <w:r w:rsidRPr="00F030A7">
        <w:rPr>
          <w:rFonts w:ascii="Times New Roman" w:hAnsi="Times New Roman" w:cs="Times New Roman"/>
          <w:sz w:val="28"/>
          <w:szCs w:val="28"/>
        </w:rPr>
        <w:t>Determination of pH in natural waters.</w:t>
      </w:r>
      <w:proofErr w:type="gramEnd"/>
      <w:r w:rsidRPr="00F030A7">
        <w:rPr>
          <w:rFonts w:ascii="Times New Roman" w:hAnsi="Times New Roman" w:cs="Times New Roman"/>
          <w:sz w:val="28"/>
          <w:szCs w:val="28"/>
        </w:rPr>
        <w:t xml:space="preserve"> </w:t>
      </w:r>
      <w:proofErr w:type="gramStart"/>
      <w:r w:rsidRPr="00F030A7">
        <w:rPr>
          <w:rFonts w:ascii="Times New Roman" w:hAnsi="Times New Roman" w:cs="Times New Roman"/>
          <w:sz w:val="28"/>
          <w:szCs w:val="28"/>
        </w:rPr>
        <w:t xml:space="preserve">Classification of natural waters on the </w:t>
      </w:r>
      <w:proofErr w:type="spellStart"/>
      <w:r w:rsidRPr="00F030A7">
        <w:rPr>
          <w:rFonts w:ascii="Times New Roman" w:hAnsi="Times New Roman" w:cs="Times New Roman"/>
          <w:sz w:val="28"/>
          <w:szCs w:val="28"/>
        </w:rPr>
        <w:t>pH.</w:t>
      </w:r>
      <w:proofErr w:type="spellEnd"/>
      <w:proofErr w:type="gramEnd"/>
      <w:r w:rsidRPr="00F030A7">
        <w:rPr>
          <w:rFonts w:ascii="Times New Roman" w:hAnsi="Times New Roman" w:cs="Times New Roman"/>
          <w:sz w:val="28"/>
          <w:szCs w:val="28"/>
        </w:rPr>
        <w:t xml:space="preserve"> Oxidation - reduction potential of natural waters. </w:t>
      </w:r>
      <w:proofErr w:type="spellStart"/>
      <w:proofErr w:type="gramStart"/>
      <w:r w:rsidRPr="00F030A7">
        <w:rPr>
          <w:rFonts w:ascii="Times New Roman" w:hAnsi="Times New Roman" w:cs="Times New Roman"/>
          <w:sz w:val="28"/>
          <w:szCs w:val="28"/>
        </w:rPr>
        <w:t>Nersta</w:t>
      </w:r>
      <w:proofErr w:type="spellEnd"/>
      <w:r w:rsidRPr="00F030A7">
        <w:rPr>
          <w:rFonts w:ascii="Times New Roman" w:hAnsi="Times New Roman" w:cs="Times New Roman"/>
          <w:sz w:val="28"/>
          <w:szCs w:val="28"/>
        </w:rPr>
        <w:t xml:space="preserve"> equation.</w:t>
      </w:r>
      <w:proofErr w:type="gramEnd"/>
      <w:r w:rsidRPr="00F030A7">
        <w:rPr>
          <w:rFonts w:ascii="Times New Roman" w:hAnsi="Times New Roman" w:cs="Times New Roman"/>
          <w:sz w:val="28"/>
          <w:szCs w:val="28"/>
        </w:rPr>
        <w:t xml:space="preserve"> </w:t>
      </w:r>
      <w:proofErr w:type="gramStart"/>
      <w:r w:rsidRPr="00F030A7">
        <w:rPr>
          <w:rFonts w:ascii="Times New Roman" w:hAnsi="Times New Roman" w:cs="Times New Roman"/>
          <w:sz w:val="28"/>
          <w:szCs w:val="28"/>
        </w:rPr>
        <w:t xml:space="preserve">Main </w:t>
      </w:r>
      <w:proofErr w:type="spellStart"/>
      <w:r w:rsidRPr="00F030A7">
        <w:rPr>
          <w:rFonts w:ascii="Times New Roman" w:hAnsi="Times New Roman" w:cs="Times New Roman"/>
          <w:sz w:val="28"/>
          <w:szCs w:val="28"/>
        </w:rPr>
        <w:t>potentsialzadayuschie</w:t>
      </w:r>
      <w:proofErr w:type="spellEnd"/>
      <w:r w:rsidRPr="00F030A7">
        <w:rPr>
          <w:rFonts w:ascii="Times New Roman" w:hAnsi="Times New Roman" w:cs="Times New Roman"/>
          <w:sz w:val="28"/>
          <w:szCs w:val="28"/>
        </w:rPr>
        <w:t xml:space="preserve"> system of natural waters.</w:t>
      </w:r>
      <w:proofErr w:type="gramEnd"/>
      <w:r w:rsidRPr="00F030A7">
        <w:rPr>
          <w:rFonts w:ascii="Times New Roman" w:hAnsi="Times New Roman" w:cs="Times New Roman"/>
          <w:sz w:val="28"/>
          <w:szCs w:val="28"/>
        </w:rPr>
        <w:t xml:space="preserve"> Main processes involving the dissolved oxygen. Key processes involving sulfur. Key processes involving iron.</w:t>
      </w:r>
    </w:p>
    <w:p w:rsidR="00F030A7" w:rsidRPr="00F030A7" w:rsidRDefault="00F030A7" w:rsidP="00F030A7">
      <w:pPr>
        <w:pStyle w:val="110"/>
        <w:keepNext/>
        <w:keepLines/>
        <w:shd w:val="clear" w:color="auto" w:fill="auto"/>
        <w:spacing w:before="0" w:after="0" w:line="317" w:lineRule="exact"/>
        <w:ind w:firstLine="709"/>
        <w:jc w:val="both"/>
        <w:rPr>
          <w:rFonts w:ascii="Times New Roman" w:hAnsi="Times New Roman" w:cs="Times New Roman"/>
          <w:sz w:val="28"/>
          <w:szCs w:val="28"/>
        </w:rPr>
      </w:pPr>
      <w:bookmarkStart w:id="6" w:name="bookmark192"/>
      <w:r w:rsidRPr="00F030A7">
        <w:rPr>
          <w:rStyle w:val="14"/>
          <w:rFonts w:ascii="Times New Roman" w:hAnsi="Times New Roman" w:cs="Times New Roman"/>
          <w:color w:val="000000"/>
          <w:sz w:val="28"/>
          <w:szCs w:val="28"/>
          <w:lang w:val="en-US" w:eastAsia="ru-RU"/>
        </w:rPr>
        <w:t>The problem of water purification and water treatment</w:t>
      </w:r>
      <w:bookmarkEnd w:id="6"/>
    </w:p>
    <w:p w:rsidR="00F030A7" w:rsidRPr="00F030A7" w:rsidRDefault="00F030A7" w:rsidP="00F030A7">
      <w:pPr>
        <w:pStyle w:val="ab"/>
        <w:spacing w:after="0" w:line="317" w:lineRule="exact"/>
        <w:ind w:firstLine="709"/>
        <w:jc w:val="both"/>
        <w:rPr>
          <w:rFonts w:ascii="Times New Roman" w:hAnsi="Times New Roman" w:cs="Times New Roman"/>
          <w:sz w:val="28"/>
          <w:szCs w:val="28"/>
        </w:rPr>
      </w:pPr>
      <w:proofErr w:type="gramStart"/>
      <w:r w:rsidRPr="00F030A7">
        <w:rPr>
          <w:rFonts w:ascii="Times New Roman" w:hAnsi="Times New Roman" w:cs="Times New Roman"/>
          <w:sz w:val="28"/>
          <w:szCs w:val="28"/>
        </w:rPr>
        <w:t>Drinking water.</w:t>
      </w:r>
      <w:proofErr w:type="gramEnd"/>
      <w:r w:rsidRPr="00F030A7">
        <w:rPr>
          <w:rFonts w:ascii="Times New Roman" w:hAnsi="Times New Roman" w:cs="Times New Roman"/>
          <w:sz w:val="28"/>
          <w:szCs w:val="28"/>
        </w:rPr>
        <w:t xml:space="preserve"> </w:t>
      </w:r>
      <w:proofErr w:type="gramStart"/>
      <w:r w:rsidRPr="00F030A7">
        <w:rPr>
          <w:rFonts w:ascii="Times New Roman" w:hAnsi="Times New Roman" w:cs="Times New Roman"/>
          <w:sz w:val="28"/>
          <w:szCs w:val="28"/>
        </w:rPr>
        <w:t>The main stages of purification of drinking water.</w:t>
      </w:r>
      <w:proofErr w:type="gramEnd"/>
      <w:r w:rsidRPr="00F030A7">
        <w:rPr>
          <w:rFonts w:ascii="Times New Roman" w:hAnsi="Times New Roman" w:cs="Times New Roman"/>
          <w:sz w:val="28"/>
          <w:szCs w:val="28"/>
        </w:rPr>
        <w:t xml:space="preserve"> Basic methods of disinfecting drinking water: chlorination, </w:t>
      </w:r>
      <w:proofErr w:type="spellStart"/>
      <w:r w:rsidRPr="00F030A7">
        <w:rPr>
          <w:rFonts w:ascii="Times New Roman" w:hAnsi="Times New Roman" w:cs="Times New Roman"/>
          <w:sz w:val="28"/>
          <w:szCs w:val="28"/>
        </w:rPr>
        <w:t>ozonation</w:t>
      </w:r>
      <w:proofErr w:type="spellEnd"/>
      <w:r w:rsidRPr="00F030A7">
        <w:rPr>
          <w:rFonts w:ascii="Times New Roman" w:hAnsi="Times New Roman" w:cs="Times New Roman"/>
          <w:sz w:val="28"/>
          <w:szCs w:val="28"/>
        </w:rPr>
        <w:t xml:space="preserve">, UV irradiation. </w:t>
      </w:r>
      <w:proofErr w:type="gramStart"/>
      <w:r w:rsidRPr="00F030A7">
        <w:rPr>
          <w:rFonts w:ascii="Times New Roman" w:hAnsi="Times New Roman" w:cs="Times New Roman"/>
          <w:sz w:val="28"/>
          <w:szCs w:val="28"/>
        </w:rPr>
        <w:t xml:space="preserve">Side effects of chlorination and </w:t>
      </w:r>
      <w:proofErr w:type="spellStart"/>
      <w:r w:rsidRPr="00F030A7">
        <w:rPr>
          <w:rFonts w:ascii="Times New Roman" w:hAnsi="Times New Roman" w:cs="Times New Roman"/>
          <w:sz w:val="28"/>
          <w:szCs w:val="28"/>
        </w:rPr>
        <w:t>ozonation</w:t>
      </w:r>
      <w:proofErr w:type="spellEnd"/>
      <w:r w:rsidRPr="00F030A7">
        <w:rPr>
          <w:rFonts w:ascii="Times New Roman" w:hAnsi="Times New Roman" w:cs="Times New Roman"/>
          <w:sz w:val="28"/>
          <w:szCs w:val="28"/>
        </w:rPr>
        <w:t xml:space="preserve"> processes.</w:t>
      </w:r>
      <w:proofErr w:type="gramEnd"/>
      <w:r w:rsidRPr="00F030A7">
        <w:rPr>
          <w:rFonts w:ascii="Times New Roman" w:hAnsi="Times New Roman" w:cs="Times New Roman"/>
          <w:sz w:val="28"/>
          <w:szCs w:val="28"/>
        </w:rPr>
        <w:t xml:space="preserve"> </w:t>
      </w:r>
      <w:proofErr w:type="gramStart"/>
      <w:r w:rsidRPr="00F030A7">
        <w:rPr>
          <w:rFonts w:ascii="Times New Roman" w:hAnsi="Times New Roman" w:cs="Times New Roman"/>
          <w:sz w:val="28"/>
          <w:szCs w:val="28"/>
        </w:rPr>
        <w:t>Bottled water.</w:t>
      </w:r>
      <w:proofErr w:type="gramEnd"/>
      <w:r w:rsidRPr="00F030A7">
        <w:rPr>
          <w:rFonts w:ascii="Times New Roman" w:hAnsi="Times New Roman" w:cs="Times New Roman"/>
          <w:sz w:val="28"/>
          <w:szCs w:val="28"/>
        </w:rPr>
        <w:t xml:space="preserve"> </w:t>
      </w:r>
      <w:proofErr w:type="gramStart"/>
      <w:r w:rsidRPr="00F030A7">
        <w:rPr>
          <w:rFonts w:ascii="Times New Roman" w:hAnsi="Times New Roman" w:cs="Times New Roman"/>
          <w:sz w:val="28"/>
          <w:szCs w:val="28"/>
        </w:rPr>
        <w:t>Quality indicators.</w:t>
      </w:r>
      <w:proofErr w:type="gramEnd"/>
      <w:r w:rsidRPr="00F030A7">
        <w:rPr>
          <w:rFonts w:ascii="Times New Roman" w:hAnsi="Times New Roman" w:cs="Times New Roman"/>
          <w:sz w:val="28"/>
          <w:szCs w:val="28"/>
        </w:rPr>
        <w:t xml:space="preserve"> Household filters for drinking water purification.</w:t>
      </w:r>
    </w:p>
    <w:p w:rsidR="00F030A7" w:rsidRPr="00F030A7" w:rsidRDefault="00F030A7" w:rsidP="00F030A7">
      <w:pPr>
        <w:pStyle w:val="21"/>
        <w:shd w:val="clear" w:color="auto" w:fill="auto"/>
        <w:spacing w:after="0" w:line="322" w:lineRule="exact"/>
        <w:ind w:firstLine="709"/>
        <w:jc w:val="both"/>
        <w:rPr>
          <w:rFonts w:ascii="Times New Roman" w:hAnsi="Times New Roman" w:cs="Times New Roman"/>
          <w:sz w:val="28"/>
          <w:szCs w:val="28"/>
          <w:lang w:val="en-US"/>
        </w:rPr>
      </w:pPr>
      <w:r w:rsidRPr="00F030A7">
        <w:rPr>
          <w:rStyle w:val="2"/>
          <w:rFonts w:ascii="Times New Roman" w:hAnsi="Times New Roman" w:cs="Times New Roman"/>
          <w:color w:val="000000"/>
          <w:sz w:val="28"/>
          <w:szCs w:val="28"/>
          <w:lang w:val="kk-KZ" w:eastAsia="kk-KZ"/>
        </w:rPr>
        <w:t>Chemical pollution of natural waters</w:t>
      </w:r>
    </w:p>
    <w:p w:rsidR="00F030A7" w:rsidRPr="00F030A7" w:rsidRDefault="00F030A7" w:rsidP="00F030A7">
      <w:pPr>
        <w:pStyle w:val="ab"/>
        <w:spacing w:after="0" w:line="322" w:lineRule="exact"/>
        <w:ind w:firstLine="709"/>
        <w:jc w:val="both"/>
        <w:rPr>
          <w:rFonts w:ascii="Times New Roman" w:hAnsi="Times New Roman" w:cs="Times New Roman"/>
          <w:sz w:val="28"/>
          <w:szCs w:val="28"/>
        </w:rPr>
      </w:pPr>
      <w:r w:rsidRPr="00F030A7">
        <w:rPr>
          <w:rFonts w:ascii="Times New Roman" w:hAnsi="Times New Roman" w:cs="Times New Roman"/>
          <w:sz w:val="28"/>
          <w:szCs w:val="28"/>
          <w:lang w:val="kk-KZ" w:eastAsia="kk-KZ"/>
        </w:rPr>
        <w:t>The main classes of contaminants. Heavy metals, oil and chlorinated hydrocarbons, radioactive substances. The main sources of pollution of natural waters. Wastewater. Industrial waste. Atmospheric deposition. The main processes of migration of contaminants in natural waters. Transfer in the form of soluble compounds. Sorption to suspended solids. Sedimentation and accumulation in sediments. Main processes of transformation of contaminants in natural waters. Heavy metals: hydrolysis, complexation with organic and inorganic ligands. Organic contaminants: photolysis, microbial metabolism. The impact of pollutants on aquatic organisms. Bioaccumulation and migration of the food chain.</w:t>
      </w:r>
    </w:p>
    <w:p w:rsidR="00F030A7" w:rsidRPr="00F030A7" w:rsidRDefault="00F030A7" w:rsidP="00F030A7">
      <w:pPr>
        <w:pStyle w:val="110"/>
        <w:keepNext/>
        <w:keepLines/>
        <w:shd w:val="clear" w:color="auto" w:fill="auto"/>
        <w:spacing w:before="0" w:after="0" w:line="260" w:lineRule="exact"/>
        <w:ind w:firstLine="709"/>
        <w:rPr>
          <w:rFonts w:ascii="Times New Roman" w:hAnsi="Times New Roman" w:cs="Times New Roman"/>
          <w:sz w:val="28"/>
          <w:szCs w:val="28"/>
        </w:rPr>
      </w:pPr>
      <w:bookmarkStart w:id="7" w:name="bookmark193"/>
      <w:proofErr w:type="gramStart"/>
      <w:r w:rsidRPr="00F030A7">
        <w:rPr>
          <w:rStyle w:val="14"/>
          <w:rFonts w:ascii="Times New Roman" w:hAnsi="Times New Roman" w:cs="Times New Roman"/>
          <w:color w:val="000000"/>
          <w:sz w:val="28"/>
          <w:szCs w:val="28"/>
          <w:lang w:val="en-US" w:eastAsia="ru-RU"/>
        </w:rPr>
        <w:t>SECTION IV.</w:t>
      </w:r>
      <w:proofErr w:type="gramEnd"/>
      <w:r w:rsidRPr="00F030A7">
        <w:rPr>
          <w:rStyle w:val="14"/>
          <w:rFonts w:ascii="Times New Roman" w:hAnsi="Times New Roman" w:cs="Times New Roman"/>
          <w:color w:val="000000"/>
          <w:sz w:val="28"/>
          <w:szCs w:val="28"/>
          <w:lang w:val="en-US" w:eastAsia="ru-RU"/>
        </w:rPr>
        <w:t xml:space="preserve"> Ecological Chemistry lithosphere chemistry of soil composition</w:t>
      </w:r>
      <w:bookmarkEnd w:id="7"/>
    </w:p>
    <w:p w:rsidR="00F030A7" w:rsidRPr="00F030A7" w:rsidRDefault="00F030A7" w:rsidP="00F030A7">
      <w:pPr>
        <w:pStyle w:val="ab"/>
        <w:spacing w:after="0" w:line="317" w:lineRule="exact"/>
        <w:ind w:firstLine="709"/>
        <w:jc w:val="both"/>
        <w:rPr>
          <w:rFonts w:ascii="Times New Roman" w:hAnsi="Times New Roman" w:cs="Times New Roman"/>
          <w:sz w:val="28"/>
          <w:szCs w:val="28"/>
        </w:rPr>
      </w:pPr>
      <w:proofErr w:type="gramStart"/>
      <w:r w:rsidRPr="00F030A7">
        <w:rPr>
          <w:rFonts w:ascii="Times New Roman" w:hAnsi="Times New Roman" w:cs="Times New Roman"/>
          <w:sz w:val="28"/>
          <w:szCs w:val="28"/>
        </w:rPr>
        <w:t>The chemical composition of the lithosphere.</w:t>
      </w:r>
      <w:proofErr w:type="gramEnd"/>
      <w:r w:rsidRPr="00F030A7">
        <w:rPr>
          <w:rFonts w:ascii="Times New Roman" w:hAnsi="Times New Roman" w:cs="Times New Roman"/>
          <w:sz w:val="28"/>
          <w:szCs w:val="28"/>
        </w:rPr>
        <w:t xml:space="preserve"> </w:t>
      </w:r>
      <w:proofErr w:type="gramStart"/>
      <w:r w:rsidRPr="00F030A7">
        <w:rPr>
          <w:rFonts w:ascii="Times New Roman" w:hAnsi="Times New Roman" w:cs="Times New Roman"/>
          <w:sz w:val="28"/>
          <w:szCs w:val="28"/>
        </w:rPr>
        <w:t>Clarke chemical elements.</w:t>
      </w:r>
      <w:proofErr w:type="gramEnd"/>
      <w:r w:rsidRPr="00F030A7">
        <w:rPr>
          <w:rFonts w:ascii="Times New Roman" w:hAnsi="Times New Roman" w:cs="Times New Roman"/>
          <w:sz w:val="28"/>
          <w:szCs w:val="28"/>
        </w:rPr>
        <w:t xml:space="preserve"> </w:t>
      </w:r>
      <w:proofErr w:type="gramStart"/>
      <w:r w:rsidRPr="00F030A7">
        <w:rPr>
          <w:rFonts w:ascii="Times New Roman" w:hAnsi="Times New Roman" w:cs="Times New Roman"/>
          <w:sz w:val="28"/>
          <w:szCs w:val="28"/>
        </w:rPr>
        <w:t>The main elements.</w:t>
      </w:r>
      <w:proofErr w:type="gramEnd"/>
      <w:r w:rsidRPr="00F030A7">
        <w:rPr>
          <w:rFonts w:ascii="Times New Roman" w:hAnsi="Times New Roman" w:cs="Times New Roman"/>
          <w:sz w:val="28"/>
          <w:szCs w:val="28"/>
        </w:rPr>
        <w:t xml:space="preserve"> Trace elements. </w:t>
      </w:r>
      <w:proofErr w:type="gramStart"/>
      <w:r w:rsidRPr="00F030A7">
        <w:rPr>
          <w:rFonts w:ascii="Times New Roman" w:hAnsi="Times New Roman" w:cs="Times New Roman"/>
          <w:sz w:val="28"/>
          <w:szCs w:val="28"/>
        </w:rPr>
        <w:t>The main components of the lithosphere.</w:t>
      </w:r>
      <w:proofErr w:type="gramEnd"/>
      <w:r w:rsidRPr="00F030A7">
        <w:rPr>
          <w:rFonts w:ascii="Times New Roman" w:hAnsi="Times New Roman" w:cs="Times New Roman"/>
          <w:sz w:val="28"/>
          <w:szCs w:val="28"/>
        </w:rPr>
        <w:t xml:space="preserve"> </w:t>
      </w:r>
      <w:proofErr w:type="gramStart"/>
      <w:r w:rsidRPr="00F030A7">
        <w:rPr>
          <w:rFonts w:ascii="Times New Roman" w:hAnsi="Times New Roman" w:cs="Times New Roman"/>
          <w:sz w:val="28"/>
          <w:szCs w:val="28"/>
        </w:rPr>
        <w:t>Main processes of weathering (leaching) of rocks (chemical, photochemical, life activity of plants (biogeochemical pumps), microbiological, man-made).</w:t>
      </w:r>
      <w:proofErr w:type="gramEnd"/>
      <w:r w:rsidRPr="00F030A7">
        <w:rPr>
          <w:rFonts w:ascii="Times New Roman" w:hAnsi="Times New Roman" w:cs="Times New Roman"/>
          <w:sz w:val="28"/>
          <w:szCs w:val="28"/>
        </w:rPr>
        <w:t xml:space="preserve"> </w:t>
      </w:r>
      <w:proofErr w:type="gramStart"/>
      <w:r w:rsidRPr="00F030A7">
        <w:rPr>
          <w:rFonts w:ascii="Times New Roman" w:hAnsi="Times New Roman" w:cs="Times New Roman"/>
          <w:sz w:val="28"/>
          <w:szCs w:val="28"/>
        </w:rPr>
        <w:t>The soil cover.</w:t>
      </w:r>
      <w:proofErr w:type="gramEnd"/>
      <w:r w:rsidRPr="00F030A7">
        <w:rPr>
          <w:rFonts w:ascii="Times New Roman" w:hAnsi="Times New Roman" w:cs="Times New Roman"/>
          <w:sz w:val="28"/>
          <w:szCs w:val="28"/>
        </w:rPr>
        <w:t xml:space="preserve"> Global functions of soil (lithosphere, hydrosphere, atmospheric, </w:t>
      </w:r>
      <w:proofErr w:type="spellStart"/>
      <w:r w:rsidRPr="00F030A7">
        <w:rPr>
          <w:rFonts w:ascii="Times New Roman" w:hAnsi="Times New Roman" w:cs="Times New Roman"/>
          <w:sz w:val="28"/>
          <w:szCs w:val="28"/>
        </w:rPr>
        <w:t>obschebiosfernye</w:t>
      </w:r>
      <w:proofErr w:type="spellEnd"/>
      <w:r w:rsidRPr="00F030A7">
        <w:rPr>
          <w:rFonts w:ascii="Times New Roman" w:hAnsi="Times New Roman" w:cs="Times New Roman"/>
          <w:sz w:val="28"/>
          <w:szCs w:val="28"/>
        </w:rPr>
        <w:t xml:space="preserve">). </w:t>
      </w:r>
      <w:proofErr w:type="gramStart"/>
      <w:r w:rsidRPr="00F030A7">
        <w:rPr>
          <w:rFonts w:ascii="Times New Roman" w:hAnsi="Times New Roman" w:cs="Times New Roman"/>
          <w:sz w:val="28"/>
          <w:szCs w:val="28"/>
        </w:rPr>
        <w:t>Education soil.</w:t>
      </w:r>
      <w:proofErr w:type="gramEnd"/>
      <w:r w:rsidRPr="00F030A7">
        <w:rPr>
          <w:rFonts w:ascii="Times New Roman" w:hAnsi="Times New Roman" w:cs="Times New Roman"/>
          <w:sz w:val="28"/>
          <w:szCs w:val="28"/>
        </w:rPr>
        <w:t xml:space="preserve"> </w:t>
      </w:r>
      <w:proofErr w:type="gramStart"/>
      <w:r w:rsidRPr="00F030A7">
        <w:rPr>
          <w:rFonts w:ascii="Times New Roman" w:hAnsi="Times New Roman" w:cs="Times New Roman"/>
          <w:sz w:val="28"/>
          <w:szCs w:val="28"/>
        </w:rPr>
        <w:t>The main types of soils.</w:t>
      </w:r>
      <w:proofErr w:type="gramEnd"/>
      <w:r w:rsidRPr="00F030A7">
        <w:rPr>
          <w:rFonts w:ascii="Times New Roman" w:hAnsi="Times New Roman" w:cs="Times New Roman"/>
          <w:sz w:val="28"/>
          <w:szCs w:val="28"/>
        </w:rPr>
        <w:t xml:space="preserve"> </w:t>
      </w:r>
      <w:proofErr w:type="gramStart"/>
      <w:r w:rsidRPr="00F030A7">
        <w:rPr>
          <w:rFonts w:ascii="Times New Roman" w:hAnsi="Times New Roman" w:cs="Times New Roman"/>
          <w:sz w:val="28"/>
          <w:szCs w:val="28"/>
        </w:rPr>
        <w:t>The chemical composition of the soil.</w:t>
      </w:r>
      <w:proofErr w:type="gramEnd"/>
      <w:r w:rsidRPr="00F030A7">
        <w:rPr>
          <w:rFonts w:ascii="Times New Roman" w:hAnsi="Times New Roman" w:cs="Times New Roman"/>
          <w:sz w:val="28"/>
          <w:szCs w:val="28"/>
        </w:rPr>
        <w:t xml:space="preserve"> </w:t>
      </w:r>
      <w:proofErr w:type="gramStart"/>
      <w:r w:rsidRPr="00F030A7">
        <w:rPr>
          <w:rFonts w:ascii="Times New Roman" w:hAnsi="Times New Roman" w:cs="Times New Roman"/>
          <w:sz w:val="28"/>
          <w:szCs w:val="28"/>
        </w:rPr>
        <w:t>Soil organic matter.</w:t>
      </w:r>
      <w:proofErr w:type="gramEnd"/>
      <w:r w:rsidRPr="00F030A7">
        <w:rPr>
          <w:rFonts w:ascii="Times New Roman" w:hAnsi="Times New Roman" w:cs="Times New Roman"/>
          <w:sz w:val="28"/>
          <w:szCs w:val="28"/>
        </w:rPr>
        <w:t xml:space="preserve"> </w:t>
      </w:r>
      <w:proofErr w:type="gramStart"/>
      <w:r w:rsidRPr="00F030A7">
        <w:rPr>
          <w:rFonts w:ascii="Times New Roman" w:hAnsi="Times New Roman" w:cs="Times New Roman"/>
          <w:sz w:val="28"/>
          <w:szCs w:val="28"/>
        </w:rPr>
        <w:t xml:space="preserve">The composition and properties of </w:t>
      </w:r>
      <w:proofErr w:type="spellStart"/>
      <w:r w:rsidRPr="00F030A7">
        <w:rPr>
          <w:rFonts w:ascii="Times New Roman" w:hAnsi="Times New Roman" w:cs="Times New Roman"/>
          <w:sz w:val="28"/>
          <w:szCs w:val="28"/>
        </w:rPr>
        <w:t>humic</w:t>
      </w:r>
      <w:proofErr w:type="spellEnd"/>
      <w:r w:rsidRPr="00F030A7">
        <w:rPr>
          <w:rFonts w:ascii="Times New Roman" w:hAnsi="Times New Roman" w:cs="Times New Roman"/>
          <w:sz w:val="28"/>
          <w:szCs w:val="28"/>
        </w:rPr>
        <w:t xml:space="preserve"> substances.</w:t>
      </w:r>
      <w:proofErr w:type="gramEnd"/>
    </w:p>
    <w:p w:rsidR="00F030A7" w:rsidRPr="00F030A7" w:rsidRDefault="00F030A7" w:rsidP="00F030A7">
      <w:pPr>
        <w:pStyle w:val="110"/>
        <w:keepNext/>
        <w:keepLines/>
        <w:shd w:val="clear" w:color="auto" w:fill="auto"/>
        <w:spacing w:before="0" w:after="0" w:line="260" w:lineRule="exact"/>
        <w:ind w:firstLine="709"/>
        <w:jc w:val="both"/>
        <w:rPr>
          <w:rFonts w:ascii="Times New Roman" w:hAnsi="Times New Roman" w:cs="Times New Roman"/>
          <w:sz w:val="28"/>
          <w:szCs w:val="28"/>
        </w:rPr>
      </w:pPr>
      <w:bookmarkStart w:id="8" w:name="bookmark194"/>
      <w:r w:rsidRPr="00F030A7">
        <w:rPr>
          <w:rStyle w:val="14"/>
          <w:rFonts w:ascii="Times New Roman" w:hAnsi="Times New Roman" w:cs="Times New Roman"/>
          <w:color w:val="000000"/>
          <w:sz w:val="28"/>
          <w:szCs w:val="28"/>
          <w:lang w:val="en-US" w:eastAsia="ru-RU"/>
        </w:rPr>
        <w:lastRenderedPageBreak/>
        <w:t>The main soil pollutants</w:t>
      </w:r>
      <w:bookmarkEnd w:id="8"/>
    </w:p>
    <w:p w:rsidR="00F030A7" w:rsidRPr="00F030A7" w:rsidRDefault="00F030A7" w:rsidP="00F030A7">
      <w:pPr>
        <w:pStyle w:val="ab"/>
        <w:spacing w:after="0" w:line="322" w:lineRule="exact"/>
        <w:ind w:firstLine="709"/>
        <w:jc w:val="both"/>
        <w:rPr>
          <w:rFonts w:ascii="Times New Roman" w:hAnsi="Times New Roman" w:cs="Times New Roman"/>
          <w:sz w:val="28"/>
          <w:szCs w:val="28"/>
        </w:rPr>
      </w:pPr>
      <w:r w:rsidRPr="00F030A7">
        <w:rPr>
          <w:rFonts w:ascii="Times New Roman" w:hAnsi="Times New Roman" w:cs="Times New Roman"/>
          <w:sz w:val="28"/>
          <w:szCs w:val="28"/>
        </w:rPr>
        <w:t xml:space="preserve">The main classes of substances polluting the soil layer: heavy metals, residues of pesticides, petroleum hydrocarbons. </w:t>
      </w:r>
      <w:proofErr w:type="gramStart"/>
      <w:r w:rsidRPr="00F030A7">
        <w:rPr>
          <w:rFonts w:ascii="Times New Roman" w:hAnsi="Times New Roman" w:cs="Times New Roman"/>
          <w:sz w:val="28"/>
          <w:szCs w:val="28"/>
        </w:rPr>
        <w:t>The sources of their receipt, the form of existence, mechanisms of transformation and uptake by plants.</w:t>
      </w:r>
      <w:proofErr w:type="gramEnd"/>
    </w:p>
    <w:p w:rsidR="00F030A7" w:rsidRPr="00F030A7" w:rsidRDefault="00F030A7" w:rsidP="00F030A7">
      <w:pPr>
        <w:pStyle w:val="110"/>
        <w:keepNext/>
        <w:keepLines/>
        <w:shd w:val="clear" w:color="auto" w:fill="auto"/>
        <w:spacing w:before="0" w:after="0" w:line="322" w:lineRule="exact"/>
        <w:ind w:firstLine="709"/>
        <w:rPr>
          <w:rFonts w:ascii="Times New Roman" w:hAnsi="Times New Roman" w:cs="Times New Roman"/>
          <w:sz w:val="28"/>
          <w:szCs w:val="28"/>
        </w:rPr>
      </w:pPr>
      <w:bookmarkStart w:id="9" w:name="bookmark195"/>
      <w:r w:rsidRPr="00F030A7">
        <w:rPr>
          <w:rStyle w:val="14"/>
          <w:rFonts w:ascii="Times New Roman" w:hAnsi="Times New Roman" w:cs="Times New Roman"/>
          <w:color w:val="000000"/>
          <w:sz w:val="28"/>
          <w:szCs w:val="28"/>
          <w:lang w:val="en-US" w:eastAsia="ru-RU"/>
        </w:rPr>
        <w:t>V. METHODS OF ANALYSIS SECTION OF POLLUTANTS AND ENVIRONMENTAL MONITORING OF ENVIRONMENTAL Modern analytical methods for the determination of elements in the environment</w:t>
      </w:r>
      <w:bookmarkEnd w:id="9"/>
    </w:p>
    <w:p w:rsidR="00F030A7" w:rsidRPr="00F030A7" w:rsidRDefault="00F030A7" w:rsidP="00F030A7">
      <w:pPr>
        <w:pStyle w:val="ab"/>
        <w:spacing w:after="0" w:line="322" w:lineRule="exact"/>
        <w:ind w:firstLine="709"/>
        <w:jc w:val="both"/>
        <w:rPr>
          <w:rFonts w:ascii="Times New Roman" w:hAnsi="Times New Roman" w:cs="Times New Roman"/>
          <w:sz w:val="28"/>
          <w:szCs w:val="28"/>
        </w:rPr>
      </w:pPr>
      <w:proofErr w:type="gramStart"/>
      <w:r w:rsidRPr="00F030A7">
        <w:rPr>
          <w:rFonts w:ascii="Times New Roman" w:hAnsi="Times New Roman" w:cs="Times New Roman"/>
          <w:sz w:val="28"/>
          <w:szCs w:val="28"/>
        </w:rPr>
        <w:t>Methods for determination of elements.</w:t>
      </w:r>
      <w:proofErr w:type="gramEnd"/>
      <w:r w:rsidRPr="00F030A7">
        <w:rPr>
          <w:rFonts w:ascii="Times New Roman" w:hAnsi="Times New Roman" w:cs="Times New Roman"/>
          <w:sz w:val="28"/>
          <w:szCs w:val="28"/>
        </w:rPr>
        <w:t xml:space="preserve"> </w:t>
      </w:r>
      <w:proofErr w:type="spellStart"/>
      <w:proofErr w:type="gramStart"/>
      <w:r w:rsidRPr="00F030A7">
        <w:rPr>
          <w:rFonts w:ascii="Times New Roman" w:hAnsi="Times New Roman" w:cs="Times New Roman"/>
          <w:sz w:val="28"/>
          <w:szCs w:val="28"/>
        </w:rPr>
        <w:t>Spectrophotometry</w:t>
      </w:r>
      <w:proofErr w:type="spellEnd"/>
      <w:r w:rsidRPr="00F030A7">
        <w:rPr>
          <w:rFonts w:ascii="Times New Roman" w:hAnsi="Times New Roman" w:cs="Times New Roman"/>
          <w:sz w:val="28"/>
          <w:szCs w:val="28"/>
        </w:rPr>
        <w:t xml:space="preserve">, </w:t>
      </w:r>
      <w:proofErr w:type="spellStart"/>
      <w:r w:rsidRPr="00F030A7">
        <w:rPr>
          <w:rFonts w:ascii="Times New Roman" w:hAnsi="Times New Roman" w:cs="Times New Roman"/>
          <w:sz w:val="28"/>
          <w:szCs w:val="28"/>
        </w:rPr>
        <w:t>atomnoabsorbtsionnaya</w:t>
      </w:r>
      <w:proofErr w:type="spellEnd"/>
      <w:r w:rsidRPr="00F030A7">
        <w:rPr>
          <w:rFonts w:ascii="Times New Roman" w:hAnsi="Times New Roman" w:cs="Times New Roman"/>
          <w:sz w:val="28"/>
          <w:szCs w:val="28"/>
        </w:rPr>
        <w:t xml:space="preserve"> and atomic emission spectroscopy, </w:t>
      </w:r>
      <w:proofErr w:type="spellStart"/>
      <w:r w:rsidRPr="00F030A7">
        <w:rPr>
          <w:rFonts w:ascii="Times New Roman" w:hAnsi="Times New Roman" w:cs="Times New Roman"/>
          <w:sz w:val="28"/>
          <w:szCs w:val="28"/>
        </w:rPr>
        <w:t>polarography</w:t>
      </w:r>
      <w:proofErr w:type="spellEnd"/>
      <w:r w:rsidRPr="00F030A7">
        <w:rPr>
          <w:rFonts w:ascii="Times New Roman" w:hAnsi="Times New Roman" w:cs="Times New Roman"/>
          <w:sz w:val="28"/>
          <w:szCs w:val="28"/>
        </w:rPr>
        <w:t xml:space="preserve"> as the main methods of analysis of the environment for heavy metal content.</w:t>
      </w:r>
      <w:proofErr w:type="gramEnd"/>
      <w:r w:rsidRPr="00F030A7">
        <w:rPr>
          <w:rFonts w:ascii="Times New Roman" w:hAnsi="Times New Roman" w:cs="Times New Roman"/>
          <w:sz w:val="28"/>
          <w:szCs w:val="28"/>
        </w:rPr>
        <w:t xml:space="preserve"> </w:t>
      </w:r>
      <w:proofErr w:type="gramStart"/>
      <w:r w:rsidRPr="00F030A7">
        <w:rPr>
          <w:rFonts w:ascii="Times New Roman" w:hAnsi="Times New Roman" w:cs="Times New Roman"/>
          <w:sz w:val="28"/>
          <w:szCs w:val="28"/>
        </w:rPr>
        <w:t>Gas-liquid, high performance liquid chromatography and gas chromatography-spectrometry as the basic methods of identification and quantification of organic toxicants.</w:t>
      </w:r>
      <w:proofErr w:type="gramEnd"/>
    </w:p>
    <w:p w:rsidR="00F030A7" w:rsidRPr="00F030A7" w:rsidRDefault="00F030A7" w:rsidP="00F030A7">
      <w:pPr>
        <w:pStyle w:val="ab"/>
        <w:spacing w:after="0" w:line="322" w:lineRule="exact"/>
        <w:ind w:firstLine="709"/>
        <w:jc w:val="both"/>
        <w:rPr>
          <w:rFonts w:ascii="Times New Roman" w:hAnsi="Times New Roman" w:cs="Times New Roman"/>
          <w:sz w:val="28"/>
          <w:szCs w:val="28"/>
        </w:rPr>
      </w:pPr>
      <w:proofErr w:type="gramStart"/>
      <w:r w:rsidRPr="00F030A7">
        <w:rPr>
          <w:rFonts w:ascii="Times New Roman" w:hAnsi="Times New Roman" w:cs="Times New Roman"/>
          <w:sz w:val="28"/>
          <w:szCs w:val="28"/>
        </w:rPr>
        <w:t>Problems of sampling and sample preparation.</w:t>
      </w:r>
      <w:proofErr w:type="gramEnd"/>
      <w:r w:rsidRPr="00F030A7">
        <w:rPr>
          <w:rFonts w:ascii="Times New Roman" w:hAnsi="Times New Roman" w:cs="Times New Roman"/>
          <w:sz w:val="28"/>
          <w:szCs w:val="28"/>
        </w:rPr>
        <w:t xml:space="preserve"> </w:t>
      </w:r>
      <w:proofErr w:type="gramStart"/>
      <w:r w:rsidRPr="00F030A7">
        <w:rPr>
          <w:rFonts w:ascii="Times New Roman" w:hAnsi="Times New Roman" w:cs="Times New Roman"/>
          <w:sz w:val="28"/>
          <w:szCs w:val="28"/>
        </w:rPr>
        <w:t>Specificity of sampling sample preparation in the analysis of environmental objects.</w:t>
      </w:r>
      <w:proofErr w:type="gramEnd"/>
      <w:r w:rsidRPr="00F030A7">
        <w:rPr>
          <w:rFonts w:ascii="Times New Roman" w:hAnsi="Times New Roman" w:cs="Times New Roman"/>
          <w:sz w:val="28"/>
          <w:szCs w:val="28"/>
        </w:rPr>
        <w:t xml:space="preserve"> </w:t>
      </w:r>
      <w:proofErr w:type="gramStart"/>
      <w:r w:rsidRPr="00F030A7">
        <w:rPr>
          <w:rFonts w:ascii="Times New Roman" w:hAnsi="Times New Roman" w:cs="Times New Roman"/>
          <w:sz w:val="28"/>
          <w:szCs w:val="28"/>
        </w:rPr>
        <w:t>The notion of an average sample and the methods of selection.</w:t>
      </w:r>
      <w:proofErr w:type="gramEnd"/>
      <w:r w:rsidRPr="00F030A7">
        <w:rPr>
          <w:rFonts w:ascii="Times New Roman" w:hAnsi="Times New Roman" w:cs="Times New Roman"/>
          <w:sz w:val="28"/>
          <w:szCs w:val="28"/>
        </w:rPr>
        <w:t xml:space="preserve"> </w:t>
      </w:r>
      <w:proofErr w:type="gramStart"/>
      <w:r w:rsidRPr="00F030A7">
        <w:rPr>
          <w:rFonts w:ascii="Times New Roman" w:hAnsi="Times New Roman" w:cs="Times New Roman"/>
          <w:sz w:val="28"/>
          <w:szCs w:val="28"/>
        </w:rPr>
        <w:t>Trends in the development of analytical methods for monitoring the content of toxicants in the environment.</w:t>
      </w:r>
      <w:proofErr w:type="gramEnd"/>
    </w:p>
    <w:p w:rsidR="00F030A7" w:rsidRPr="00F030A7" w:rsidRDefault="00F030A7" w:rsidP="00F030A7">
      <w:pPr>
        <w:pStyle w:val="21"/>
        <w:shd w:val="clear" w:color="auto" w:fill="auto"/>
        <w:spacing w:after="0" w:line="317" w:lineRule="exact"/>
        <w:ind w:firstLine="709"/>
        <w:jc w:val="both"/>
        <w:rPr>
          <w:rFonts w:ascii="Times New Roman" w:hAnsi="Times New Roman" w:cs="Times New Roman"/>
          <w:sz w:val="28"/>
          <w:szCs w:val="28"/>
          <w:lang w:val="en-US"/>
        </w:rPr>
      </w:pPr>
      <w:r w:rsidRPr="00F030A7">
        <w:rPr>
          <w:rStyle w:val="2"/>
          <w:rFonts w:ascii="Times New Roman" w:hAnsi="Times New Roman" w:cs="Times New Roman"/>
          <w:color w:val="000000"/>
          <w:sz w:val="28"/>
          <w:szCs w:val="28"/>
          <w:lang w:val="en-US"/>
        </w:rPr>
        <w:t>Environmental monitoring</w:t>
      </w:r>
    </w:p>
    <w:p w:rsidR="00F030A7" w:rsidRPr="00F030A7" w:rsidRDefault="00F030A7" w:rsidP="00F030A7">
      <w:pPr>
        <w:pStyle w:val="ab"/>
        <w:spacing w:after="0" w:line="317" w:lineRule="exact"/>
        <w:ind w:firstLine="709"/>
        <w:jc w:val="both"/>
        <w:rPr>
          <w:rFonts w:ascii="Times New Roman" w:hAnsi="Times New Roman" w:cs="Times New Roman"/>
          <w:sz w:val="28"/>
          <w:szCs w:val="28"/>
        </w:rPr>
      </w:pPr>
      <w:r w:rsidRPr="00F030A7">
        <w:rPr>
          <w:rFonts w:ascii="Times New Roman" w:hAnsi="Times New Roman" w:cs="Times New Roman"/>
          <w:sz w:val="28"/>
          <w:szCs w:val="28"/>
        </w:rPr>
        <w:t xml:space="preserve">Priority controlled environmental parameters. </w:t>
      </w:r>
      <w:proofErr w:type="gramStart"/>
      <w:r w:rsidRPr="00F030A7">
        <w:rPr>
          <w:rFonts w:ascii="Times New Roman" w:hAnsi="Times New Roman" w:cs="Times New Roman"/>
          <w:sz w:val="28"/>
          <w:szCs w:val="28"/>
        </w:rPr>
        <w:t>Diagnosis and efficient chemical-analytical control of the environment.</w:t>
      </w:r>
      <w:proofErr w:type="gramEnd"/>
      <w:r w:rsidRPr="00F030A7">
        <w:rPr>
          <w:rFonts w:ascii="Times New Roman" w:hAnsi="Times New Roman" w:cs="Times New Roman"/>
          <w:sz w:val="28"/>
          <w:szCs w:val="28"/>
        </w:rPr>
        <w:t xml:space="preserve"> </w:t>
      </w:r>
      <w:proofErr w:type="gramStart"/>
      <w:r w:rsidRPr="00F030A7">
        <w:rPr>
          <w:rFonts w:ascii="Times New Roman" w:hAnsi="Times New Roman" w:cs="Times New Roman"/>
          <w:sz w:val="28"/>
          <w:szCs w:val="28"/>
        </w:rPr>
        <w:t>Methods of monitoring the environmental impact (</w:t>
      </w:r>
      <w:proofErr w:type="spellStart"/>
      <w:r w:rsidRPr="00F030A7">
        <w:rPr>
          <w:rFonts w:ascii="Times New Roman" w:hAnsi="Times New Roman" w:cs="Times New Roman"/>
          <w:sz w:val="28"/>
          <w:szCs w:val="28"/>
        </w:rPr>
        <w:t>Bioindication</w:t>
      </w:r>
      <w:proofErr w:type="spellEnd"/>
      <w:r w:rsidRPr="00F030A7">
        <w:rPr>
          <w:rFonts w:ascii="Times New Roman" w:hAnsi="Times New Roman" w:cs="Times New Roman"/>
          <w:sz w:val="28"/>
          <w:szCs w:val="28"/>
        </w:rPr>
        <w:t>, bioassay et al.).</w:t>
      </w:r>
      <w:proofErr w:type="gramEnd"/>
    </w:p>
    <w:p w:rsidR="00F030A7" w:rsidRPr="00F030A7" w:rsidRDefault="00F030A7" w:rsidP="00F030A7">
      <w:pPr>
        <w:pStyle w:val="21"/>
        <w:shd w:val="clear" w:color="auto" w:fill="auto"/>
        <w:spacing w:after="0" w:line="260" w:lineRule="exact"/>
        <w:ind w:firstLine="709"/>
        <w:jc w:val="both"/>
        <w:rPr>
          <w:rFonts w:ascii="Times New Roman" w:hAnsi="Times New Roman" w:cs="Times New Roman"/>
          <w:sz w:val="28"/>
          <w:szCs w:val="28"/>
          <w:lang w:val="en-US"/>
        </w:rPr>
      </w:pPr>
      <w:r w:rsidRPr="00F030A7">
        <w:rPr>
          <w:rStyle w:val="2"/>
          <w:rFonts w:ascii="Times New Roman" w:hAnsi="Times New Roman" w:cs="Times New Roman"/>
          <w:color w:val="000000"/>
          <w:sz w:val="28"/>
          <w:szCs w:val="28"/>
          <w:lang w:val="en-US"/>
        </w:rPr>
        <w:t>Environmental monitoring environmental</w:t>
      </w:r>
    </w:p>
    <w:p w:rsidR="00F030A7" w:rsidRPr="00F030A7" w:rsidRDefault="00F030A7" w:rsidP="00F030A7">
      <w:pPr>
        <w:pStyle w:val="ab"/>
        <w:spacing w:after="0" w:line="322" w:lineRule="exact"/>
        <w:ind w:firstLine="709"/>
        <w:jc w:val="both"/>
        <w:rPr>
          <w:rFonts w:ascii="Times New Roman" w:hAnsi="Times New Roman" w:cs="Times New Roman"/>
          <w:sz w:val="28"/>
          <w:szCs w:val="28"/>
        </w:rPr>
      </w:pPr>
      <w:proofErr w:type="gramStart"/>
      <w:r w:rsidRPr="00F030A7">
        <w:rPr>
          <w:rFonts w:ascii="Times New Roman" w:hAnsi="Times New Roman" w:cs="Times New Roman"/>
          <w:sz w:val="28"/>
          <w:szCs w:val="28"/>
        </w:rPr>
        <w:t>The concept and structure of the monitoring system, the principles of its operation.</w:t>
      </w:r>
      <w:proofErr w:type="gramEnd"/>
      <w:r w:rsidRPr="00F030A7">
        <w:rPr>
          <w:rFonts w:ascii="Times New Roman" w:hAnsi="Times New Roman" w:cs="Times New Roman"/>
          <w:sz w:val="28"/>
          <w:szCs w:val="28"/>
        </w:rPr>
        <w:t xml:space="preserve"> </w:t>
      </w:r>
      <w:proofErr w:type="gramStart"/>
      <w:r w:rsidRPr="00F030A7">
        <w:rPr>
          <w:rFonts w:ascii="Times New Roman" w:hAnsi="Times New Roman" w:cs="Times New Roman"/>
          <w:sz w:val="28"/>
          <w:szCs w:val="28"/>
        </w:rPr>
        <w:t>The main objectives of ecological and analytical monitoring.</w:t>
      </w:r>
      <w:proofErr w:type="gramEnd"/>
      <w:r w:rsidRPr="00F030A7">
        <w:rPr>
          <w:rFonts w:ascii="Times New Roman" w:hAnsi="Times New Roman" w:cs="Times New Roman"/>
          <w:sz w:val="28"/>
          <w:szCs w:val="28"/>
        </w:rPr>
        <w:t xml:space="preserve"> </w:t>
      </w:r>
      <w:proofErr w:type="gramStart"/>
      <w:r w:rsidRPr="00F030A7">
        <w:rPr>
          <w:rFonts w:ascii="Times New Roman" w:hAnsi="Times New Roman" w:cs="Times New Roman"/>
          <w:sz w:val="28"/>
          <w:szCs w:val="28"/>
        </w:rPr>
        <w:t>Types of environmental analytical monitoring.</w:t>
      </w:r>
      <w:proofErr w:type="gramEnd"/>
      <w:r w:rsidRPr="00F030A7">
        <w:rPr>
          <w:rFonts w:ascii="Times New Roman" w:hAnsi="Times New Roman" w:cs="Times New Roman"/>
          <w:sz w:val="28"/>
          <w:szCs w:val="28"/>
        </w:rPr>
        <w:t xml:space="preserve"> Major organizations engaged in ecological and analytical monitoring. </w:t>
      </w:r>
      <w:proofErr w:type="gramStart"/>
      <w:r w:rsidRPr="00F030A7">
        <w:rPr>
          <w:rFonts w:ascii="Times New Roman" w:hAnsi="Times New Roman" w:cs="Times New Roman"/>
          <w:sz w:val="28"/>
          <w:szCs w:val="28"/>
        </w:rPr>
        <w:t>Monitoring role in the analysis and prevention of the dangerous consequences of global anthropogenic influences.</w:t>
      </w:r>
      <w:proofErr w:type="gramEnd"/>
    </w:p>
    <w:p w:rsidR="00F030A7" w:rsidRDefault="00F030A7" w:rsidP="00F030A7">
      <w:pPr>
        <w:pStyle w:val="21"/>
        <w:shd w:val="clear" w:color="auto" w:fill="auto"/>
        <w:spacing w:after="0" w:line="322" w:lineRule="exact"/>
        <w:ind w:firstLine="709"/>
        <w:rPr>
          <w:rStyle w:val="2"/>
          <w:rFonts w:ascii="Times New Roman" w:hAnsi="Times New Roman" w:cs="Times New Roman"/>
          <w:color w:val="000000"/>
          <w:sz w:val="28"/>
          <w:szCs w:val="28"/>
          <w:lang w:val="en-US"/>
        </w:rPr>
      </w:pPr>
      <w:r>
        <w:rPr>
          <w:rStyle w:val="2"/>
          <w:rFonts w:ascii="Times New Roman" w:hAnsi="Times New Roman" w:cs="Times New Roman"/>
          <w:color w:val="000000"/>
          <w:sz w:val="28"/>
          <w:szCs w:val="28"/>
          <w:lang w:val="en-US"/>
        </w:rPr>
        <w:t xml:space="preserve">                     </w:t>
      </w:r>
    </w:p>
    <w:p w:rsidR="00F030A7" w:rsidRPr="00F44918" w:rsidRDefault="00F030A7" w:rsidP="00F030A7">
      <w:pPr>
        <w:pStyle w:val="110"/>
        <w:keepNext/>
        <w:keepLines/>
        <w:shd w:val="clear" w:color="auto" w:fill="auto"/>
        <w:spacing w:before="0" w:after="0" w:line="240" w:lineRule="auto"/>
        <w:ind w:firstLine="720"/>
        <w:jc w:val="center"/>
        <w:rPr>
          <w:rFonts w:ascii="Times New Roman" w:eastAsia="Calibri" w:hAnsi="Times New Roman" w:cs="Times New Roman"/>
          <w:sz w:val="28"/>
          <w:szCs w:val="28"/>
          <w:lang w:val="en-US"/>
        </w:rPr>
      </w:pPr>
      <w:r w:rsidRPr="00800022">
        <w:rPr>
          <w:rFonts w:ascii="Times New Roman" w:eastAsia="Calibri" w:hAnsi="Times New Roman" w:cs="Times New Roman"/>
          <w:sz w:val="28"/>
          <w:szCs w:val="28"/>
          <w:lang w:val="en-US"/>
        </w:rPr>
        <w:t>CHEMICAL</w:t>
      </w:r>
      <w:r w:rsidRPr="00F44918">
        <w:rPr>
          <w:rFonts w:ascii="Times New Roman" w:eastAsia="Calibri" w:hAnsi="Times New Roman" w:cs="Times New Roman"/>
          <w:sz w:val="28"/>
          <w:szCs w:val="28"/>
          <w:lang w:val="en-US"/>
        </w:rPr>
        <w:t xml:space="preserve"> </w:t>
      </w:r>
      <w:r w:rsidRPr="00800022">
        <w:rPr>
          <w:rFonts w:ascii="Times New Roman" w:eastAsia="Calibri" w:hAnsi="Times New Roman" w:cs="Times New Roman"/>
          <w:sz w:val="28"/>
          <w:szCs w:val="28"/>
          <w:lang w:val="en-US"/>
        </w:rPr>
        <w:t>BASES</w:t>
      </w:r>
      <w:r w:rsidRPr="00F44918">
        <w:rPr>
          <w:rFonts w:ascii="Times New Roman" w:eastAsia="Calibri" w:hAnsi="Times New Roman" w:cs="Times New Roman"/>
          <w:sz w:val="28"/>
          <w:szCs w:val="28"/>
          <w:lang w:val="en-US"/>
        </w:rPr>
        <w:t xml:space="preserve"> </w:t>
      </w:r>
      <w:r w:rsidRPr="00800022">
        <w:rPr>
          <w:rFonts w:ascii="Times New Roman" w:eastAsia="Calibri" w:hAnsi="Times New Roman" w:cs="Times New Roman"/>
          <w:sz w:val="28"/>
          <w:szCs w:val="28"/>
          <w:lang w:val="en-US"/>
        </w:rPr>
        <w:t>OF</w:t>
      </w:r>
      <w:r w:rsidRPr="00F44918">
        <w:rPr>
          <w:rFonts w:ascii="Times New Roman" w:eastAsia="Calibri" w:hAnsi="Times New Roman" w:cs="Times New Roman"/>
          <w:sz w:val="28"/>
          <w:szCs w:val="28"/>
          <w:lang w:val="en-US"/>
        </w:rPr>
        <w:t xml:space="preserve"> </w:t>
      </w:r>
      <w:r w:rsidRPr="00800022">
        <w:rPr>
          <w:rFonts w:ascii="Times New Roman" w:eastAsia="Calibri" w:hAnsi="Times New Roman" w:cs="Times New Roman"/>
          <w:sz w:val="28"/>
          <w:szCs w:val="28"/>
          <w:lang w:val="en-US"/>
        </w:rPr>
        <w:t>ECOLOGICAL</w:t>
      </w:r>
      <w:r w:rsidRPr="00F44918">
        <w:rPr>
          <w:rFonts w:ascii="Times New Roman" w:eastAsia="Calibri" w:hAnsi="Times New Roman" w:cs="Times New Roman"/>
          <w:sz w:val="28"/>
          <w:szCs w:val="28"/>
          <w:lang w:val="en-US"/>
        </w:rPr>
        <w:t xml:space="preserve"> </w:t>
      </w:r>
      <w:r w:rsidRPr="00800022">
        <w:rPr>
          <w:rFonts w:ascii="Times New Roman" w:eastAsia="Calibri" w:hAnsi="Times New Roman" w:cs="Times New Roman"/>
          <w:sz w:val="28"/>
          <w:szCs w:val="28"/>
          <w:lang w:val="en-US"/>
        </w:rPr>
        <w:t>INTERACTIONS</w:t>
      </w:r>
    </w:p>
    <w:p w:rsidR="00F030A7" w:rsidRPr="00F44918" w:rsidRDefault="00F030A7" w:rsidP="00F030A7">
      <w:pPr>
        <w:pStyle w:val="110"/>
        <w:keepNext/>
        <w:keepLines/>
        <w:shd w:val="clear" w:color="auto" w:fill="auto"/>
        <w:spacing w:before="0" w:after="0" w:line="240" w:lineRule="auto"/>
        <w:ind w:firstLine="720"/>
        <w:jc w:val="both"/>
        <w:rPr>
          <w:rFonts w:ascii="Times New Roman" w:eastAsia="Calibri" w:hAnsi="Times New Roman" w:cs="Times New Roman"/>
          <w:sz w:val="28"/>
          <w:szCs w:val="28"/>
          <w:lang w:val="en-US"/>
        </w:rPr>
      </w:pPr>
    </w:p>
    <w:p w:rsidR="00F030A7" w:rsidRPr="00FC0859" w:rsidRDefault="00F030A7" w:rsidP="00F030A7">
      <w:pPr>
        <w:pStyle w:val="ab"/>
        <w:spacing w:after="0"/>
        <w:ind w:firstLine="720"/>
        <w:jc w:val="both"/>
        <w:rPr>
          <w:rFonts w:ascii="Times New Roman" w:eastAsia="Calibri" w:hAnsi="Times New Roman" w:cs="Times New Roman"/>
          <w:sz w:val="28"/>
          <w:szCs w:val="28"/>
          <w:lang w:val="kk-KZ"/>
        </w:rPr>
      </w:pPr>
      <w:r w:rsidRPr="00FC0859">
        <w:rPr>
          <w:rFonts w:ascii="Times New Roman" w:eastAsia="Calibri" w:hAnsi="Times New Roman" w:cs="Times New Roman"/>
          <w:sz w:val="28"/>
          <w:szCs w:val="28"/>
          <w:lang w:val="kk-KZ"/>
        </w:rPr>
        <w:t>The environment of an organism is natural bodies and phenomena with which it is in direct or indirect relations. Environmental conditions that can directly or indirectly affect living organisms are called environmental factors. There are several classifications of environmental environmental factors. The simplest and most classic is the classification, according to which environmental factors are divided into two categories: abiotic factors (inanimate factors) and biotic factors (factors of living nature).</w:t>
      </w:r>
      <w:r w:rsidRPr="00FC0859">
        <w:rPr>
          <w:rFonts w:ascii="Times New Roman" w:eastAsia="Calibri" w:hAnsi="Times New Roman" w:cs="Times New Roman"/>
          <w:sz w:val="28"/>
          <w:szCs w:val="28"/>
          <w:lang w:val="kk-KZ"/>
        </w:rPr>
        <w:cr/>
        <w:t xml:space="preserve">         Climatic factors include abiotic factors — light, temperature, moisture, air movement, pressure; edaphogenic (soil) - mechanical composition, water capacity, breathability, density; orograficheskie - relief, elevation above sea level, slope exposure; chemical ones - the gas composition of air, the salt composition of the medium, the concentration, acidity and composition of soil solutions.</w:t>
      </w:r>
    </w:p>
    <w:p w:rsidR="00F030A7" w:rsidRPr="00FC0859" w:rsidRDefault="00F030A7" w:rsidP="00F030A7">
      <w:pPr>
        <w:pStyle w:val="ab"/>
        <w:spacing w:after="0"/>
        <w:ind w:firstLine="720"/>
        <w:jc w:val="both"/>
        <w:rPr>
          <w:rFonts w:ascii="Times New Roman" w:eastAsia="Calibri" w:hAnsi="Times New Roman" w:cs="Times New Roman"/>
          <w:sz w:val="28"/>
          <w:szCs w:val="28"/>
          <w:lang w:val="kk-KZ"/>
        </w:rPr>
      </w:pPr>
      <w:r w:rsidRPr="00FC0859">
        <w:rPr>
          <w:rFonts w:ascii="Times New Roman" w:eastAsia="Calibri" w:hAnsi="Times New Roman" w:cs="Times New Roman"/>
          <w:sz w:val="28"/>
          <w:szCs w:val="28"/>
          <w:lang w:val="kk-KZ"/>
        </w:rPr>
        <w:t>The biotic factors include phytogenic (vegetable organisms), zoogenic (animals), microbiogenic (viruses, protozoa, bacteria, rickettsia) and anthropogenic (human activity).</w:t>
      </w:r>
    </w:p>
    <w:p w:rsidR="00F030A7" w:rsidRPr="00FC0859" w:rsidRDefault="00F030A7" w:rsidP="00F030A7">
      <w:pPr>
        <w:pStyle w:val="ab"/>
        <w:spacing w:after="0"/>
        <w:ind w:firstLine="720"/>
        <w:jc w:val="both"/>
        <w:rPr>
          <w:rFonts w:ascii="Times New Roman" w:eastAsia="Calibri" w:hAnsi="Times New Roman" w:cs="Times New Roman"/>
          <w:sz w:val="28"/>
          <w:szCs w:val="28"/>
          <w:lang w:val="kk-KZ"/>
        </w:rPr>
      </w:pPr>
      <w:r w:rsidRPr="00FC0859">
        <w:rPr>
          <w:rFonts w:ascii="Times New Roman" w:eastAsia="Calibri" w:hAnsi="Times New Roman" w:cs="Times New Roman"/>
          <w:sz w:val="28"/>
          <w:szCs w:val="28"/>
          <w:lang w:val="kk-KZ"/>
        </w:rPr>
        <w:t>The original classification of environmental factors suggested</w:t>
      </w:r>
    </w:p>
    <w:p w:rsidR="00F030A7" w:rsidRPr="00FC0859" w:rsidRDefault="00F030A7" w:rsidP="00F030A7">
      <w:pPr>
        <w:pStyle w:val="ab"/>
        <w:spacing w:after="0"/>
        <w:ind w:firstLine="720"/>
        <w:jc w:val="both"/>
        <w:rPr>
          <w:rFonts w:ascii="Times New Roman" w:eastAsia="Calibri" w:hAnsi="Times New Roman" w:cs="Times New Roman"/>
          <w:sz w:val="28"/>
          <w:szCs w:val="28"/>
          <w:lang w:val="kk-KZ"/>
        </w:rPr>
      </w:pPr>
      <w:r w:rsidRPr="00FC0859">
        <w:rPr>
          <w:rFonts w:ascii="Times New Roman" w:eastAsia="Calibri" w:hAnsi="Times New Roman" w:cs="Times New Roman"/>
          <w:sz w:val="28"/>
          <w:szCs w:val="28"/>
          <w:lang w:val="kk-KZ"/>
        </w:rPr>
        <w:lastRenderedPageBreak/>
        <w:t>A.S. Monchadsky (1962), based on the fact that the adaptive responses of organisms to certain environmental factors are determined by the degree of stability of these factors. It:</w:t>
      </w:r>
    </w:p>
    <w:p w:rsidR="00F030A7" w:rsidRPr="00FC0859" w:rsidRDefault="00F030A7" w:rsidP="00F030A7">
      <w:pPr>
        <w:pStyle w:val="ab"/>
        <w:spacing w:after="0"/>
        <w:ind w:firstLine="720"/>
        <w:jc w:val="both"/>
        <w:rPr>
          <w:rFonts w:ascii="Times New Roman" w:eastAsia="Calibri" w:hAnsi="Times New Roman" w:cs="Times New Roman"/>
          <w:sz w:val="28"/>
          <w:szCs w:val="28"/>
          <w:lang w:val="kk-KZ"/>
        </w:rPr>
      </w:pPr>
      <w:r w:rsidRPr="00FC0859">
        <w:rPr>
          <w:rFonts w:ascii="Times New Roman" w:eastAsia="Calibri" w:hAnsi="Times New Roman" w:cs="Times New Roman"/>
          <w:sz w:val="28"/>
          <w:szCs w:val="28"/>
          <w:lang w:val="kk-KZ"/>
        </w:rPr>
        <w:t>- primary periodic factors (temperature, light), depending on the frequency of rotation of the Earth and the change of seasons;</w:t>
      </w:r>
    </w:p>
    <w:p w:rsidR="00F030A7" w:rsidRPr="00FC0859" w:rsidRDefault="00F030A7" w:rsidP="00F030A7">
      <w:pPr>
        <w:pStyle w:val="ab"/>
        <w:spacing w:after="0"/>
        <w:ind w:firstLine="720"/>
        <w:jc w:val="both"/>
        <w:rPr>
          <w:rFonts w:ascii="Times New Roman" w:eastAsia="Calibri" w:hAnsi="Times New Roman" w:cs="Times New Roman"/>
          <w:sz w:val="28"/>
          <w:szCs w:val="28"/>
          <w:lang w:val="kk-KZ"/>
        </w:rPr>
      </w:pPr>
      <w:r w:rsidRPr="00FC0859">
        <w:rPr>
          <w:rFonts w:ascii="Times New Roman" w:eastAsia="Calibri" w:hAnsi="Times New Roman" w:cs="Times New Roman"/>
          <w:sz w:val="28"/>
          <w:szCs w:val="28"/>
          <w:lang w:val="kk-KZ"/>
        </w:rPr>
        <w:t>- secondary periodic factors (humidity, precipitation, dynamics of vegetable food, the content of dissolved gases in water, intraspecific interactions) as a consequence of the primary periodic;</w:t>
      </w:r>
    </w:p>
    <w:p w:rsidR="00F030A7" w:rsidRPr="00FC0859" w:rsidRDefault="00F030A7" w:rsidP="00F030A7">
      <w:pPr>
        <w:pStyle w:val="ab"/>
        <w:spacing w:after="0"/>
        <w:ind w:firstLine="720"/>
        <w:jc w:val="both"/>
        <w:rPr>
          <w:rFonts w:ascii="Times New Roman" w:eastAsia="Calibri" w:hAnsi="Times New Roman" w:cs="Times New Roman"/>
          <w:sz w:val="28"/>
          <w:szCs w:val="28"/>
          <w:lang w:val="kk-KZ"/>
        </w:rPr>
      </w:pPr>
      <w:r w:rsidRPr="00FC0859">
        <w:rPr>
          <w:rFonts w:ascii="Times New Roman" w:eastAsia="Calibri" w:hAnsi="Times New Roman" w:cs="Times New Roman"/>
          <w:sz w:val="28"/>
          <w:szCs w:val="28"/>
          <w:lang w:val="kk-KZ"/>
        </w:rPr>
        <w:t>- non-periodic factors (edaphic factors, interaction between different species, anthropogenic influences, soil and soil factors) that do not have the correct periodicity.</w:t>
      </w:r>
    </w:p>
    <w:p w:rsidR="00F030A7" w:rsidRPr="00FC0859" w:rsidRDefault="00F030A7" w:rsidP="00F030A7">
      <w:pPr>
        <w:pStyle w:val="ab"/>
        <w:spacing w:after="0"/>
        <w:ind w:firstLine="720"/>
        <w:jc w:val="both"/>
        <w:rPr>
          <w:rFonts w:ascii="Times New Roman" w:eastAsia="Calibri" w:hAnsi="Times New Roman" w:cs="Times New Roman"/>
          <w:sz w:val="28"/>
          <w:szCs w:val="28"/>
          <w:lang w:val="kk-KZ"/>
        </w:rPr>
      </w:pPr>
      <w:r w:rsidRPr="00FC0859">
        <w:rPr>
          <w:rFonts w:ascii="Times New Roman" w:eastAsia="Calibri" w:hAnsi="Times New Roman" w:cs="Times New Roman"/>
          <w:sz w:val="28"/>
          <w:szCs w:val="28"/>
          <w:lang w:val="kk-KZ"/>
        </w:rPr>
        <w:t>The impact of the chemical component of the abiotic factor on living organisms is expressed in the existence of some upper and lower limits of the amplitude of permissible oscillations of individual factors (temperature, salinity, pH, gas composition, etc.), that is, a certain mode of existence. The wider the limits of any factor, the higher the stability, or, as it is called, tolerance, of a given organism.</w:t>
      </w:r>
    </w:p>
    <w:p w:rsidR="00F030A7" w:rsidRPr="00FC0859" w:rsidRDefault="00F030A7" w:rsidP="00F030A7">
      <w:pPr>
        <w:pStyle w:val="ab"/>
        <w:spacing w:after="0"/>
        <w:ind w:firstLine="720"/>
        <w:jc w:val="both"/>
        <w:rPr>
          <w:rFonts w:ascii="Times New Roman" w:eastAsia="Calibri" w:hAnsi="Times New Roman" w:cs="Times New Roman"/>
          <w:sz w:val="28"/>
          <w:szCs w:val="28"/>
          <w:lang w:val="kk-KZ"/>
        </w:rPr>
      </w:pPr>
      <w:r w:rsidRPr="00FC0859">
        <w:rPr>
          <w:rFonts w:ascii="Times New Roman" w:eastAsia="Calibri" w:hAnsi="Times New Roman" w:cs="Times New Roman"/>
          <w:sz w:val="28"/>
          <w:szCs w:val="28"/>
          <w:lang w:val="kk-KZ"/>
        </w:rPr>
        <w:t>The limiting factor for plant development is an element whose concentration lies in the minimum. This is determined by a law called the minimum law of J. Liebig (1840). Liebig, an organic chemist, one of the founders of agrochemistry, advanced the theory of plant mineral nutrition. The crop yield is often limited by nutrients that are not present in abundance, such as CO2 and H2O, but those that are needed in minute quantities. For example: boron is a necessary plant nutrient, but it is little in the soil. When its stocks are exhausted as a result of the cultivation of a single crop, plant growth stops, even if other elements are abundant. The Liebig law is strictly applicable only in the stationary state. It is also necessary to take into account the interaction of factors. Thus, a high concentration or availability of one substance or the action of another (not minimal) factor can change the rate of consumption of a battery contained in a minimum quantity. Sometimes the body is able to replace (partially) the deficient element with another, more accessible and chemically close to it. So, some plants need less zinc if they grow in the light, and mollusks living in places where there is a lot of strontium, replace them partially with calcium when building a shell.</w:t>
      </w:r>
    </w:p>
    <w:p w:rsidR="00F030A7" w:rsidRPr="00FC0859" w:rsidRDefault="00F030A7" w:rsidP="00F030A7">
      <w:pPr>
        <w:pStyle w:val="ab"/>
        <w:spacing w:after="0"/>
        <w:ind w:firstLine="720"/>
        <w:jc w:val="both"/>
        <w:rPr>
          <w:rFonts w:ascii="Times New Roman" w:eastAsia="Calibri" w:hAnsi="Times New Roman" w:cs="Times New Roman"/>
          <w:sz w:val="28"/>
          <w:szCs w:val="28"/>
          <w:lang w:val="kk-KZ"/>
        </w:rPr>
      </w:pPr>
      <w:r w:rsidRPr="00FC0859">
        <w:rPr>
          <w:rFonts w:ascii="Times New Roman" w:eastAsia="Calibri" w:hAnsi="Times New Roman" w:cs="Times New Roman"/>
          <w:sz w:val="28"/>
          <w:szCs w:val="28"/>
          <w:lang w:val="kk-KZ"/>
        </w:rPr>
        <w:t>Ecological environmental factors can have different effects on living organisms:</w:t>
      </w:r>
    </w:p>
    <w:p w:rsidR="00F030A7" w:rsidRPr="00FC0859" w:rsidRDefault="00F030A7" w:rsidP="00F030A7">
      <w:pPr>
        <w:pStyle w:val="ab"/>
        <w:spacing w:after="0"/>
        <w:ind w:firstLine="720"/>
        <w:jc w:val="both"/>
        <w:rPr>
          <w:rFonts w:ascii="Times New Roman" w:eastAsia="Calibri" w:hAnsi="Times New Roman" w:cs="Times New Roman"/>
          <w:sz w:val="28"/>
          <w:szCs w:val="28"/>
          <w:lang w:val="kk-KZ"/>
        </w:rPr>
      </w:pPr>
      <w:r w:rsidRPr="00FC0859">
        <w:rPr>
          <w:rFonts w:ascii="Times New Roman" w:eastAsia="Calibri" w:hAnsi="Times New Roman" w:cs="Times New Roman"/>
          <w:sz w:val="28"/>
          <w:szCs w:val="28"/>
          <w:lang w:val="kk-KZ"/>
        </w:rPr>
        <w:t>1) stimuli causing adaptive changes in physiological and biochemical functions (for example, increasing the temperature of the air leads to increased sweating in mammals and to the cooling of the body);</w:t>
      </w:r>
    </w:p>
    <w:p w:rsidR="00F030A7" w:rsidRPr="00FC0859" w:rsidRDefault="00F030A7" w:rsidP="00F030A7">
      <w:pPr>
        <w:pStyle w:val="ab"/>
        <w:spacing w:after="0"/>
        <w:ind w:firstLine="720"/>
        <w:jc w:val="both"/>
        <w:rPr>
          <w:rFonts w:ascii="Times New Roman" w:eastAsia="Calibri" w:hAnsi="Times New Roman" w:cs="Times New Roman"/>
          <w:sz w:val="28"/>
          <w:szCs w:val="28"/>
          <w:lang w:val="kk-KZ"/>
        </w:rPr>
      </w:pPr>
      <w:r w:rsidRPr="00FC0859">
        <w:rPr>
          <w:rFonts w:ascii="Times New Roman" w:eastAsia="Calibri" w:hAnsi="Times New Roman" w:cs="Times New Roman"/>
          <w:sz w:val="28"/>
          <w:szCs w:val="28"/>
          <w:lang w:val="kk-KZ"/>
        </w:rPr>
        <w:t>2) limiters that make it impossible to exist in these conditions (for example, the lack of moisture in arid areas prevents many organisms from penetrating there);</w:t>
      </w:r>
    </w:p>
    <w:p w:rsidR="00F030A7" w:rsidRPr="00FC0859" w:rsidRDefault="00F030A7" w:rsidP="00F030A7">
      <w:pPr>
        <w:pStyle w:val="ab"/>
        <w:spacing w:after="0"/>
        <w:ind w:firstLine="720"/>
        <w:jc w:val="both"/>
        <w:rPr>
          <w:rFonts w:ascii="Times New Roman" w:eastAsia="Calibri" w:hAnsi="Times New Roman" w:cs="Times New Roman"/>
          <w:sz w:val="28"/>
          <w:szCs w:val="28"/>
          <w:lang w:val="kk-KZ"/>
        </w:rPr>
      </w:pPr>
      <w:r w:rsidRPr="00FC0859">
        <w:rPr>
          <w:rFonts w:ascii="Times New Roman" w:eastAsia="Calibri" w:hAnsi="Times New Roman" w:cs="Times New Roman"/>
          <w:sz w:val="28"/>
          <w:szCs w:val="28"/>
          <w:lang w:val="kk-KZ"/>
        </w:rPr>
        <w:t>3) modifiers that cause anatomical and morphological changes in organisms (for example, the dustiness of the environment in the industrial regions of some countries led to the formation of black white birch moths, which retained their light color in rural areas);</w:t>
      </w:r>
    </w:p>
    <w:p w:rsidR="00F030A7" w:rsidRPr="00FC0859" w:rsidRDefault="00F030A7" w:rsidP="00F030A7">
      <w:pPr>
        <w:pStyle w:val="ab"/>
        <w:spacing w:after="0"/>
        <w:ind w:firstLine="720"/>
        <w:jc w:val="both"/>
        <w:rPr>
          <w:rFonts w:ascii="Times New Roman" w:eastAsia="Calibri" w:hAnsi="Times New Roman" w:cs="Times New Roman"/>
          <w:sz w:val="28"/>
          <w:szCs w:val="28"/>
          <w:lang w:val="kk-KZ"/>
        </w:rPr>
      </w:pPr>
      <w:r w:rsidRPr="00FC0859">
        <w:rPr>
          <w:rFonts w:ascii="Times New Roman" w:eastAsia="Calibri" w:hAnsi="Times New Roman" w:cs="Times New Roman"/>
          <w:sz w:val="28"/>
          <w:szCs w:val="28"/>
          <w:lang w:val="kk-KZ"/>
        </w:rPr>
        <w:t>4) signals indicating changes in other environmental factors.</w:t>
      </w:r>
    </w:p>
    <w:p w:rsidR="00F030A7" w:rsidRPr="00FC0859" w:rsidRDefault="00F030A7" w:rsidP="00F030A7">
      <w:pPr>
        <w:pStyle w:val="ab"/>
        <w:spacing w:after="0"/>
        <w:ind w:firstLine="720"/>
        <w:jc w:val="both"/>
        <w:rPr>
          <w:rFonts w:ascii="Times New Roman" w:eastAsia="Calibri" w:hAnsi="Times New Roman" w:cs="Times New Roman"/>
          <w:sz w:val="28"/>
          <w:szCs w:val="28"/>
          <w:lang w:val="kk-KZ"/>
        </w:rPr>
      </w:pPr>
      <w:r w:rsidRPr="00FC0859">
        <w:rPr>
          <w:rFonts w:ascii="Times New Roman" w:eastAsia="Calibri" w:hAnsi="Times New Roman" w:cs="Times New Roman"/>
          <w:sz w:val="28"/>
          <w:szCs w:val="28"/>
          <w:lang w:val="kk-KZ"/>
        </w:rPr>
        <w:lastRenderedPageBreak/>
        <w:t>In the nature of the impact of environmental factors on the body revealed</w:t>
      </w:r>
    </w:p>
    <w:p w:rsidR="00F030A7" w:rsidRPr="00FC0859" w:rsidRDefault="00F030A7" w:rsidP="00F030A7">
      <w:pPr>
        <w:pStyle w:val="ab"/>
        <w:spacing w:after="0"/>
        <w:ind w:firstLine="720"/>
        <w:jc w:val="both"/>
        <w:rPr>
          <w:rFonts w:ascii="Times New Roman" w:eastAsia="Calibri" w:hAnsi="Times New Roman" w:cs="Times New Roman"/>
          <w:sz w:val="28"/>
          <w:szCs w:val="28"/>
          <w:lang w:val="kk-KZ"/>
        </w:rPr>
      </w:pPr>
      <w:r w:rsidRPr="00FC0859">
        <w:rPr>
          <w:rFonts w:ascii="Times New Roman" w:eastAsia="Calibri" w:hAnsi="Times New Roman" w:cs="Times New Roman"/>
          <w:sz w:val="28"/>
          <w:szCs w:val="28"/>
          <w:lang w:val="kk-KZ"/>
        </w:rPr>
        <w:t>a number of general laws.</w:t>
      </w:r>
    </w:p>
    <w:p w:rsidR="00F030A7" w:rsidRPr="00FC0859" w:rsidRDefault="00F030A7" w:rsidP="00F030A7">
      <w:pPr>
        <w:pStyle w:val="ab"/>
        <w:spacing w:after="0"/>
        <w:ind w:firstLine="720"/>
        <w:jc w:val="both"/>
        <w:rPr>
          <w:rFonts w:ascii="Times New Roman" w:eastAsia="Calibri" w:hAnsi="Times New Roman" w:cs="Times New Roman"/>
          <w:sz w:val="28"/>
          <w:szCs w:val="28"/>
          <w:lang w:val="kk-KZ"/>
        </w:rPr>
      </w:pPr>
      <w:r w:rsidRPr="00FC0859">
        <w:rPr>
          <w:rFonts w:ascii="Times New Roman" w:eastAsia="Calibri" w:hAnsi="Times New Roman" w:cs="Times New Roman"/>
          <w:sz w:val="28"/>
          <w:szCs w:val="28"/>
          <w:lang w:val="kk-KZ"/>
        </w:rPr>
        <w:t>The law of optimum - the positive or negative influence of a factor on organisms - depends on the strength of its effect. Inadequate or excessive action of the factor equally adversely affects the livelihoods of individuals. The favorable effect of the environmental factor is called the optimum zone. Some species tolerate fluctuations in the broader limits, others - in narrow ones. Wide plasticity to any factor is denoted by the addition of the particle “eury”, narrow - “steno” (euryrhythmic, stenothermic - with respect to temperature, euriotopic and stenotopic - with respect to habitats).</w:t>
      </w:r>
    </w:p>
    <w:p w:rsidR="00F030A7" w:rsidRPr="00FC0859" w:rsidRDefault="00F030A7" w:rsidP="00F030A7">
      <w:pPr>
        <w:pStyle w:val="ab"/>
        <w:spacing w:after="0"/>
        <w:ind w:firstLine="720"/>
        <w:jc w:val="both"/>
        <w:rPr>
          <w:rFonts w:ascii="Times New Roman" w:eastAsia="Calibri" w:hAnsi="Times New Roman" w:cs="Times New Roman"/>
          <w:sz w:val="28"/>
          <w:szCs w:val="28"/>
          <w:lang w:val="kk-KZ"/>
        </w:rPr>
      </w:pPr>
      <w:r w:rsidRPr="00FC0859">
        <w:rPr>
          <w:rFonts w:ascii="Times New Roman" w:eastAsia="Calibri" w:hAnsi="Times New Roman" w:cs="Times New Roman"/>
          <w:sz w:val="28"/>
          <w:szCs w:val="28"/>
          <w:lang w:val="kk-KZ"/>
        </w:rPr>
        <w:t>Ambiguity of the action of the factor on different functions. Each factor has an ambiguous effect on the different functions of the body. Optimum for some processes may be unfavorable for others. For example, the air temperature is more than 40 ° C in cold-blooded animals increases the intensity of metabolic processes in the body, but it slows down the motor activity, which leads to heat numbness.</w:t>
      </w:r>
    </w:p>
    <w:p w:rsidR="00F030A7" w:rsidRPr="00FC0859" w:rsidRDefault="00F030A7" w:rsidP="00F030A7">
      <w:pPr>
        <w:pStyle w:val="ab"/>
        <w:spacing w:after="0"/>
        <w:ind w:firstLine="720"/>
        <w:jc w:val="both"/>
        <w:rPr>
          <w:rFonts w:ascii="Times New Roman" w:eastAsia="Calibri" w:hAnsi="Times New Roman" w:cs="Times New Roman"/>
          <w:sz w:val="28"/>
          <w:szCs w:val="28"/>
          <w:lang w:val="kk-KZ"/>
        </w:rPr>
      </w:pPr>
      <w:r w:rsidRPr="00FC0859">
        <w:rPr>
          <w:rFonts w:ascii="Times New Roman" w:eastAsia="Calibri" w:hAnsi="Times New Roman" w:cs="Times New Roman"/>
          <w:sz w:val="28"/>
          <w:szCs w:val="28"/>
          <w:lang w:val="kk-KZ"/>
        </w:rPr>
        <w:t>The interaction of factors. The optimal zone and endurance limits of organisms with respect to any of the environmental factors can shift, depending on the strength and in which combination other factors act simultaneously. So, the heat is easier to carry in the dry, and not in humid air. The threat of freezing is higher when the frost with strong wind, rather than in calm weather. At the same time, mutual compensation of the action of environmental factors has certain limits and it is impossible to completely replace one of them with the other. The deficit of heat in the polar regions can not be replenished by either an abundance of moisture or round-the-clock lighting.</w:t>
      </w:r>
      <w:r>
        <w:rPr>
          <w:rFonts w:ascii="Times New Roman" w:eastAsia="Calibri" w:hAnsi="Times New Roman" w:cs="Times New Roman"/>
          <w:sz w:val="28"/>
          <w:szCs w:val="28"/>
        </w:rPr>
        <w:t xml:space="preserve"> </w:t>
      </w:r>
      <w:r w:rsidRPr="00FC0859">
        <w:rPr>
          <w:rFonts w:ascii="Times New Roman" w:eastAsia="Calibri" w:hAnsi="Times New Roman" w:cs="Times New Roman"/>
          <w:sz w:val="28"/>
          <w:szCs w:val="28"/>
          <w:lang w:val="kk-KZ"/>
        </w:rPr>
        <w:t>in the summer. Each type of animal requires its own set of environmental factors.</w:t>
      </w:r>
    </w:p>
    <w:p w:rsidR="00F030A7" w:rsidRPr="00FC0859" w:rsidRDefault="00F030A7" w:rsidP="00F030A7">
      <w:pPr>
        <w:pStyle w:val="ab"/>
        <w:spacing w:after="0"/>
        <w:ind w:firstLine="720"/>
        <w:jc w:val="both"/>
        <w:rPr>
          <w:rFonts w:ascii="Times New Roman" w:eastAsia="Calibri" w:hAnsi="Times New Roman" w:cs="Times New Roman"/>
          <w:sz w:val="28"/>
          <w:szCs w:val="28"/>
          <w:lang w:val="kk-KZ"/>
        </w:rPr>
      </w:pPr>
      <w:r w:rsidRPr="00FC0859">
        <w:rPr>
          <w:rFonts w:ascii="Times New Roman" w:eastAsia="Calibri" w:hAnsi="Times New Roman" w:cs="Times New Roman"/>
          <w:sz w:val="28"/>
          <w:szCs w:val="28"/>
          <w:lang w:val="kk-KZ"/>
        </w:rPr>
        <w:t>The impact of the chemical component of the abiotic factor on living organisms. Abiotic factors create habitat conditions for plant and animal organisms and have a direct or indirect impact on the livelihoods of the latter. The elements of inorganic nature are abiotic factors: maternal soil mass, chemical composition and humidity of the latter, sunlight, heat, water and its chemical composition, air, its composition and humidity, barometric and water pressure, natural radiation background, etc. The chemical components of abiotic factors are nutrients, traces of elements, the concentration of carbon dioxide and oxygen, toxic substances, acidity (pH) of the medium.</w:t>
      </w:r>
    </w:p>
    <w:p w:rsidR="00F030A7" w:rsidRPr="00FC0859" w:rsidRDefault="00F030A7" w:rsidP="00F030A7">
      <w:pPr>
        <w:pStyle w:val="ab"/>
        <w:spacing w:after="0"/>
        <w:ind w:firstLine="720"/>
        <w:jc w:val="both"/>
        <w:rPr>
          <w:rFonts w:ascii="Times New Roman" w:eastAsia="Calibri" w:hAnsi="Times New Roman" w:cs="Times New Roman"/>
          <w:sz w:val="28"/>
          <w:szCs w:val="28"/>
          <w:lang w:val="kk-KZ"/>
        </w:rPr>
      </w:pPr>
      <w:r w:rsidRPr="00FC0859">
        <w:rPr>
          <w:rFonts w:ascii="Times New Roman" w:eastAsia="Calibri" w:hAnsi="Times New Roman" w:cs="Times New Roman"/>
          <w:sz w:val="28"/>
          <w:szCs w:val="28"/>
          <w:lang w:val="kk-KZ"/>
        </w:rPr>
        <w:t>The effect of pH on the survival of aquatic organisms. Most organisms do not tolerate pH fluctuations. Their metabolism functions only in an environment with a strictly defined acid – alkalinity regime. The concentration of hydrogen ions largely depends on the carbonate system, which is important for the entire hydrosphere and is described by a complex system of equilibria established during the dissolution of free CO2 in natural freshwater by the reaction:</w:t>
      </w:r>
    </w:p>
    <w:p w:rsidR="00F030A7" w:rsidRPr="00FC0859" w:rsidRDefault="00F030A7" w:rsidP="00F030A7">
      <w:pPr>
        <w:pStyle w:val="ab"/>
        <w:spacing w:after="0"/>
        <w:ind w:firstLine="720"/>
        <w:jc w:val="both"/>
        <w:rPr>
          <w:rFonts w:ascii="Times New Roman" w:eastAsia="Calibri" w:hAnsi="Times New Roman" w:cs="Times New Roman"/>
          <w:sz w:val="28"/>
          <w:szCs w:val="28"/>
          <w:lang w:val="kk-KZ"/>
        </w:rPr>
      </w:pPr>
      <w:r w:rsidRPr="00FC0859">
        <w:rPr>
          <w:rFonts w:ascii="Times New Roman" w:eastAsia="Calibri" w:hAnsi="Times New Roman" w:cs="Times New Roman"/>
          <w:sz w:val="28"/>
          <w:szCs w:val="28"/>
          <w:lang w:val="kk-KZ"/>
        </w:rPr>
        <w:t>СО2 + Н2О about Н2СО3 о Н + + НС O-.</w:t>
      </w:r>
    </w:p>
    <w:p w:rsidR="00F030A7" w:rsidRPr="00FC0859" w:rsidRDefault="00F030A7" w:rsidP="00F030A7">
      <w:pPr>
        <w:pStyle w:val="ab"/>
        <w:spacing w:after="0"/>
        <w:ind w:firstLine="720"/>
        <w:jc w:val="both"/>
        <w:rPr>
          <w:rFonts w:ascii="Times New Roman" w:eastAsia="Calibri" w:hAnsi="Times New Roman" w:cs="Times New Roman"/>
          <w:sz w:val="28"/>
          <w:szCs w:val="28"/>
          <w:lang w:val="kk-KZ"/>
        </w:rPr>
      </w:pPr>
      <w:r w:rsidRPr="00FC0859">
        <w:rPr>
          <w:rFonts w:ascii="Times New Roman" w:eastAsia="Calibri" w:hAnsi="Times New Roman" w:cs="Times New Roman"/>
          <w:sz w:val="28"/>
          <w:szCs w:val="28"/>
          <w:lang w:val="kk-KZ"/>
        </w:rPr>
        <w:t xml:space="preserve">This reaction is the reason that the pH of fresh natural waters is rarely theoretically neutral, that is equal to 7. Most often, the pH of pure water ranges from 6.9 to 5.6. In nature, the above equilibrium does not exist in its pure form, since many factors affect natural waters: temperature, pressure, oxygen, ammonia, </w:t>
      </w:r>
      <w:r w:rsidRPr="00FC0859">
        <w:rPr>
          <w:rFonts w:ascii="Times New Roman" w:eastAsia="Calibri" w:hAnsi="Times New Roman" w:cs="Times New Roman"/>
          <w:sz w:val="28"/>
          <w:szCs w:val="28"/>
          <w:lang w:val="kk-KZ"/>
        </w:rPr>
        <w:lastRenderedPageBreak/>
        <w:t>sulfur dioxide and nitrogen dioxide in the atmosphere, the composition of the rocks through which the river flows or the lake is located . The pH is relatively easy to measure, so it was studied in many aquatic habitats. If the pH does not approach the extreme value (from 6.5 to 8.5), then the communities are able to compensate for changes in this factor and the tolerance of the community to the pH range found in nature, is very significant. Since the change in pH is proportional to the change in the amount of CO2, the pH can serve as an indicator of the rate of general metabolism of the community (photosynthesis and respiration). There is little nutrient content in water with low pH, and therefore the productivity here is low. pH affects the distribution of aquatic organisms. Plants grow in water with a pH below 7.5 (Isoetes and Sparganium), from 7.7 to 8.8 (Potamogeton and Elodea canadensis), from 8.4 to 9.0 (Typha angustifolia). The development of sphagnum mosses is stimulated by the acidic waters of peatlands, in which mollusks are very rare,</w:t>
      </w:r>
    </w:p>
    <w:p w:rsidR="00F030A7" w:rsidRPr="00FC0859" w:rsidRDefault="00F030A7" w:rsidP="00F030A7">
      <w:pPr>
        <w:pStyle w:val="ab"/>
        <w:spacing w:after="0"/>
        <w:ind w:firstLine="720"/>
        <w:jc w:val="both"/>
        <w:rPr>
          <w:rFonts w:ascii="Times New Roman" w:eastAsia="Calibri" w:hAnsi="Times New Roman" w:cs="Times New Roman"/>
          <w:sz w:val="28"/>
          <w:szCs w:val="28"/>
          <w:lang w:val="kk-KZ"/>
        </w:rPr>
      </w:pPr>
      <w:r w:rsidRPr="00FC0859">
        <w:rPr>
          <w:rFonts w:ascii="Times New Roman" w:eastAsia="Calibri" w:hAnsi="Times New Roman" w:cs="Times New Roman"/>
          <w:sz w:val="28"/>
          <w:szCs w:val="28"/>
          <w:lang w:val="kk-KZ"/>
        </w:rPr>
        <w:t>Living organisms belonging to a plant or animal kingdom, influence their surroundings by mutually intersecting actions of various molecules. These interactions may occur waiting for animals, plants, between animals and plants. In addition, inanimate nature also affects animals and plants. The study of such interactions and chemicals that serve as intermediaries in this case, is engaged in chemical ecology.</w:t>
      </w:r>
    </w:p>
    <w:p w:rsidR="00F030A7" w:rsidRPr="00FC0859" w:rsidRDefault="00F030A7" w:rsidP="00F030A7">
      <w:pPr>
        <w:pStyle w:val="ab"/>
        <w:spacing w:after="0"/>
        <w:ind w:firstLine="720"/>
        <w:jc w:val="both"/>
        <w:rPr>
          <w:rFonts w:ascii="Times New Roman" w:eastAsia="Calibri" w:hAnsi="Times New Roman" w:cs="Times New Roman"/>
          <w:sz w:val="28"/>
          <w:szCs w:val="28"/>
          <w:lang w:val="kk-KZ"/>
        </w:rPr>
      </w:pPr>
      <w:r w:rsidRPr="00FC0859">
        <w:rPr>
          <w:rFonts w:ascii="Times New Roman" w:eastAsia="Calibri" w:hAnsi="Times New Roman" w:cs="Times New Roman"/>
          <w:sz w:val="28"/>
          <w:szCs w:val="28"/>
          <w:lang w:val="kk-KZ"/>
        </w:rPr>
        <w:t>The successes of chemical ecology are largely due to the emergence of new physico-chemical research methods that allow the structure of a substance to be established in submilligram quantities. The fundamentals of chemical ecology are outlined by Florkin (1966), who developed the terminology and who formulated the main ideas and directions of the new science.</w:t>
      </w:r>
    </w:p>
    <w:p w:rsidR="00F030A7" w:rsidRPr="00FC0859" w:rsidRDefault="00F030A7" w:rsidP="00F030A7">
      <w:pPr>
        <w:pStyle w:val="ab"/>
        <w:spacing w:after="0"/>
        <w:ind w:firstLine="720"/>
        <w:jc w:val="both"/>
        <w:rPr>
          <w:rFonts w:ascii="Times New Roman" w:eastAsia="Calibri" w:hAnsi="Times New Roman" w:cs="Times New Roman"/>
          <w:sz w:val="28"/>
          <w:szCs w:val="28"/>
          <w:lang w:val="kk-KZ"/>
        </w:rPr>
      </w:pPr>
      <w:r w:rsidRPr="00FC0859">
        <w:rPr>
          <w:rFonts w:ascii="Times New Roman" w:eastAsia="Calibri" w:hAnsi="Times New Roman" w:cs="Times New Roman"/>
          <w:sz w:val="28"/>
          <w:szCs w:val="28"/>
          <w:lang w:val="kk-KZ"/>
        </w:rPr>
        <w:t>Chemical interactions are carried out when transmitting coded messages with the help of specific molecules, and are also used to defend or attack at all levels of evolutionary development.</w:t>
      </w:r>
    </w:p>
    <w:p w:rsidR="00F030A7" w:rsidRPr="00FC0859" w:rsidRDefault="00F030A7" w:rsidP="00F030A7">
      <w:pPr>
        <w:pStyle w:val="ab"/>
        <w:spacing w:after="0"/>
        <w:ind w:firstLine="720"/>
        <w:jc w:val="both"/>
        <w:rPr>
          <w:rFonts w:ascii="Times New Roman" w:eastAsia="Calibri" w:hAnsi="Times New Roman" w:cs="Times New Roman"/>
          <w:sz w:val="28"/>
          <w:szCs w:val="28"/>
          <w:lang w:val="kk-KZ"/>
        </w:rPr>
      </w:pPr>
      <w:r w:rsidRPr="00FC0859">
        <w:rPr>
          <w:rFonts w:ascii="Times New Roman" w:eastAsia="Calibri" w:hAnsi="Times New Roman" w:cs="Times New Roman"/>
          <w:sz w:val="28"/>
          <w:szCs w:val="28"/>
          <w:lang w:val="kk-KZ"/>
        </w:rPr>
        <w:t>The complexity of the relationship between organisms is expressed in the nature of the action of the organism on the environment (interspecific or intraspecific) - whether they are favorable or harmful for providing of their kind. The following is a classification of various types of chemical effects of the body on the environment.</w:t>
      </w:r>
    </w:p>
    <w:p w:rsidR="00F030A7" w:rsidRPr="00FC0859" w:rsidRDefault="00F030A7" w:rsidP="00F030A7">
      <w:pPr>
        <w:pStyle w:val="ab"/>
        <w:spacing w:after="0"/>
        <w:ind w:firstLine="720"/>
        <w:jc w:val="both"/>
        <w:rPr>
          <w:rFonts w:ascii="Times New Roman" w:eastAsia="Calibri" w:hAnsi="Times New Roman" w:cs="Times New Roman"/>
          <w:sz w:val="28"/>
          <w:szCs w:val="28"/>
          <w:lang w:val="kk-KZ"/>
        </w:rPr>
      </w:pPr>
      <w:r w:rsidRPr="00FC0859">
        <w:rPr>
          <w:rFonts w:ascii="Times New Roman" w:eastAsia="Calibri" w:hAnsi="Times New Roman" w:cs="Times New Roman"/>
          <w:sz w:val="28"/>
          <w:szCs w:val="28"/>
          <w:lang w:val="kk-KZ"/>
        </w:rPr>
        <w:t>Classification of types of chemical effects of the organism on the environment (by</w:t>
      </w:r>
    </w:p>
    <w:p w:rsidR="00F030A7" w:rsidRPr="00FC0859" w:rsidRDefault="00F030A7" w:rsidP="00F030A7">
      <w:pPr>
        <w:pStyle w:val="ab"/>
        <w:spacing w:after="0"/>
        <w:ind w:firstLine="720"/>
        <w:jc w:val="both"/>
        <w:rPr>
          <w:rFonts w:ascii="Times New Roman" w:eastAsia="Calibri" w:hAnsi="Times New Roman" w:cs="Times New Roman"/>
          <w:sz w:val="28"/>
          <w:szCs w:val="28"/>
          <w:lang w:val="kk-KZ"/>
        </w:rPr>
      </w:pPr>
      <w:r w:rsidRPr="00FC0859">
        <w:rPr>
          <w:rFonts w:ascii="Times New Roman" w:eastAsia="Calibri" w:hAnsi="Times New Roman" w:cs="Times New Roman"/>
          <w:sz w:val="28"/>
          <w:szCs w:val="28"/>
          <w:lang w:val="kk-KZ"/>
        </w:rPr>
        <w:t>M. Barbier, 1978)</w:t>
      </w:r>
    </w:p>
    <w:p w:rsidR="00F030A7" w:rsidRPr="00FC0859" w:rsidRDefault="00F030A7" w:rsidP="00F030A7">
      <w:pPr>
        <w:pStyle w:val="ab"/>
        <w:spacing w:after="0"/>
        <w:ind w:firstLine="720"/>
        <w:jc w:val="both"/>
        <w:rPr>
          <w:rFonts w:ascii="Times New Roman" w:eastAsia="Calibri" w:hAnsi="Times New Roman" w:cs="Times New Roman"/>
          <w:sz w:val="28"/>
          <w:szCs w:val="28"/>
          <w:lang w:val="kk-KZ"/>
        </w:rPr>
      </w:pPr>
      <w:r w:rsidRPr="00FC0859">
        <w:rPr>
          <w:rFonts w:ascii="Times New Roman" w:eastAsia="Calibri" w:hAnsi="Times New Roman" w:cs="Times New Roman"/>
          <w:sz w:val="28"/>
          <w:szCs w:val="28"/>
          <w:lang w:val="kk-KZ"/>
        </w:rPr>
        <w:t>I. Substances involved in interspecific (allelochemical)</w:t>
      </w:r>
    </w:p>
    <w:p w:rsidR="00F030A7" w:rsidRPr="00FC0859" w:rsidRDefault="00F030A7" w:rsidP="00F030A7">
      <w:pPr>
        <w:pStyle w:val="ab"/>
        <w:spacing w:after="0"/>
        <w:ind w:firstLine="720"/>
        <w:jc w:val="both"/>
        <w:rPr>
          <w:rFonts w:ascii="Times New Roman" w:eastAsia="Calibri" w:hAnsi="Times New Roman" w:cs="Times New Roman"/>
          <w:sz w:val="28"/>
          <w:szCs w:val="28"/>
          <w:lang w:val="kk-KZ"/>
        </w:rPr>
      </w:pPr>
      <w:r w:rsidRPr="00FC0859">
        <w:rPr>
          <w:rFonts w:ascii="Times New Roman" w:eastAsia="Calibri" w:hAnsi="Times New Roman" w:cs="Times New Roman"/>
          <w:sz w:val="28"/>
          <w:szCs w:val="28"/>
          <w:lang w:val="kk-KZ"/>
        </w:rPr>
        <w:t>interactions</w:t>
      </w:r>
    </w:p>
    <w:p w:rsidR="00F030A7" w:rsidRPr="00FC0859" w:rsidRDefault="00F030A7" w:rsidP="00F030A7">
      <w:pPr>
        <w:pStyle w:val="ab"/>
        <w:spacing w:after="0"/>
        <w:ind w:firstLine="720"/>
        <w:jc w:val="both"/>
        <w:rPr>
          <w:rFonts w:ascii="Times New Roman" w:eastAsia="Calibri" w:hAnsi="Times New Roman" w:cs="Times New Roman"/>
          <w:sz w:val="28"/>
          <w:szCs w:val="28"/>
          <w:lang w:val="kk-KZ"/>
        </w:rPr>
      </w:pPr>
      <w:r w:rsidRPr="00FC0859">
        <w:rPr>
          <w:rFonts w:ascii="Times New Roman" w:eastAsia="Calibri" w:hAnsi="Times New Roman" w:cs="Times New Roman"/>
          <w:sz w:val="28"/>
          <w:szCs w:val="28"/>
          <w:lang w:val="kk-KZ"/>
        </w:rPr>
        <w:t>A. Allomones (beneficial to the producer organism):</w:t>
      </w:r>
    </w:p>
    <w:p w:rsidR="00F030A7" w:rsidRPr="00FC0859" w:rsidRDefault="00F030A7" w:rsidP="00F030A7">
      <w:pPr>
        <w:pStyle w:val="ab"/>
        <w:spacing w:after="0"/>
        <w:ind w:firstLine="720"/>
        <w:jc w:val="both"/>
        <w:rPr>
          <w:rFonts w:ascii="Times New Roman" w:eastAsia="Calibri" w:hAnsi="Times New Roman" w:cs="Times New Roman"/>
          <w:sz w:val="28"/>
          <w:szCs w:val="28"/>
          <w:lang w:val="kk-KZ"/>
        </w:rPr>
      </w:pPr>
      <w:r w:rsidRPr="00FC0859">
        <w:rPr>
          <w:rFonts w:ascii="Times New Roman" w:eastAsia="Calibri" w:hAnsi="Times New Roman" w:cs="Times New Roman"/>
          <w:sz w:val="28"/>
          <w:szCs w:val="28"/>
          <w:lang w:val="kk-KZ"/>
        </w:rPr>
        <w:t>1. Repellent substances.</w:t>
      </w:r>
    </w:p>
    <w:p w:rsidR="00F030A7" w:rsidRPr="00FC0859" w:rsidRDefault="00F030A7" w:rsidP="00F030A7">
      <w:pPr>
        <w:pStyle w:val="ab"/>
        <w:spacing w:after="0"/>
        <w:ind w:firstLine="720"/>
        <w:jc w:val="both"/>
        <w:rPr>
          <w:rFonts w:ascii="Times New Roman" w:eastAsia="Calibri" w:hAnsi="Times New Roman" w:cs="Times New Roman"/>
          <w:sz w:val="28"/>
          <w:szCs w:val="28"/>
          <w:lang w:val="kk-KZ"/>
        </w:rPr>
      </w:pPr>
      <w:r w:rsidRPr="00FC0859">
        <w:rPr>
          <w:rFonts w:ascii="Times New Roman" w:eastAsia="Calibri" w:hAnsi="Times New Roman" w:cs="Times New Roman"/>
          <w:sz w:val="28"/>
          <w:szCs w:val="28"/>
          <w:lang w:val="kk-KZ"/>
        </w:rPr>
        <w:t>2. Substances covering the flight (ink fluid in capstan-mollusks).</w:t>
      </w:r>
    </w:p>
    <w:p w:rsidR="00F030A7" w:rsidRPr="00FC0859" w:rsidRDefault="00F030A7" w:rsidP="00F030A7">
      <w:pPr>
        <w:pStyle w:val="ab"/>
        <w:spacing w:after="0"/>
        <w:ind w:firstLine="720"/>
        <w:jc w:val="both"/>
        <w:rPr>
          <w:rFonts w:ascii="Times New Roman" w:eastAsia="Calibri" w:hAnsi="Times New Roman" w:cs="Times New Roman"/>
          <w:sz w:val="28"/>
          <w:szCs w:val="28"/>
          <w:lang w:val="kk-KZ"/>
        </w:rPr>
      </w:pPr>
      <w:r w:rsidRPr="00FC0859">
        <w:rPr>
          <w:rFonts w:ascii="Times New Roman" w:eastAsia="Calibri" w:hAnsi="Times New Roman" w:cs="Times New Roman"/>
          <w:sz w:val="28"/>
          <w:szCs w:val="28"/>
          <w:lang w:val="kk-KZ"/>
        </w:rPr>
        <w:t>3. Suppressors (antibiotics).</w:t>
      </w:r>
    </w:p>
    <w:p w:rsidR="00F030A7" w:rsidRPr="00FC0859" w:rsidRDefault="00F030A7" w:rsidP="00F030A7">
      <w:pPr>
        <w:pStyle w:val="ab"/>
        <w:spacing w:after="0"/>
        <w:ind w:firstLine="720"/>
        <w:jc w:val="both"/>
        <w:rPr>
          <w:rFonts w:ascii="Times New Roman" w:eastAsia="Calibri" w:hAnsi="Times New Roman" w:cs="Times New Roman"/>
          <w:sz w:val="28"/>
          <w:szCs w:val="28"/>
          <w:lang w:val="kk-KZ"/>
        </w:rPr>
      </w:pPr>
      <w:r w:rsidRPr="00FC0859">
        <w:rPr>
          <w:rFonts w:ascii="Times New Roman" w:eastAsia="Calibri" w:hAnsi="Times New Roman" w:cs="Times New Roman"/>
          <w:sz w:val="28"/>
          <w:szCs w:val="28"/>
          <w:lang w:val="kk-KZ"/>
        </w:rPr>
        <w:t>4. Poisons.</w:t>
      </w:r>
    </w:p>
    <w:p w:rsidR="00F030A7" w:rsidRPr="00FC0859" w:rsidRDefault="00F030A7" w:rsidP="00F030A7">
      <w:pPr>
        <w:pStyle w:val="ab"/>
        <w:spacing w:after="0"/>
        <w:ind w:firstLine="720"/>
        <w:jc w:val="both"/>
        <w:rPr>
          <w:rFonts w:ascii="Times New Roman" w:eastAsia="Calibri" w:hAnsi="Times New Roman" w:cs="Times New Roman"/>
          <w:sz w:val="28"/>
          <w:szCs w:val="28"/>
          <w:lang w:val="kk-KZ"/>
        </w:rPr>
      </w:pPr>
      <w:r w:rsidRPr="00FC0859">
        <w:rPr>
          <w:rFonts w:ascii="Times New Roman" w:eastAsia="Calibri" w:hAnsi="Times New Roman" w:cs="Times New Roman"/>
          <w:sz w:val="28"/>
          <w:szCs w:val="28"/>
          <w:lang w:val="kk-KZ"/>
        </w:rPr>
        <w:t>5. Inductors (cause the formation of galli, nodules, etc.).</w:t>
      </w:r>
    </w:p>
    <w:p w:rsidR="00F030A7" w:rsidRPr="00FC0859" w:rsidRDefault="00F030A7" w:rsidP="00F030A7">
      <w:pPr>
        <w:pStyle w:val="ab"/>
        <w:spacing w:after="0"/>
        <w:ind w:firstLine="720"/>
        <w:jc w:val="both"/>
        <w:rPr>
          <w:rFonts w:ascii="Times New Roman" w:eastAsia="Calibri" w:hAnsi="Times New Roman" w:cs="Times New Roman"/>
          <w:sz w:val="28"/>
          <w:szCs w:val="28"/>
          <w:lang w:val="kk-KZ"/>
        </w:rPr>
      </w:pPr>
      <w:r w:rsidRPr="00FC0859">
        <w:rPr>
          <w:rFonts w:ascii="Times New Roman" w:eastAsia="Calibri" w:hAnsi="Times New Roman" w:cs="Times New Roman"/>
          <w:sz w:val="28"/>
          <w:szCs w:val="28"/>
          <w:lang w:val="kk-KZ"/>
        </w:rPr>
        <w:t>6. Antidotes.</w:t>
      </w:r>
    </w:p>
    <w:p w:rsidR="00F030A7" w:rsidRPr="00FC0859" w:rsidRDefault="00F030A7" w:rsidP="00F030A7">
      <w:pPr>
        <w:pStyle w:val="ab"/>
        <w:spacing w:after="0"/>
        <w:ind w:firstLine="720"/>
        <w:jc w:val="both"/>
        <w:rPr>
          <w:rFonts w:ascii="Times New Roman" w:eastAsia="Calibri" w:hAnsi="Times New Roman" w:cs="Times New Roman"/>
          <w:sz w:val="28"/>
          <w:szCs w:val="28"/>
          <w:lang w:val="kk-KZ"/>
        </w:rPr>
      </w:pPr>
      <w:r w:rsidRPr="00FC0859">
        <w:rPr>
          <w:rFonts w:ascii="Times New Roman" w:eastAsia="Calibri" w:hAnsi="Times New Roman" w:cs="Times New Roman"/>
          <w:sz w:val="28"/>
          <w:szCs w:val="28"/>
          <w:lang w:val="kk-KZ"/>
        </w:rPr>
        <w:lastRenderedPageBreak/>
        <w:t>7. Lures (attract prey to the predator organism).</w:t>
      </w:r>
    </w:p>
    <w:p w:rsidR="00F030A7" w:rsidRPr="00FC0859" w:rsidRDefault="00F030A7" w:rsidP="00F030A7">
      <w:pPr>
        <w:pStyle w:val="ab"/>
        <w:spacing w:after="0"/>
        <w:ind w:firstLine="720"/>
        <w:jc w:val="both"/>
        <w:rPr>
          <w:rFonts w:ascii="Times New Roman" w:eastAsia="Calibri" w:hAnsi="Times New Roman" w:cs="Times New Roman"/>
          <w:sz w:val="28"/>
          <w:szCs w:val="28"/>
          <w:lang w:val="kk-KZ"/>
        </w:rPr>
      </w:pPr>
      <w:r w:rsidRPr="00FC0859">
        <w:rPr>
          <w:rFonts w:ascii="Times New Roman" w:eastAsia="Calibri" w:hAnsi="Times New Roman" w:cs="Times New Roman"/>
          <w:sz w:val="28"/>
          <w:szCs w:val="28"/>
          <w:lang w:val="kk-KZ"/>
        </w:rPr>
        <w:t>B. Cairomones (beneficial to the recipient organism):</w:t>
      </w:r>
    </w:p>
    <w:p w:rsidR="00F030A7" w:rsidRPr="00FC0859" w:rsidRDefault="00F030A7" w:rsidP="00F030A7">
      <w:pPr>
        <w:pStyle w:val="ab"/>
        <w:spacing w:after="0"/>
        <w:ind w:firstLine="720"/>
        <w:jc w:val="both"/>
        <w:rPr>
          <w:rFonts w:ascii="Times New Roman" w:eastAsia="Calibri" w:hAnsi="Times New Roman" w:cs="Times New Roman"/>
          <w:sz w:val="28"/>
          <w:szCs w:val="28"/>
          <w:lang w:val="kk-KZ"/>
        </w:rPr>
      </w:pPr>
      <w:r w:rsidRPr="00FC0859">
        <w:rPr>
          <w:rFonts w:ascii="Times New Roman" w:eastAsia="Calibri" w:hAnsi="Times New Roman" w:cs="Times New Roman"/>
          <w:sz w:val="28"/>
          <w:szCs w:val="28"/>
          <w:lang w:val="kk-KZ"/>
        </w:rPr>
        <w:t>1. Substances that attract food.</w:t>
      </w:r>
    </w:p>
    <w:p w:rsidR="00F030A7" w:rsidRPr="00FC0859" w:rsidRDefault="00F030A7" w:rsidP="00F030A7">
      <w:pPr>
        <w:pStyle w:val="ab"/>
        <w:spacing w:after="0"/>
        <w:ind w:firstLine="720"/>
        <w:jc w:val="both"/>
        <w:rPr>
          <w:rFonts w:ascii="Times New Roman" w:eastAsia="Calibri" w:hAnsi="Times New Roman" w:cs="Times New Roman"/>
          <w:sz w:val="28"/>
          <w:szCs w:val="28"/>
          <w:lang w:val="kk-KZ"/>
        </w:rPr>
      </w:pPr>
      <w:r w:rsidRPr="00FC0859">
        <w:rPr>
          <w:rFonts w:ascii="Times New Roman" w:eastAsia="Calibri" w:hAnsi="Times New Roman" w:cs="Times New Roman"/>
          <w:sz w:val="28"/>
          <w:szCs w:val="28"/>
          <w:lang w:val="kk-KZ"/>
        </w:rPr>
        <w:t>2. Inducers that stimulate adaptation (for example, a factor that causes the formation of spikes in rotifers).</w:t>
      </w:r>
    </w:p>
    <w:p w:rsidR="00F030A7" w:rsidRPr="00FC0859" w:rsidRDefault="00F030A7" w:rsidP="00F030A7">
      <w:pPr>
        <w:pStyle w:val="ab"/>
        <w:spacing w:after="0"/>
        <w:ind w:firstLine="720"/>
        <w:jc w:val="both"/>
        <w:rPr>
          <w:rFonts w:ascii="Times New Roman" w:eastAsia="Calibri" w:hAnsi="Times New Roman" w:cs="Times New Roman"/>
          <w:sz w:val="28"/>
          <w:szCs w:val="28"/>
          <w:lang w:val="kk-KZ"/>
        </w:rPr>
      </w:pPr>
      <w:r w:rsidRPr="00FC0859">
        <w:rPr>
          <w:rFonts w:ascii="Times New Roman" w:eastAsia="Calibri" w:hAnsi="Times New Roman" w:cs="Times New Roman"/>
          <w:sz w:val="28"/>
          <w:szCs w:val="28"/>
          <w:lang w:val="kk-KZ"/>
        </w:rPr>
        <w:t>3. Signals warning the recipient of the danger or toxicity.</w:t>
      </w:r>
    </w:p>
    <w:p w:rsidR="00F030A7" w:rsidRPr="00FC0859" w:rsidRDefault="00F030A7" w:rsidP="00F030A7">
      <w:pPr>
        <w:pStyle w:val="ab"/>
        <w:spacing w:after="0"/>
        <w:ind w:firstLine="720"/>
        <w:jc w:val="both"/>
        <w:rPr>
          <w:rFonts w:ascii="Times New Roman" w:eastAsia="Calibri" w:hAnsi="Times New Roman" w:cs="Times New Roman"/>
          <w:sz w:val="28"/>
          <w:szCs w:val="28"/>
          <w:lang w:val="kk-KZ"/>
        </w:rPr>
      </w:pPr>
      <w:r w:rsidRPr="00FC0859">
        <w:rPr>
          <w:rFonts w:ascii="Times New Roman" w:eastAsia="Calibri" w:hAnsi="Times New Roman" w:cs="Times New Roman"/>
          <w:sz w:val="28"/>
          <w:szCs w:val="28"/>
          <w:lang w:val="kk-KZ"/>
        </w:rPr>
        <w:t>4. Stimulants (growth factors).</w:t>
      </w:r>
    </w:p>
    <w:p w:rsidR="00F030A7" w:rsidRPr="00FC0859" w:rsidRDefault="00F030A7" w:rsidP="00F030A7">
      <w:pPr>
        <w:pStyle w:val="ab"/>
        <w:spacing w:after="0"/>
        <w:ind w:firstLine="720"/>
        <w:jc w:val="both"/>
        <w:rPr>
          <w:rFonts w:ascii="Times New Roman" w:eastAsia="Calibri" w:hAnsi="Times New Roman" w:cs="Times New Roman"/>
          <w:sz w:val="28"/>
          <w:szCs w:val="28"/>
          <w:lang w:val="kk-KZ"/>
        </w:rPr>
      </w:pPr>
      <w:r w:rsidRPr="00FC0859">
        <w:rPr>
          <w:rFonts w:ascii="Times New Roman" w:eastAsia="Calibri" w:hAnsi="Times New Roman" w:cs="Times New Roman"/>
          <w:sz w:val="28"/>
          <w:szCs w:val="28"/>
          <w:lang w:val="kk-KZ"/>
        </w:rPr>
        <w:t>B. Depressors: garbage and similar products that poison the recipient without increasing the adaptability of the organism that produces them environment.</w:t>
      </w:r>
    </w:p>
    <w:p w:rsidR="00F030A7" w:rsidRPr="00FC0859" w:rsidRDefault="00F030A7" w:rsidP="00F030A7">
      <w:pPr>
        <w:pStyle w:val="ab"/>
        <w:spacing w:after="0"/>
        <w:ind w:firstLine="720"/>
        <w:jc w:val="both"/>
        <w:rPr>
          <w:rFonts w:ascii="Times New Roman" w:eastAsia="Calibri" w:hAnsi="Times New Roman" w:cs="Times New Roman"/>
          <w:sz w:val="28"/>
          <w:szCs w:val="28"/>
          <w:lang w:val="kk-KZ"/>
        </w:rPr>
      </w:pPr>
      <w:r w:rsidRPr="00FC0859">
        <w:rPr>
          <w:rFonts w:ascii="Times New Roman" w:eastAsia="Calibri" w:hAnsi="Times New Roman" w:cs="Times New Roman"/>
          <w:sz w:val="28"/>
          <w:szCs w:val="28"/>
          <w:lang w:val="kk-KZ"/>
        </w:rPr>
        <w:t>Ii. Substances involved in intraspecific interactions</w:t>
      </w:r>
    </w:p>
    <w:p w:rsidR="00F030A7" w:rsidRPr="00FC0859" w:rsidRDefault="00F030A7" w:rsidP="00F030A7">
      <w:pPr>
        <w:pStyle w:val="ab"/>
        <w:spacing w:after="0"/>
        <w:ind w:firstLine="720"/>
        <w:jc w:val="both"/>
        <w:rPr>
          <w:rFonts w:ascii="Times New Roman" w:eastAsia="Calibri" w:hAnsi="Times New Roman" w:cs="Times New Roman"/>
          <w:sz w:val="28"/>
          <w:szCs w:val="28"/>
          <w:lang w:val="kk-KZ"/>
        </w:rPr>
      </w:pPr>
      <w:r w:rsidRPr="00FC0859">
        <w:rPr>
          <w:rFonts w:ascii="Times New Roman" w:eastAsia="Calibri" w:hAnsi="Times New Roman" w:cs="Times New Roman"/>
          <w:sz w:val="28"/>
          <w:szCs w:val="28"/>
          <w:lang w:val="kk-KZ"/>
        </w:rPr>
        <w:t>A. Autotoxins (waste, toxic to the organism-producer and not</w:t>
      </w:r>
    </w:p>
    <w:p w:rsidR="00F030A7" w:rsidRPr="00FC0859" w:rsidRDefault="00F030A7" w:rsidP="00F030A7">
      <w:pPr>
        <w:pStyle w:val="ab"/>
        <w:spacing w:after="0"/>
        <w:ind w:firstLine="720"/>
        <w:jc w:val="both"/>
        <w:rPr>
          <w:rFonts w:ascii="Times New Roman" w:eastAsia="Calibri" w:hAnsi="Times New Roman" w:cs="Times New Roman"/>
          <w:sz w:val="28"/>
          <w:szCs w:val="28"/>
          <w:lang w:val="kk-KZ"/>
        </w:rPr>
      </w:pPr>
      <w:r w:rsidRPr="00FC0859">
        <w:rPr>
          <w:rFonts w:ascii="Times New Roman" w:eastAsia="Calibri" w:hAnsi="Times New Roman" w:cs="Times New Roman"/>
          <w:sz w:val="28"/>
          <w:szCs w:val="28"/>
          <w:lang w:val="kk-KZ"/>
        </w:rPr>
        <w:t>beneficial to other species).</w:t>
      </w:r>
    </w:p>
    <w:p w:rsidR="00F030A7" w:rsidRPr="00FC0859" w:rsidRDefault="00F030A7" w:rsidP="00F030A7">
      <w:pPr>
        <w:pStyle w:val="ab"/>
        <w:spacing w:after="0"/>
        <w:ind w:firstLine="720"/>
        <w:jc w:val="both"/>
        <w:rPr>
          <w:rFonts w:ascii="Times New Roman" w:eastAsia="Calibri" w:hAnsi="Times New Roman" w:cs="Times New Roman"/>
          <w:sz w:val="28"/>
          <w:szCs w:val="28"/>
          <w:lang w:val="kk-KZ"/>
        </w:rPr>
      </w:pPr>
      <w:r w:rsidRPr="00FC0859">
        <w:rPr>
          <w:rFonts w:ascii="Times New Roman" w:eastAsia="Calibri" w:hAnsi="Times New Roman" w:cs="Times New Roman"/>
          <w:sz w:val="28"/>
          <w:szCs w:val="28"/>
          <w:lang w:val="kk-KZ"/>
        </w:rPr>
        <w:t>B. Adaptation autoinhibitors: inhibit population size in</w:t>
      </w:r>
    </w:p>
    <w:p w:rsidR="00F030A7" w:rsidRPr="00FC0859" w:rsidRDefault="00F030A7" w:rsidP="00F030A7">
      <w:pPr>
        <w:pStyle w:val="ab"/>
        <w:spacing w:after="0"/>
        <w:ind w:firstLine="720"/>
        <w:jc w:val="both"/>
        <w:rPr>
          <w:rFonts w:ascii="Times New Roman" w:eastAsia="Calibri" w:hAnsi="Times New Roman" w:cs="Times New Roman"/>
          <w:sz w:val="28"/>
          <w:szCs w:val="28"/>
          <w:lang w:val="kk-KZ"/>
        </w:rPr>
      </w:pPr>
      <w:r w:rsidRPr="00FC0859">
        <w:rPr>
          <w:rFonts w:ascii="Times New Roman" w:eastAsia="Calibri" w:hAnsi="Times New Roman" w:cs="Times New Roman"/>
          <w:sz w:val="28"/>
          <w:szCs w:val="28"/>
          <w:lang w:val="kk-KZ"/>
        </w:rPr>
        <w:t>limits so that it is in balance with the environment.</w:t>
      </w:r>
    </w:p>
    <w:p w:rsidR="00F030A7" w:rsidRPr="00FC0859" w:rsidRDefault="00F030A7" w:rsidP="00F030A7">
      <w:pPr>
        <w:pStyle w:val="ab"/>
        <w:spacing w:after="0"/>
        <w:ind w:firstLine="720"/>
        <w:jc w:val="both"/>
        <w:rPr>
          <w:rFonts w:ascii="Times New Roman" w:eastAsia="Calibri" w:hAnsi="Times New Roman" w:cs="Times New Roman"/>
          <w:sz w:val="28"/>
          <w:szCs w:val="28"/>
          <w:lang w:val="kk-KZ"/>
        </w:rPr>
      </w:pPr>
      <w:r w:rsidRPr="00FC0859">
        <w:rPr>
          <w:rFonts w:ascii="Times New Roman" w:eastAsia="Calibri" w:hAnsi="Times New Roman" w:cs="Times New Roman"/>
          <w:sz w:val="28"/>
          <w:szCs w:val="28"/>
          <w:lang w:val="kk-KZ"/>
        </w:rPr>
        <w:t>B. Pheromones:</w:t>
      </w:r>
    </w:p>
    <w:p w:rsidR="00F030A7" w:rsidRPr="00FC0859" w:rsidRDefault="00F030A7" w:rsidP="00F030A7">
      <w:pPr>
        <w:pStyle w:val="ab"/>
        <w:spacing w:after="0"/>
        <w:ind w:firstLine="720"/>
        <w:jc w:val="both"/>
        <w:rPr>
          <w:rFonts w:ascii="Times New Roman" w:eastAsia="Calibri" w:hAnsi="Times New Roman" w:cs="Times New Roman"/>
          <w:sz w:val="28"/>
          <w:szCs w:val="28"/>
          <w:lang w:val="kk-KZ"/>
        </w:rPr>
      </w:pPr>
      <w:r w:rsidRPr="00FC0859">
        <w:rPr>
          <w:rFonts w:ascii="Times New Roman" w:eastAsia="Calibri" w:hAnsi="Times New Roman" w:cs="Times New Roman"/>
          <w:sz w:val="28"/>
          <w:szCs w:val="28"/>
          <w:lang w:val="kk-KZ"/>
        </w:rPr>
        <w:t>1. Sex pheromones.</w:t>
      </w:r>
    </w:p>
    <w:p w:rsidR="00F030A7" w:rsidRPr="00FC0859" w:rsidRDefault="00F030A7" w:rsidP="00F030A7">
      <w:pPr>
        <w:pStyle w:val="ab"/>
        <w:spacing w:after="0"/>
        <w:ind w:firstLine="720"/>
        <w:jc w:val="both"/>
        <w:rPr>
          <w:rFonts w:ascii="Times New Roman" w:eastAsia="Calibri" w:hAnsi="Times New Roman" w:cs="Times New Roman"/>
          <w:sz w:val="28"/>
          <w:szCs w:val="28"/>
          <w:lang w:val="kk-KZ"/>
        </w:rPr>
      </w:pPr>
      <w:r w:rsidRPr="00FC0859">
        <w:rPr>
          <w:rFonts w:ascii="Times New Roman" w:eastAsia="Calibri" w:hAnsi="Times New Roman" w:cs="Times New Roman"/>
          <w:sz w:val="28"/>
          <w:szCs w:val="28"/>
          <w:lang w:val="kk-KZ"/>
        </w:rPr>
        <w:t>2. Public pheromones.</w:t>
      </w:r>
    </w:p>
    <w:p w:rsidR="00F030A7" w:rsidRPr="00FC0859" w:rsidRDefault="00F030A7" w:rsidP="00F030A7">
      <w:pPr>
        <w:pStyle w:val="ab"/>
        <w:spacing w:after="0"/>
        <w:ind w:firstLine="720"/>
        <w:jc w:val="both"/>
        <w:rPr>
          <w:rFonts w:ascii="Times New Roman" w:eastAsia="Calibri" w:hAnsi="Times New Roman" w:cs="Times New Roman"/>
          <w:sz w:val="28"/>
          <w:szCs w:val="28"/>
          <w:lang w:val="kk-KZ"/>
        </w:rPr>
      </w:pPr>
      <w:r w:rsidRPr="00FC0859">
        <w:rPr>
          <w:rFonts w:ascii="Times New Roman" w:eastAsia="Calibri" w:hAnsi="Times New Roman" w:cs="Times New Roman"/>
          <w:sz w:val="28"/>
          <w:szCs w:val="28"/>
          <w:lang w:val="kk-KZ"/>
        </w:rPr>
        <w:t>3. Pheromones of alarm and defense.</w:t>
      </w:r>
    </w:p>
    <w:p w:rsidR="00F030A7" w:rsidRPr="00FC0859" w:rsidRDefault="00F030A7" w:rsidP="00F030A7">
      <w:pPr>
        <w:pStyle w:val="ab"/>
        <w:spacing w:after="0"/>
        <w:ind w:firstLine="720"/>
        <w:jc w:val="both"/>
        <w:rPr>
          <w:rFonts w:ascii="Times New Roman" w:eastAsia="Calibri" w:hAnsi="Times New Roman" w:cs="Times New Roman"/>
          <w:sz w:val="28"/>
          <w:szCs w:val="28"/>
          <w:lang w:val="kk-KZ"/>
        </w:rPr>
      </w:pPr>
      <w:r w:rsidRPr="00FC0859">
        <w:rPr>
          <w:rFonts w:ascii="Times New Roman" w:eastAsia="Calibri" w:hAnsi="Times New Roman" w:cs="Times New Roman"/>
          <w:sz w:val="28"/>
          <w:szCs w:val="28"/>
          <w:lang w:val="kk-KZ"/>
        </w:rPr>
        <w:t>4. Pheromones taps (mark the territory of habitat, etc.).</w:t>
      </w:r>
    </w:p>
    <w:p w:rsidR="00F030A7" w:rsidRPr="00FC0859" w:rsidRDefault="00F030A7" w:rsidP="00F030A7">
      <w:pPr>
        <w:pStyle w:val="ab"/>
        <w:spacing w:after="0"/>
        <w:ind w:firstLine="720"/>
        <w:jc w:val="both"/>
        <w:rPr>
          <w:rFonts w:ascii="Times New Roman" w:eastAsia="Calibri" w:hAnsi="Times New Roman" w:cs="Times New Roman"/>
          <w:sz w:val="28"/>
          <w:szCs w:val="28"/>
          <w:lang w:val="kk-KZ"/>
        </w:rPr>
      </w:pPr>
      <w:r w:rsidRPr="00FC0859">
        <w:rPr>
          <w:rFonts w:ascii="Times New Roman" w:eastAsia="Calibri" w:hAnsi="Times New Roman" w:cs="Times New Roman"/>
          <w:sz w:val="28"/>
          <w:szCs w:val="28"/>
          <w:lang w:val="kk-KZ"/>
        </w:rPr>
        <w:t>Florkin proposed the term "co-acton" for all biologically active substances capable of any of the chemical interactions. Each the molecule corresponds to a certain signal, of which it is a potential carrier. Information transfer using molecules refers to one aspect of cybernetics. The automatism of the behavior of insects is associated with the perception of such signals. Deciphering such chemical messages will allow a better understanding of the nature of the interrelationships in ecological systems and, possibly, their management, allowing preserving the natural balance in the fight against environmental pollution.</w:t>
      </w:r>
    </w:p>
    <w:p w:rsidR="00F030A7" w:rsidRPr="00FC0859" w:rsidRDefault="00F030A7" w:rsidP="00F030A7">
      <w:pPr>
        <w:pStyle w:val="ab"/>
        <w:spacing w:after="0"/>
        <w:ind w:firstLine="720"/>
        <w:jc w:val="both"/>
        <w:rPr>
          <w:rFonts w:ascii="Times New Roman" w:eastAsia="Calibri" w:hAnsi="Times New Roman" w:cs="Times New Roman"/>
          <w:sz w:val="28"/>
          <w:szCs w:val="28"/>
          <w:lang w:val="kk-KZ"/>
        </w:rPr>
      </w:pPr>
      <w:r w:rsidRPr="00FC0859">
        <w:rPr>
          <w:rFonts w:ascii="Times New Roman" w:eastAsia="Calibri" w:hAnsi="Times New Roman" w:cs="Times New Roman"/>
          <w:sz w:val="28"/>
          <w:szCs w:val="28"/>
          <w:lang w:val="kk-KZ"/>
        </w:rPr>
        <w:t>Chemical interactions between plants in terms of biochemical evolution are extremely complex. The end product of the metabolism thrown by them into the environment can have a destructive effect on some plant species, while others to it insensitive. Sometimes this product is harmful to the plant itself, sometimes not. For example, eucalyptus, acclimatized in the United States, suppress the growth of the undergrowth in its growing areas, and Australian eucalyptus does not have this effect. Some tropic trees have a self-poisoning phenomenon: their seeds can germinate only on soils where other plant species grow.</w:t>
      </w:r>
    </w:p>
    <w:p w:rsidR="00F030A7" w:rsidRPr="00FC0859" w:rsidRDefault="00F030A7" w:rsidP="00F030A7">
      <w:pPr>
        <w:pStyle w:val="ab"/>
        <w:spacing w:after="0"/>
        <w:ind w:firstLine="720"/>
        <w:jc w:val="both"/>
        <w:rPr>
          <w:rFonts w:ascii="Times New Roman" w:eastAsia="Calibri" w:hAnsi="Times New Roman" w:cs="Times New Roman"/>
          <w:sz w:val="28"/>
          <w:szCs w:val="28"/>
          <w:lang w:val="kk-KZ"/>
        </w:rPr>
      </w:pPr>
      <w:r w:rsidRPr="00FC0859">
        <w:rPr>
          <w:rFonts w:ascii="Times New Roman" w:eastAsia="Calibri" w:hAnsi="Times New Roman" w:cs="Times New Roman"/>
          <w:sz w:val="28"/>
          <w:szCs w:val="28"/>
          <w:lang w:val="kk-KZ"/>
        </w:rPr>
        <w:t>The interaction between plants and animals is carried out in various ways. The means by which the plant protected from animals, diverse: thorns, alkaloids, cardiotoxic steroid glycosides, unpleasant taste, bitterness. For protection purposes, some plants can biosynthes insect hormones in the ecdi-zone, which can have a detrimental effect on butterfly caterpillars. Often there is such a phenomenon when a specific substance attracts animals of one species to a plant and repels animals of other species. Such adaptation helps insects avoid poisonous chemical traps.</w:t>
      </w:r>
    </w:p>
    <w:p w:rsidR="00F030A7" w:rsidRPr="00FC0859" w:rsidRDefault="00F030A7" w:rsidP="00F030A7">
      <w:pPr>
        <w:pStyle w:val="ab"/>
        <w:spacing w:after="0"/>
        <w:ind w:firstLine="720"/>
        <w:jc w:val="both"/>
        <w:rPr>
          <w:rFonts w:ascii="Times New Roman" w:eastAsia="Calibri" w:hAnsi="Times New Roman" w:cs="Times New Roman"/>
          <w:sz w:val="28"/>
          <w:szCs w:val="28"/>
          <w:lang w:val="kk-KZ"/>
        </w:rPr>
      </w:pPr>
      <w:r w:rsidRPr="00FC0859">
        <w:rPr>
          <w:rFonts w:ascii="Times New Roman" w:eastAsia="Calibri" w:hAnsi="Times New Roman" w:cs="Times New Roman"/>
          <w:sz w:val="28"/>
          <w:szCs w:val="28"/>
          <w:lang w:val="kk-KZ"/>
        </w:rPr>
        <w:t>The same substances help the larvae recognize food, attract samok, about to lay eggs.</w:t>
      </w:r>
    </w:p>
    <w:p w:rsidR="00F030A7" w:rsidRPr="00F030A7" w:rsidRDefault="00F030A7" w:rsidP="00F030A7">
      <w:pPr>
        <w:pStyle w:val="21"/>
        <w:shd w:val="clear" w:color="auto" w:fill="auto"/>
        <w:spacing w:after="0" w:line="322" w:lineRule="exact"/>
        <w:ind w:firstLine="0"/>
        <w:rPr>
          <w:rStyle w:val="2"/>
          <w:rFonts w:ascii="Times New Roman" w:hAnsi="Times New Roman" w:cs="Times New Roman"/>
          <w:color w:val="000000"/>
          <w:sz w:val="28"/>
          <w:szCs w:val="28"/>
          <w:lang w:val="kk-KZ"/>
        </w:rPr>
      </w:pPr>
    </w:p>
    <w:p w:rsidR="00546FDD" w:rsidRPr="00F26CBE" w:rsidRDefault="00546FDD" w:rsidP="00546FDD">
      <w:pPr>
        <w:pStyle w:val="ab"/>
        <w:spacing w:after="0"/>
        <w:ind w:firstLine="720"/>
        <w:jc w:val="center"/>
        <w:rPr>
          <w:rFonts w:ascii="Times New Roman" w:eastAsia="Calibri" w:hAnsi="Times New Roman" w:cs="Times New Roman"/>
          <w:b/>
          <w:sz w:val="28"/>
          <w:szCs w:val="28"/>
        </w:rPr>
      </w:pPr>
      <w:r w:rsidRPr="00F26CBE">
        <w:rPr>
          <w:rFonts w:ascii="Times New Roman" w:eastAsia="Calibri" w:hAnsi="Times New Roman" w:cs="Times New Roman"/>
          <w:b/>
          <w:sz w:val="28"/>
          <w:szCs w:val="28"/>
        </w:rPr>
        <w:t>ECOLOGICAL CHEMISTRY OF LITHOSPHERE CHEMISTRY OF SOIL COMPOSITION</w:t>
      </w:r>
    </w:p>
    <w:p w:rsidR="00546FDD" w:rsidRPr="00FC0859" w:rsidRDefault="00546FDD" w:rsidP="00546FDD">
      <w:pPr>
        <w:autoSpaceDE w:val="0"/>
        <w:autoSpaceDN w:val="0"/>
        <w:adjustRightInd w:val="0"/>
        <w:ind w:firstLine="340"/>
        <w:jc w:val="both"/>
        <w:rPr>
          <w:rFonts w:ascii="Times New Roman" w:eastAsia="Calibri" w:hAnsi="Times New Roman" w:cs="Times New Roman"/>
          <w:b/>
          <w:bCs/>
          <w:sz w:val="28"/>
          <w:szCs w:val="28"/>
        </w:rPr>
      </w:pPr>
      <w:r w:rsidRPr="00FC0859">
        <w:rPr>
          <w:rFonts w:ascii="Times New Roman" w:eastAsia="Calibri" w:hAnsi="Times New Roman" w:cs="Times New Roman"/>
          <w:b/>
          <w:bCs/>
          <w:noProof/>
          <w:sz w:val="28"/>
          <w:szCs w:val="28"/>
        </w:rPr>
        <w:t>Landscapes</w:t>
      </w:r>
    </w:p>
    <w:p w:rsidR="00546FDD" w:rsidRPr="00FC0859" w:rsidRDefault="00546FDD" w:rsidP="00546FDD">
      <w:pPr>
        <w:autoSpaceDE w:val="0"/>
        <w:autoSpaceDN w:val="0"/>
        <w:adjustRightInd w:val="0"/>
        <w:ind w:firstLine="340"/>
        <w:jc w:val="both"/>
        <w:rPr>
          <w:rFonts w:ascii="Times New Roman" w:eastAsia="Calibri" w:hAnsi="Times New Roman" w:cs="Times New Roman"/>
          <w:noProof/>
          <w:sz w:val="28"/>
          <w:szCs w:val="28"/>
        </w:rPr>
      </w:pPr>
      <w:r w:rsidRPr="00FC0859">
        <w:rPr>
          <w:rFonts w:ascii="Times New Roman" w:eastAsia="Calibri" w:hAnsi="Times New Roman" w:cs="Times New Roman"/>
          <w:noProof/>
          <w:sz w:val="28"/>
          <w:szCs w:val="28"/>
        </w:rPr>
        <w:t>Landscape is one of fundamental concepts of modern physical geography in which basis the idea about interrelation and interconditionality of all natural processes and phenomena of earth surface lies. Now there are two standard and complementary definitions of landscape:</w:t>
      </w:r>
    </w:p>
    <w:p w:rsidR="00546FDD" w:rsidRPr="00FC0859" w:rsidRDefault="00546FDD" w:rsidP="00546FDD">
      <w:pPr>
        <w:tabs>
          <w:tab w:val="left" w:pos="0"/>
        </w:tabs>
        <w:autoSpaceDE w:val="0"/>
        <w:autoSpaceDN w:val="0"/>
        <w:adjustRightInd w:val="0"/>
        <w:ind w:firstLine="340"/>
        <w:jc w:val="both"/>
        <w:rPr>
          <w:rFonts w:ascii="Times New Roman" w:eastAsia="Calibri" w:hAnsi="Times New Roman" w:cs="Times New Roman"/>
          <w:noProof/>
          <w:sz w:val="28"/>
          <w:szCs w:val="28"/>
        </w:rPr>
      </w:pPr>
      <w:r w:rsidRPr="00FC0859">
        <w:rPr>
          <w:rFonts w:ascii="Times New Roman" w:eastAsia="Calibri" w:hAnsi="Times New Roman" w:cs="Times New Roman"/>
          <w:noProof/>
          <w:sz w:val="28"/>
          <w:szCs w:val="28"/>
        </w:rPr>
        <w:t>•</w:t>
      </w:r>
      <w:r w:rsidRPr="00FC0859">
        <w:rPr>
          <w:rFonts w:ascii="Times New Roman" w:eastAsia="Calibri" w:hAnsi="Times New Roman" w:cs="Times New Roman"/>
          <w:noProof/>
          <w:sz w:val="28"/>
          <w:szCs w:val="28"/>
        </w:rPr>
        <w:tab/>
        <w:t>genetically homogeneous natural-territorial complex having the identical geological base, one type of the relief, identical climate and consisting of peculiar only to a given landscape the set of natural boundaries (N.A.Solntsev);</w:t>
      </w:r>
    </w:p>
    <w:p w:rsidR="00546FDD" w:rsidRPr="00FC0859" w:rsidRDefault="00546FDD" w:rsidP="00546FDD">
      <w:pPr>
        <w:tabs>
          <w:tab w:val="left" w:pos="0"/>
        </w:tabs>
        <w:autoSpaceDE w:val="0"/>
        <w:autoSpaceDN w:val="0"/>
        <w:adjustRightInd w:val="0"/>
        <w:ind w:firstLine="340"/>
        <w:jc w:val="both"/>
        <w:rPr>
          <w:rFonts w:ascii="Times New Roman" w:eastAsia="Calibri" w:hAnsi="Times New Roman" w:cs="Times New Roman"/>
          <w:noProof/>
          <w:sz w:val="28"/>
          <w:szCs w:val="28"/>
        </w:rPr>
      </w:pPr>
      <w:r w:rsidRPr="00FC0859">
        <w:rPr>
          <w:rFonts w:ascii="Times New Roman" w:eastAsia="Calibri" w:hAnsi="Times New Roman" w:cs="Times New Roman"/>
          <w:noProof/>
          <w:sz w:val="28"/>
          <w:szCs w:val="28"/>
        </w:rPr>
        <w:t>•</w:t>
      </w:r>
      <w:r w:rsidRPr="00FC0859">
        <w:rPr>
          <w:rFonts w:ascii="Times New Roman" w:eastAsia="Calibri" w:hAnsi="Times New Roman" w:cs="Times New Roman"/>
          <w:noProof/>
          <w:sz w:val="28"/>
          <w:szCs w:val="28"/>
        </w:rPr>
        <w:tab/>
        <w:t>the natural geosystem of the regional size, consisting of genetically connected local geosystems, dated to one type of the relief, to one morphological structure and different by specific local climate (V.A.Nikolaev).</w:t>
      </w:r>
    </w:p>
    <w:p w:rsidR="00546FDD" w:rsidRPr="00FC0859" w:rsidRDefault="00546FDD" w:rsidP="00546FDD">
      <w:pPr>
        <w:autoSpaceDE w:val="0"/>
        <w:autoSpaceDN w:val="0"/>
        <w:adjustRightInd w:val="0"/>
        <w:ind w:firstLine="340"/>
        <w:jc w:val="both"/>
        <w:rPr>
          <w:rFonts w:ascii="Times New Roman" w:eastAsia="Calibri" w:hAnsi="Times New Roman" w:cs="Times New Roman"/>
          <w:noProof/>
          <w:sz w:val="28"/>
          <w:szCs w:val="28"/>
        </w:rPr>
      </w:pPr>
      <w:r w:rsidRPr="00FC0859">
        <w:rPr>
          <w:rFonts w:ascii="Times New Roman" w:eastAsia="Calibri" w:hAnsi="Times New Roman" w:cs="Times New Roman"/>
          <w:noProof/>
          <w:sz w:val="28"/>
          <w:szCs w:val="28"/>
        </w:rPr>
        <w:t>The term "landscape" has some definitions.</w:t>
      </w:r>
    </w:p>
    <w:p w:rsidR="00546FDD" w:rsidRPr="00FC0859" w:rsidRDefault="00546FDD" w:rsidP="00546FDD">
      <w:pPr>
        <w:autoSpaceDE w:val="0"/>
        <w:autoSpaceDN w:val="0"/>
        <w:adjustRightInd w:val="0"/>
        <w:ind w:firstLine="340"/>
        <w:jc w:val="both"/>
        <w:rPr>
          <w:rFonts w:ascii="Times New Roman" w:eastAsia="Calibri" w:hAnsi="Times New Roman" w:cs="Times New Roman"/>
          <w:noProof/>
          <w:sz w:val="28"/>
          <w:szCs w:val="28"/>
        </w:rPr>
      </w:pPr>
      <w:r w:rsidRPr="00FC0859">
        <w:rPr>
          <w:rFonts w:ascii="Times New Roman" w:eastAsia="Calibri" w:hAnsi="Times New Roman" w:cs="Times New Roman"/>
          <w:noProof/>
          <w:sz w:val="28"/>
          <w:szCs w:val="28"/>
        </w:rPr>
        <w:t>The first, landscape is quite concrete</w:t>
      </w:r>
      <w:r w:rsidRPr="00FC0859">
        <w:rPr>
          <w:rFonts w:ascii="Times New Roman" w:eastAsia="Calibri" w:hAnsi="Times New Roman" w:cs="Times New Roman"/>
          <w:i/>
          <w:iCs/>
          <w:noProof/>
          <w:sz w:val="28"/>
          <w:szCs w:val="28"/>
        </w:rPr>
        <w:t xml:space="preserve"> individual natural territorial unit,</w:t>
      </w:r>
      <w:r w:rsidRPr="00FC0859">
        <w:rPr>
          <w:rFonts w:ascii="Times New Roman" w:eastAsia="Calibri" w:hAnsi="Times New Roman" w:cs="Times New Roman"/>
          <w:noProof/>
          <w:sz w:val="28"/>
          <w:szCs w:val="28"/>
        </w:rPr>
        <w:t xml:space="preserve"> as well as its individual morphological parts (districts, natural boundaries). The certain set of morphological parts creates the structure by which one landscape differs from another landscape.Secondly, landscape is the</w:t>
      </w:r>
      <w:r w:rsidRPr="00FC0859">
        <w:rPr>
          <w:rFonts w:ascii="Times New Roman" w:eastAsia="Calibri" w:hAnsi="Times New Roman" w:cs="Times New Roman"/>
          <w:i/>
          <w:iCs/>
          <w:noProof/>
          <w:sz w:val="28"/>
          <w:szCs w:val="28"/>
        </w:rPr>
        <w:t xml:space="preserve"> general concept</w:t>
      </w:r>
      <w:r w:rsidRPr="00FC0859">
        <w:rPr>
          <w:rFonts w:ascii="Times New Roman" w:eastAsia="Calibri" w:hAnsi="Times New Roman" w:cs="Times New Roman"/>
          <w:noProof/>
          <w:sz w:val="28"/>
          <w:szCs w:val="28"/>
        </w:rPr>
        <w:t xml:space="preserve"> which can be carried to natural territorial complex of any complexity and size.Thirdly, landscape is</w:t>
      </w:r>
      <w:r w:rsidRPr="00FC0859">
        <w:rPr>
          <w:rFonts w:ascii="Times New Roman" w:eastAsia="Calibri" w:hAnsi="Times New Roman" w:cs="Times New Roman"/>
          <w:i/>
          <w:iCs/>
          <w:noProof/>
          <w:sz w:val="28"/>
          <w:szCs w:val="28"/>
        </w:rPr>
        <w:t xml:space="preserve"> typological unit</w:t>
      </w:r>
      <w:r w:rsidRPr="00FC0859">
        <w:rPr>
          <w:rFonts w:ascii="Times New Roman" w:eastAsia="Calibri" w:hAnsi="Times New Roman" w:cs="Times New Roman"/>
          <w:noProof/>
          <w:sz w:val="28"/>
          <w:szCs w:val="28"/>
        </w:rPr>
        <w:t>: the homogeneous or same physical-geographical complex separated in space. The term is applicable to categories of various classification rank (natural landscape, landscape of sandy desert, etc.). The landscape is here the general concept, concerning to character of territory.</w:t>
      </w:r>
    </w:p>
    <w:p w:rsidR="00546FDD" w:rsidRPr="00FC0859" w:rsidRDefault="00546FDD" w:rsidP="00546FDD">
      <w:pPr>
        <w:autoSpaceDE w:val="0"/>
        <w:autoSpaceDN w:val="0"/>
        <w:adjustRightInd w:val="0"/>
        <w:ind w:firstLine="340"/>
        <w:jc w:val="both"/>
        <w:rPr>
          <w:rFonts w:ascii="Times New Roman" w:eastAsia="Calibri" w:hAnsi="Times New Roman" w:cs="Times New Roman"/>
          <w:noProof/>
          <w:sz w:val="28"/>
          <w:szCs w:val="28"/>
        </w:rPr>
      </w:pPr>
      <w:r w:rsidRPr="00FC0859">
        <w:rPr>
          <w:rFonts w:ascii="Times New Roman" w:eastAsia="Calibri" w:hAnsi="Times New Roman" w:cs="Times New Roman"/>
          <w:i/>
          <w:iCs/>
          <w:noProof/>
          <w:sz w:val="28"/>
          <w:szCs w:val="28"/>
        </w:rPr>
        <w:t>Landscape,</w:t>
      </w:r>
      <w:r w:rsidRPr="00FC0859">
        <w:rPr>
          <w:rFonts w:ascii="Times New Roman" w:eastAsia="Calibri" w:hAnsi="Times New Roman" w:cs="Times New Roman"/>
          <w:noProof/>
          <w:sz w:val="28"/>
          <w:szCs w:val="28"/>
        </w:rPr>
        <w:t xml:space="preserve"> according to many researchers is the</w:t>
      </w:r>
      <w:r w:rsidRPr="00FC0859">
        <w:rPr>
          <w:rFonts w:ascii="Times New Roman" w:eastAsia="Calibri" w:hAnsi="Times New Roman" w:cs="Times New Roman"/>
          <w:i/>
          <w:iCs/>
          <w:noProof/>
          <w:sz w:val="28"/>
          <w:szCs w:val="28"/>
        </w:rPr>
        <w:t xml:space="preserve"> central unit</w:t>
      </w:r>
      <w:r w:rsidRPr="00FC0859">
        <w:rPr>
          <w:rFonts w:ascii="Times New Roman" w:eastAsia="Calibri" w:hAnsi="Times New Roman" w:cs="Times New Roman"/>
          <w:noProof/>
          <w:sz w:val="28"/>
          <w:szCs w:val="28"/>
        </w:rPr>
        <w:t xml:space="preserve"> among geosystems. On the one hand, it is territorial integration of the local geosystems creating the characteristic for it morphology, and with another is initial step of regional level. Therefore the landscape really occupies central position in system of territorial physical-geographical units.</w:t>
      </w:r>
    </w:p>
    <w:p w:rsidR="00546FDD" w:rsidRPr="00FC0859" w:rsidRDefault="00546FDD" w:rsidP="00546FDD">
      <w:pPr>
        <w:autoSpaceDE w:val="0"/>
        <w:autoSpaceDN w:val="0"/>
        <w:adjustRightInd w:val="0"/>
        <w:ind w:firstLine="340"/>
        <w:jc w:val="both"/>
        <w:rPr>
          <w:rFonts w:ascii="Times New Roman" w:eastAsia="Calibri" w:hAnsi="Times New Roman" w:cs="Times New Roman"/>
          <w:noProof/>
          <w:sz w:val="28"/>
          <w:szCs w:val="28"/>
        </w:rPr>
      </w:pPr>
      <w:r w:rsidRPr="00FC0859">
        <w:rPr>
          <w:rFonts w:ascii="Times New Roman" w:eastAsia="Calibri" w:hAnsi="Times New Roman" w:cs="Times New Roman"/>
          <w:noProof/>
          <w:sz w:val="28"/>
          <w:szCs w:val="28"/>
        </w:rPr>
        <w:t>Integrity of landscape is caused by streams of substance</w:t>
      </w:r>
      <w:r w:rsidRPr="00FC0859">
        <w:rPr>
          <w:rFonts w:ascii="Times New Roman" w:eastAsia="Calibri" w:hAnsi="Times New Roman" w:cs="Times New Roman"/>
          <w:b/>
          <w:bCs/>
          <w:noProof/>
          <w:sz w:val="28"/>
          <w:szCs w:val="28"/>
        </w:rPr>
        <w:t xml:space="preserve"> </w:t>
      </w:r>
      <w:r w:rsidRPr="00FC0859">
        <w:rPr>
          <w:rFonts w:ascii="Times New Roman" w:eastAsia="Calibri" w:hAnsi="Times New Roman" w:cs="Times New Roman"/>
          <w:bCs/>
          <w:noProof/>
          <w:sz w:val="28"/>
          <w:szCs w:val="28"/>
        </w:rPr>
        <w:t>and</w:t>
      </w:r>
      <w:r w:rsidRPr="00FC0859">
        <w:rPr>
          <w:rFonts w:ascii="Times New Roman" w:eastAsia="Calibri" w:hAnsi="Times New Roman" w:cs="Times New Roman"/>
          <w:b/>
          <w:bCs/>
          <w:noProof/>
          <w:sz w:val="28"/>
          <w:szCs w:val="28"/>
        </w:rPr>
        <w:t xml:space="preserve"> </w:t>
      </w:r>
      <w:r w:rsidRPr="00FC0859">
        <w:rPr>
          <w:rFonts w:ascii="Times New Roman" w:eastAsia="Calibri" w:hAnsi="Times New Roman" w:cs="Times New Roman"/>
          <w:noProof/>
          <w:sz w:val="28"/>
          <w:szCs w:val="28"/>
        </w:rPr>
        <w:t>energy which unite the landscape components, and its morphological parts in uniform system.</w:t>
      </w:r>
    </w:p>
    <w:p w:rsidR="00546FDD" w:rsidRPr="00546FDD" w:rsidRDefault="00546FDD" w:rsidP="00546FDD">
      <w:pPr>
        <w:pStyle w:val="ab"/>
        <w:spacing w:after="0"/>
        <w:ind w:firstLine="720"/>
        <w:jc w:val="both"/>
        <w:rPr>
          <w:rStyle w:val="14"/>
          <w:rFonts w:ascii="Times New Roman" w:eastAsia="Calibri" w:hAnsi="Times New Roman" w:cs="Times New Roman"/>
          <w:b w:val="0"/>
          <w:sz w:val="28"/>
          <w:szCs w:val="28"/>
          <w:lang w:val="en-US"/>
        </w:rPr>
      </w:pPr>
      <w:r w:rsidRPr="00546FDD">
        <w:rPr>
          <w:rStyle w:val="14"/>
          <w:rFonts w:ascii="Times New Roman" w:eastAsia="Calibri" w:hAnsi="Times New Roman" w:cs="Times New Roman"/>
          <w:b w:val="0"/>
          <w:sz w:val="28"/>
          <w:szCs w:val="28"/>
          <w:lang w:val="en-US"/>
        </w:rPr>
        <w:t xml:space="preserve">Science about the relief of the earth and its creation are called geomorphology. The geomorphology </w:t>
      </w:r>
      <w:proofErr w:type="spellStart"/>
      <w:r w:rsidRPr="00546FDD">
        <w:rPr>
          <w:rStyle w:val="14"/>
          <w:rFonts w:ascii="Times New Roman" w:eastAsia="Calibri" w:hAnsi="Times New Roman" w:cs="Times New Roman"/>
          <w:b w:val="0"/>
          <w:sz w:val="28"/>
          <w:szCs w:val="28"/>
          <w:lang w:val="en-US"/>
        </w:rPr>
        <w:t>geomorphology</w:t>
      </w:r>
      <w:proofErr w:type="spellEnd"/>
      <w:r w:rsidRPr="00546FDD">
        <w:rPr>
          <w:rStyle w:val="14"/>
          <w:rFonts w:ascii="Times New Roman" w:eastAsia="Calibri" w:hAnsi="Times New Roman" w:cs="Times New Roman"/>
          <w:b w:val="0"/>
          <w:sz w:val="28"/>
          <w:szCs w:val="28"/>
          <w:lang w:val="en-US"/>
        </w:rPr>
        <w:t xml:space="preserve"> examines the relief of the physical geography in the process of its development, including the geographical structure, climate, surface and underground waters, soil, vegetation, fauna and as a whole, in the interconnection with the geographical environment and in the context of mutually beneficial research. </w:t>
      </w:r>
      <w:proofErr w:type="gramStart"/>
      <w:r w:rsidRPr="00546FDD">
        <w:rPr>
          <w:rStyle w:val="14"/>
          <w:rFonts w:ascii="Times New Roman" w:eastAsia="Calibri" w:hAnsi="Times New Roman" w:cs="Times New Roman"/>
          <w:b w:val="0"/>
          <w:sz w:val="28"/>
          <w:szCs w:val="28"/>
          <w:lang w:val="en-US"/>
        </w:rPr>
        <w:t>" Geomorphology</w:t>
      </w:r>
      <w:proofErr w:type="gramEnd"/>
      <w:r w:rsidRPr="00546FDD">
        <w:rPr>
          <w:rStyle w:val="14"/>
          <w:rFonts w:ascii="Times New Roman" w:eastAsia="Calibri" w:hAnsi="Times New Roman" w:cs="Times New Roman"/>
          <w:b w:val="0"/>
          <w:sz w:val="28"/>
          <w:szCs w:val="28"/>
          <w:lang w:val="en-US"/>
        </w:rPr>
        <w:t xml:space="preserve"> is a general geomorphology studying general relief forms without a certain territorial connotation and a separate or regional geomorphology studying the relief of a particular region. KK </w:t>
      </w:r>
      <w:proofErr w:type="spellStart"/>
      <w:r w:rsidRPr="00546FDD">
        <w:rPr>
          <w:rStyle w:val="14"/>
          <w:rFonts w:ascii="Times New Roman" w:eastAsia="Calibri" w:hAnsi="Times New Roman" w:cs="Times New Roman"/>
          <w:b w:val="0"/>
          <w:sz w:val="28"/>
          <w:szCs w:val="28"/>
          <w:lang w:val="en-US"/>
        </w:rPr>
        <w:t>Makarov</w:t>
      </w:r>
      <w:proofErr w:type="spellEnd"/>
      <w:r w:rsidRPr="00546FDD">
        <w:rPr>
          <w:rStyle w:val="14"/>
          <w:rFonts w:ascii="Times New Roman" w:eastAsia="Calibri" w:hAnsi="Times New Roman" w:cs="Times New Roman"/>
          <w:b w:val="0"/>
          <w:sz w:val="28"/>
          <w:szCs w:val="28"/>
          <w:lang w:val="en-US"/>
        </w:rPr>
        <w:t xml:space="preserve"> differentiates geomorphology:</w:t>
      </w:r>
    </w:p>
    <w:p w:rsidR="00546FDD" w:rsidRPr="00546FDD" w:rsidRDefault="00546FDD" w:rsidP="00546FDD">
      <w:pPr>
        <w:pStyle w:val="ab"/>
        <w:spacing w:after="0"/>
        <w:ind w:firstLine="720"/>
        <w:jc w:val="both"/>
        <w:rPr>
          <w:rStyle w:val="14"/>
          <w:rFonts w:ascii="Times New Roman" w:eastAsia="Calibri" w:hAnsi="Times New Roman" w:cs="Times New Roman"/>
          <w:b w:val="0"/>
          <w:sz w:val="28"/>
          <w:szCs w:val="28"/>
          <w:lang w:val="en-US"/>
        </w:rPr>
      </w:pPr>
      <w:r w:rsidRPr="00546FDD">
        <w:rPr>
          <w:rStyle w:val="14"/>
          <w:rFonts w:ascii="Times New Roman" w:eastAsia="Calibri" w:hAnsi="Times New Roman" w:cs="Times New Roman"/>
          <w:b w:val="0"/>
          <w:sz w:val="28"/>
          <w:szCs w:val="28"/>
          <w:lang w:val="en-US"/>
        </w:rPr>
        <w:t>1) Global Geomorphology - explores the shape of the earth as a whole;</w:t>
      </w:r>
    </w:p>
    <w:p w:rsidR="00546FDD" w:rsidRPr="00546FDD" w:rsidRDefault="00546FDD" w:rsidP="00546FDD">
      <w:pPr>
        <w:pStyle w:val="ab"/>
        <w:spacing w:after="0"/>
        <w:ind w:firstLine="720"/>
        <w:jc w:val="both"/>
        <w:rPr>
          <w:rStyle w:val="14"/>
          <w:rFonts w:ascii="Times New Roman" w:eastAsia="Calibri" w:hAnsi="Times New Roman" w:cs="Times New Roman"/>
          <w:b w:val="0"/>
          <w:sz w:val="28"/>
          <w:szCs w:val="28"/>
          <w:lang w:val="en-US"/>
        </w:rPr>
      </w:pPr>
      <w:r w:rsidRPr="00546FDD">
        <w:rPr>
          <w:rStyle w:val="14"/>
          <w:rFonts w:ascii="Times New Roman" w:eastAsia="Calibri" w:hAnsi="Times New Roman" w:cs="Times New Roman"/>
          <w:b w:val="0"/>
          <w:sz w:val="28"/>
          <w:szCs w:val="28"/>
          <w:lang w:val="en-US"/>
        </w:rPr>
        <w:t xml:space="preserve">2) </w:t>
      </w:r>
      <w:proofErr w:type="gramStart"/>
      <w:r w:rsidRPr="00546FDD">
        <w:rPr>
          <w:rStyle w:val="14"/>
          <w:rFonts w:ascii="Times New Roman" w:eastAsia="Calibri" w:hAnsi="Times New Roman" w:cs="Times New Roman"/>
          <w:b w:val="0"/>
          <w:sz w:val="28"/>
          <w:szCs w:val="28"/>
          <w:lang w:val="en-US"/>
        </w:rPr>
        <w:t>general</w:t>
      </w:r>
      <w:proofErr w:type="gramEnd"/>
      <w:r w:rsidRPr="00546FDD">
        <w:rPr>
          <w:rStyle w:val="14"/>
          <w:rFonts w:ascii="Times New Roman" w:eastAsia="Calibri" w:hAnsi="Times New Roman" w:cs="Times New Roman"/>
          <w:b w:val="0"/>
          <w:sz w:val="28"/>
          <w:szCs w:val="28"/>
          <w:lang w:val="en-US"/>
        </w:rPr>
        <w:t xml:space="preserve"> geomorphology - explores the basic unevenness of the continents and oceans;</w:t>
      </w:r>
    </w:p>
    <w:p w:rsidR="00546FDD" w:rsidRPr="00546FDD" w:rsidRDefault="00546FDD" w:rsidP="00546FDD">
      <w:pPr>
        <w:pStyle w:val="ab"/>
        <w:spacing w:after="0"/>
        <w:ind w:firstLine="720"/>
        <w:jc w:val="both"/>
        <w:rPr>
          <w:rStyle w:val="14"/>
          <w:rFonts w:ascii="Times New Roman" w:eastAsia="Calibri" w:hAnsi="Times New Roman" w:cs="Times New Roman"/>
          <w:b w:val="0"/>
          <w:sz w:val="28"/>
          <w:szCs w:val="28"/>
          <w:lang w:val="en-US"/>
        </w:rPr>
      </w:pPr>
      <w:r w:rsidRPr="00546FDD">
        <w:rPr>
          <w:rStyle w:val="14"/>
          <w:rFonts w:ascii="Times New Roman" w:eastAsia="Calibri" w:hAnsi="Times New Roman" w:cs="Times New Roman"/>
          <w:b w:val="0"/>
          <w:sz w:val="28"/>
          <w:szCs w:val="28"/>
          <w:lang w:val="en-US"/>
        </w:rPr>
        <w:t xml:space="preserve">3) Individual geomorphology - analyzes the forms of reliefs that form different exogenous processes (erosion and accumulation of rivers, glaciers, </w:t>
      </w:r>
      <w:proofErr w:type="gramStart"/>
      <w:r w:rsidRPr="00546FDD">
        <w:rPr>
          <w:rStyle w:val="14"/>
          <w:rFonts w:ascii="Times New Roman" w:eastAsia="Calibri" w:hAnsi="Times New Roman" w:cs="Times New Roman"/>
          <w:b w:val="0"/>
          <w:sz w:val="28"/>
          <w:szCs w:val="28"/>
          <w:lang w:val="en-US"/>
        </w:rPr>
        <w:t>wind</w:t>
      </w:r>
      <w:proofErr w:type="gramEnd"/>
      <w:r w:rsidRPr="00546FDD">
        <w:rPr>
          <w:rStyle w:val="14"/>
          <w:rFonts w:ascii="Times New Roman" w:eastAsia="Calibri" w:hAnsi="Times New Roman" w:cs="Times New Roman"/>
          <w:b w:val="0"/>
          <w:sz w:val="28"/>
          <w:szCs w:val="28"/>
          <w:lang w:val="en-US"/>
        </w:rPr>
        <w:t xml:space="preserve"> </w:t>
      </w:r>
      <w:r w:rsidRPr="00546FDD">
        <w:rPr>
          <w:rStyle w:val="14"/>
          <w:rFonts w:ascii="Times New Roman" w:eastAsia="Calibri" w:hAnsi="Times New Roman" w:cs="Times New Roman"/>
          <w:b w:val="0"/>
          <w:sz w:val="28"/>
          <w:szCs w:val="28"/>
          <w:lang w:val="en-US"/>
        </w:rPr>
        <w:lastRenderedPageBreak/>
        <w:t>activity).</w:t>
      </w:r>
    </w:p>
    <w:p w:rsidR="00546FDD" w:rsidRPr="00546FDD" w:rsidRDefault="00546FDD" w:rsidP="00546FDD">
      <w:pPr>
        <w:pStyle w:val="ab"/>
        <w:spacing w:after="0"/>
        <w:ind w:firstLine="720"/>
        <w:jc w:val="both"/>
        <w:rPr>
          <w:rStyle w:val="14"/>
          <w:rFonts w:ascii="Times New Roman" w:eastAsia="Calibri" w:hAnsi="Times New Roman" w:cs="Times New Roman"/>
          <w:b w:val="0"/>
          <w:sz w:val="28"/>
          <w:szCs w:val="28"/>
          <w:lang w:val="en-US"/>
        </w:rPr>
      </w:pPr>
      <w:r w:rsidRPr="00546FDD">
        <w:rPr>
          <w:rStyle w:val="14"/>
          <w:rFonts w:ascii="Times New Roman" w:eastAsia="Calibri" w:hAnsi="Times New Roman" w:cs="Times New Roman"/>
          <w:b w:val="0"/>
          <w:sz w:val="28"/>
          <w:szCs w:val="28"/>
          <w:lang w:val="en-US"/>
        </w:rPr>
        <w:t>The internal structure of the earth is complex. According to seismic data on the construction of the Earth, it is possible to speak of the velocity of waves caused by earthquakes. It consists of three main floors for earth construction: the crust, the mantle, the nucleus.</w:t>
      </w:r>
    </w:p>
    <w:p w:rsidR="00546FDD" w:rsidRPr="00546FDD" w:rsidRDefault="00546FDD" w:rsidP="00546FDD">
      <w:pPr>
        <w:pStyle w:val="ab"/>
        <w:spacing w:after="0"/>
        <w:ind w:firstLine="720"/>
        <w:jc w:val="both"/>
        <w:rPr>
          <w:rStyle w:val="14"/>
          <w:rFonts w:ascii="Times New Roman" w:eastAsia="Calibri" w:hAnsi="Times New Roman" w:cs="Times New Roman"/>
          <w:b w:val="0"/>
          <w:sz w:val="28"/>
          <w:szCs w:val="28"/>
          <w:lang w:val="en-US"/>
        </w:rPr>
      </w:pPr>
      <w:r w:rsidRPr="00546FDD">
        <w:rPr>
          <w:rStyle w:val="14"/>
          <w:rFonts w:ascii="Times New Roman" w:eastAsia="Calibri" w:hAnsi="Times New Roman" w:cs="Times New Roman"/>
          <w:b w:val="0"/>
          <w:sz w:val="28"/>
          <w:szCs w:val="28"/>
          <w:lang w:val="en-US"/>
        </w:rPr>
        <w:t xml:space="preserve">Earth's crust is a thin film on the Earth's scale. Its average thickness is about 35 km. The solid crust is bounded by the atmospheric and hydrosphere, and the lower part of the Earth's mantle. The mass of the Earth's crust constitutes 0.8% of the Earth's </w:t>
      </w:r>
      <w:proofErr w:type="gramStart"/>
      <w:r w:rsidRPr="00546FDD">
        <w:rPr>
          <w:rStyle w:val="14"/>
          <w:rFonts w:ascii="Times New Roman" w:eastAsia="Calibri" w:hAnsi="Times New Roman" w:cs="Times New Roman"/>
          <w:b w:val="0"/>
          <w:sz w:val="28"/>
          <w:szCs w:val="28"/>
          <w:lang w:val="en-US"/>
        </w:rPr>
        <w:t>mass,</w:t>
      </w:r>
      <w:proofErr w:type="gramEnd"/>
      <w:r w:rsidRPr="00546FDD">
        <w:rPr>
          <w:rStyle w:val="14"/>
          <w:rFonts w:ascii="Times New Roman" w:eastAsia="Calibri" w:hAnsi="Times New Roman" w:cs="Times New Roman"/>
          <w:b w:val="0"/>
          <w:sz w:val="28"/>
          <w:szCs w:val="28"/>
          <w:lang w:val="en-US"/>
        </w:rPr>
        <w:t xml:space="preserve"> its density varies between 2.7-2.9 g / cm </w:t>
      </w:r>
    </w:p>
    <w:p w:rsidR="00546FDD" w:rsidRPr="00546FDD" w:rsidRDefault="00546FDD" w:rsidP="00546FDD">
      <w:pPr>
        <w:pStyle w:val="ab"/>
        <w:spacing w:after="0"/>
        <w:ind w:firstLine="720"/>
        <w:jc w:val="both"/>
        <w:rPr>
          <w:rStyle w:val="14"/>
          <w:rFonts w:ascii="Times New Roman" w:eastAsia="Calibri" w:hAnsi="Times New Roman" w:cs="Times New Roman"/>
          <w:b w:val="0"/>
          <w:sz w:val="28"/>
          <w:szCs w:val="28"/>
          <w:lang w:val="en-US"/>
        </w:rPr>
      </w:pPr>
      <w:r w:rsidRPr="00546FDD">
        <w:rPr>
          <w:rStyle w:val="14"/>
          <w:rFonts w:ascii="Times New Roman" w:eastAsia="Calibri" w:hAnsi="Times New Roman" w:cs="Times New Roman"/>
          <w:b w:val="0"/>
          <w:sz w:val="28"/>
          <w:szCs w:val="28"/>
          <w:lang w:val="en-US"/>
        </w:rPr>
        <w:t>Minerals are homogeneous compounds found in nature in a pure state. Rock rocks (or stones) consist of two or more minerals.</w:t>
      </w:r>
    </w:p>
    <w:p w:rsidR="00546FDD" w:rsidRPr="00546FDD" w:rsidRDefault="00546FDD" w:rsidP="00546FDD">
      <w:pPr>
        <w:pStyle w:val="ab"/>
        <w:spacing w:after="0"/>
        <w:ind w:firstLine="720"/>
        <w:jc w:val="both"/>
        <w:rPr>
          <w:rStyle w:val="14"/>
          <w:rFonts w:ascii="Times New Roman" w:eastAsia="Calibri" w:hAnsi="Times New Roman" w:cs="Times New Roman"/>
          <w:b w:val="0"/>
          <w:sz w:val="28"/>
          <w:szCs w:val="28"/>
          <w:lang w:val="en-US"/>
        </w:rPr>
      </w:pPr>
      <w:r w:rsidRPr="00546FDD">
        <w:rPr>
          <w:rStyle w:val="14"/>
          <w:rFonts w:ascii="Times New Roman" w:eastAsia="Calibri" w:hAnsi="Times New Roman" w:cs="Times New Roman"/>
          <w:b w:val="0"/>
          <w:sz w:val="28"/>
          <w:szCs w:val="28"/>
          <w:lang w:val="en-US"/>
        </w:rPr>
        <w:t xml:space="preserve">Of the 109 elements of the periodic system of the periodic Mendeleyev 89 are identified in the crust. On the basis of many chemical analyzes of minerals and rocks at the top of the Earth's crust, </w:t>
      </w:r>
      <w:proofErr w:type="spellStart"/>
      <w:r w:rsidRPr="00546FDD">
        <w:rPr>
          <w:rStyle w:val="14"/>
          <w:rFonts w:ascii="Times New Roman" w:eastAsia="Calibri" w:hAnsi="Times New Roman" w:cs="Times New Roman"/>
          <w:b w:val="0"/>
          <w:sz w:val="28"/>
          <w:szCs w:val="28"/>
          <w:lang w:val="en-US"/>
        </w:rPr>
        <w:t>ABRonov</w:t>
      </w:r>
      <w:proofErr w:type="spellEnd"/>
      <w:r w:rsidRPr="00546FDD">
        <w:rPr>
          <w:rStyle w:val="14"/>
          <w:rFonts w:ascii="Times New Roman" w:eastAsia="Calibri" w:hAnsi="Times New Roman" w:cs="Times New Roman"/>
          <w:b w:val="0"/>
          <w:sz w:val="28"/>
          <w:szCs w:val="28"/>
          <w:lang w:val="en-US"/>
        </w:rPr>
        <w:t xml:space="preserve"> and </w:t>
      </w:r>
      <w:proofErr w:type="spellStart"/>
      <w:r w:rsidRPr="00546FDD">
        <w:rPr>
          <w:rStyle w:val="14"/>
          <w:rFonts w:ascii="Times New Roman" w:eastAsia="Calibri" w:hAnsi="Times New Roman" w:cs="Times New Roman"/>
          <w:b w:val="0"/>
          <w:sz w:val="28"/>
          <w:szCs w:val="28"/>
          <w:lang w:val="en-US"/>
        </w:rPr>
        <w:t>AIYuroshevsky</w:t>
      </w:r>
      <w:proofErr w:type="spellEnd"/>
      <w:r w:rsidRPr="00546FDD">
        <w:rPr>
          <w:rStyle w:val="14"/>
          <w:rFonts w:ascii="Times New Roman" w:eastAsia="Calibri" w:hAnsi="Times New Roman" w:cs="Times New Roman"/>
          <w:b w:val="0"/>
          <w:sz w:val="28"/>
          <w:szCs w:val="28"/>
          <w:lang w:val="en-US"/>
        </w:rPr>
        <w:t xml:space="preserve"> calculated the average size or clarity of each chemical element. The largest beads in the following items (</w:t>
      </w:r>
      <w:proofErr w:type="gramStart"/>
      <w:r w:rsidRPr="00546FDD">
        <w:rPr>
          <w:rStyle w:val="14"/>
          <w:rFonts w:ascii="Times New Roman" w:eastAsia="Calibri" w:hAnsi="Times New Roman" w:cs="Times New Roman"/>
          <w:b w:val="0"/>
          <w:sz w:val="28"/>
          <w:szCs w:val="28"/>
          <w:lang w:val="en-US"/>
        </w:rPr>
        <w:t>in%</w:t>
      </w:r>
      <w:proofErr w:type="gramEnd"/>
      <w:r w:rsidRPr="00546FDD">
        <w:rPr>
          <w:rStyle w:val="14"/>
          <w:rFonts w:ascii="Times New Roman" w:eastAsia="Calibri" w:hAnsi="Times New Roman" w:cs="Times New Roman"/>
          <w:b w:val="0"/>
          <w:sz w:val="28"/>
          <w:szCs w:val="28"/>
          <w:lang w:val="en-US"/>
        </w:rPr>
        <w:t>): O2-47; SI-29.5; Al-8,05; Fe-4,65; Ca-2,96; Na-2.50; K-2.50; Mg-1,87; others - 0.93. Oxygen, silicon and aluminum form a large part of the earth's crust, which are part of the widespread natural compounds.</w:t>
      </w:r>
    </w:p>
    <w:p w:rsidR="00546FDD" w:rsidRPr="00546FDD" w:rsidRDefault="00546FDD" w:rsidP="00546FDD">
      <w:pPr>
        <w:pStyle w:val="ab"/>
        <w:spacing w:after="0"/>
        <w:ind w:firstLine="720"/>
        <w:jc w:val="both"/>
        <w:rPr>
          <w:rStyle w:val="14"/>
          <w:rFonts w:ascii="Times New Roman" w:eastAsia="Calibri" w:hAnsi="Times New Roman" w:cs="Times New Roman"/>
          <w:b w:val="0"/>
          <w:sz w:val="28"/>
          <w:szCs w:val="28"/>
          <w:lang w:val="en-US"/>
        </w:rPr>
      </w:pPr>
      <w:r w:rsidRPr="00546FDD">
        <w:rPr>
          <w:rStyle w:val="14"/>
          <w:rFonts w:ascii="Times New Roman" w:eastAsia="Calibri" w:hAnsi="Times New Roman" w:cs="Times New Roman"/>
          <w:b w:val="0"/>
          <w:sz w:val="28"/>
          <w:szCs w:val="28"/>
          <w:lang w:val="en-US"/>
        </w:rPr>
        <w:t>   Depending on the physical and geophysical characteristics (velocity, density, heat conductivity, electrical conductivity, magnetic susceptibility, etc.), the Earth's crust divided into three layers: sedimentary, granite-metamorphic and basaltic. The existence of a granite-metamorphic layer is a sign of continental crust that disappears in the oceanic crust. The maximum strength of the continental crust is observed in mountainous areas where it reaches 70-80 km. The oceanic crust is thinner than the main continental crust, its minimum thickness does not exceed 5-7 km.</w:t>
      </w:r>
    </w:p>
    <w:p w:rsidR="00546FDD" w:rsidRPr="00546FDD" w:rsidRDefault="00546FDD" w:rsidP="00546FDD">
      <w:pPr>
        <w:pStyle w:val="ab"/>
        <w:spacing w:after="0"/>
        <w:ind w:firstLine="720"/>
        <w:jc w:val="both"/>
        <w:rPr>
          <w:rStyle w:val="14"/>
          <w:rFonts w:ascii="Times New Roman" w:eastAsia="Calibri" w:hAnsi="Times New Roman" w:cs="Times New Roman"/>
          <w:b w:val="0"/>
          <w:sz w:val="28"/>
          <w:szCs w:val="28"/>
          <w:lang w:val="en-US"/>
        </w:rPr>
      </w:pPr>
      <w:r w:rsidRPr="00546FDD">
        <w:rPr>
          <w:rStyle w:val="14"/>
          <w:rFonts w:ascii="Times New Roman" w:eastAsia="Calibri" w:hAnsi="Times New Roman" w:cs="Times New Roman"/>
          <w:b w:val="0"/>
          <w:sz w:val="28"/>
          <w:szCs w:val="28"/>
          <w:lang w:val="en-US"/>
        </w:rPr>
        <w:t xml:space="preserve">The crust is a product of the mantle differentiation, </w:t>
      </w:r>
      <w:proofErr w:type="spellStart"/>
      <w:r w:rsidRPr="00546FDD">
        <w:rPr>
          <w:rStyle w:val="14"/>
          <w:rFonts w:ascii="Times New Roman" w:eastAsia="Calibri" w:hAnsi="Times New Roman" w:cs="Times New Roman"/>
          <w:b w:val="0"/>
          <w:sz w:val="28"/>
          <w:szCs w:val="28"/>
          <w:lang w:val="en-US"/>
        </w:rPr>
        <w:t>ie</w:t>
      </w:r>
      <w:proofErr w:type="spellEnd"/>
      <w:r w:rsidRPr="00546FDD">
        <w:rPr>
          <w:rStyle w:val="14"/>
          <w:rFonts w:ascii="Times New Roman" w:eastAsia="Calibri" w:hAnsi="Times New Roman" w:cs="Times New Roman"/>
          <w:b w:val="0"/>
          <w:sz w:val="28"/>
          <w:szCs w:val="28"/>
          <w:lang w:val="en-US"/>
        </w:rPr>
        <w:t xml:space="preserve"> the distribution of this substance by density. Lightweight, lightweight and low-density substances, under the law of Archimedes, have been able to melt the mantle and sometimes emerge through intermolecular cavities and sometimes through the cracks formed between the blocks. If the first method of differentiation is very simple (diffusion velocity is 10-8 -10-9 cm / s), and the breakthrough rate of fractures is two times higher, 10-6-10-7 cm / s. The formation of the crust continues in the present time. The boundary between the Earth's crust and the mantle was determined by the condensation of the sudden change in the velocity of seismic waves. For the first time, the boundary was discovered by the </w:t>
      </w:r>
      <w:proofErr w:type="spellStart"/>
      <w:r w:rsidRPr="00546FDD">
        <w:rPr>
          <w:rStyle w:val="14"/>
          <w:rFonts w:ascii="Times New Roman" w:eastAsia="Calibri" w:hAnsi="Times New Roman" w:cs="Times New Roman"/>
          <w:b w:val="0"/>
          <w:sz w:val="28"/>
          <w:szCs w:val="28"/>
          <w:lang w:val="en-US"/>
        </w:rPr>
        <w:t>geosophysicist</w:t>
      </w:r>
      <w:proofErr w:type="spellEnd"/>
      <w:r w:rsidRPr="00546FDD">
        <w:rPr>
          <w:rStyle w:val="14"/>
          <w:rFonts w:ascii="Times New Roman" w:eastAsia="Calibri" w:hAnsi="Times New Roman" w:cs="Times New Roman"/>
          <w:b w:val="0"/>
          <w:sz w:val="28"/>
          <w:szCs w:val="28"/>
          <w:lang w:val="en-US"/>
        </w:rPr>
        <w:t xml:space="preserve"> Yugoslav A. </w:t>
      </w:r>
      <w:proofErr w:type="spellStart"/>
      <w:r w:rsidRPr="00546FDD">
        <w:rPr>
          <w:rStyle w:val="14"/>
          <w:rFonts w:ascii="Times New Roman" w:eastAsia="Calibri" w:hAnsi="Times New Roman" w:cs="Times New Roman"/>
          <w:b w:val="0"/>
          <w:sz w:val="28"/>
          <w:szCs w:val="28"/>
          <w:lang w:val="en-US"/>
        </w:rPr>
        <w:t>Mokhorovicci</w:t>
      </w:r>
      <w:proofErr w:type="spellEnd"/>
      <w:r w:rsidRPr="00546FDD">
        <w:rPr>
          <w:rStyle w:val="14"/>
          <w:rFonts w:ascii="Times New Roman" w:eastAsia="Calibri" w:hAnsi="Times New Roman" w:cs="Times New Roman"/>
          <w:b w:val="0"/>
          <w:sz w:val="28"/>
          <w:szCs w:val="28"/>
          <w:lang w:val="en-US"/>
        </w:rPr>
        <w:t xml:space="preserve"> and it was named after his name.</w:t>
      </w:r>
    </w:p>
    <w:p w:rsidR="00546FDD" w:rsidRPr="00546FDD" w:rsidRDefault="00546FDD" w:rsidP="00546FDD">
      <w:pPr>
        <w:pStyle w:val="ab"/>
        <w:spacing w:after="0"/>
        <w:ind w:firstLine="720"/>
        <w:jc w:val="both"/>
        <w:rPr>
          <w:rStyle w:val="14"/>
          <w:rFonts w:ascii="Times New Roman" w:eastAsia="Calibri" w:hAnsi="Times New Roman" w:cs="Times New Roman"/>
          <w:b w:val="0"/>
          <w:sz w:val="28"/>
          <w:szCs w:val="28"/>
          <w:lang w:val="en-US"/>
        </w:rPr>
      </w:pPr>
      <w:r w:rsidRPr="00546FDD">
        <w:rPr>
          <w:rStyle w:val="14"/>
          <w:rFonts w:ascii="Times New Roman" w:eastAsia="Calibri" w:hAnsi="Times New Roman" w:cs="Times New Roman"/>
          <w:b w:val="0"/>
          <w:sz w:val="28"/>
          <w:szCs w:val="28"/>
          <w:lang w:val="en-US"/>
        </w:rPr>
        <w:t xml:space="preserve">The mantle extends to a depth of 2900 km. The Earth's gown is divided up to a depth of up to 950 km and up to 2900 km below the homogeneous structure, characterized by a homogeneous structure, with a density of 3.5-5.6 g / cm3 and increasing temperature as the depth increases. The gravity of the Earth is 41%. Within the mantle below 100-250 km below the continents and at depths of 50-100 km under the oceans, a layer of melt-free matter is called </w:t>
      </w:r>
      <w:proofErr w:type="spellStart"/>
      <w:r w:rsidRPr="00546FDD">
        <w:rPr>
          <w:rStyle w:val="14"/>
          <w:rFonts w:ascii="Times New Roman" w:eastAsia="Calibri" w:hAnsi="Times New Roman" w:cs="Times New Roman"/>
          <w:b w:val="0"/>
          <w:sz w:val="28"/>
          <w:szCs w:val="28"/>
          <w:lang w:val="en-US"/>
        </w:rPr>
        <w:t>asthenosphere</w:t>
      </w:r>
      <w:proofErr w:type="spellEnd"/>
      <w:r w:rsidRPr="00546FDD">
        <w:rPr>
          <w:rStyle w:val="14"/>
          <w:rFonts w:ascii="Times New Roman" w:eastAsia="Calibri" w:hAnsi="Times New Roman" w:cs="Times New Roman"/>
          <w:b w:val="0"/>
          <w:sz w:val="28"/>
          <w:szCs w:val="28"/>
          <w:lang w:val="en-US"/>
        </w:rPr>
        <w:t xml:space="preserve">. The </w:t>
      </w:r>
      <w:proofErr w:type="spellStart"/>
      <w:r w:rsidRPr="00546FDD">
        <w:rPr>
          <w:rStyle w:val="14"/>
          <w:rFonts w:ascii="Times New Roman" w:eastAsia="Calibri" w:hAnsi="Times New Roman" w:cs="Times New Roman"/>
          <w:b w:val="0"/>
          <w:sz w:val="28"/>
          <w:szCs w:val="28"/>
          <w:lang w:val="en-US"/>
        </w:rPr>
        <w:t>asthenosphere</w:t>
      </w:r>
      <w:proofErr w:type="spellEnd"/>
      <w:r w:rsidRPr="00546FDD">
        <w:rPr>
          <w:rStyle w:val="14"/>
          <w:rFonts w:ascii="Times New Roman" w:eastAsia="Calibri" w:hAnsi="Times New Roman" w:cs="Times New Roman"/>
          <w:b w:val="0"/>
          <w:sz w:val="28"/>
          <w:szCs w:val="28"/>
          <w:lang w:val="en-US"/>
        </w:rPr>
        <w:t xml:space="preserve"> is at a depth of 400-410 km. The upper crust of the mantle above the </w:t>
      </w:r>
      <w:proofErr w:type="spellStart"/>
      <w:r w:rsidRPr="00546FDD">
        <w:rPr>
          <w:rStyle w:val="14"/>
          <w:rFonts w:ascii="Times New Roman" w:eastAsia="Calibri" w:hAnsi="Times New Roman" w:cs="Times New Roman"/>
          <w:b w:val="0"/>
          <w:sz w:val="28"/>
          <w:szCs w:val="28"/>
          <w:lang w:val="en-US"/>
        </w:rPr>
        <w:t>asthenosphere</w:t>
      </w:r>
      <w:proofErr w:type="spellEnd"/>
      <w:r w:rsidRPr="00546FDD">
        <w:rPr>
          <w:rStyle w:val="14"/>
          <w:rFonts w:ascii="Times New Roman" w:eastAsia="Calibri" w:hAnsi="Times New Roman" w:cs="Times New Roman"/>
          <w:b w:val="0"/>
          <w:sz w:val="28"/>
          <w:szCs w:val="28"/>
          <w:lang w:val="en-US"/>
        </w:rPr>
        <w:t xml:space="preserve"> is called lithosphere</w:t>
      </w:r>
      <w:r w:rsidRPr="00546FDD">
        <w:rPr>
          <w:rFonts w:ascii="Times New Roman" w:hAnsi="Times New Roman" w:cs="Times New Roman"/>
        </w:rPr>
        <w:t xml:space="preserve"> </w:t>
      </w:r>
      <w:r w:rsidRPr="00546FDD">
        <w:rPr>
          <w:rStyle w:val="14"/>
          <w:rFonts w:ascii="Times New Roman" w:eastAsia="Calibri" w:hAnsi="Times New Roman" w:cs="Times New Roman"/>
          <w:b w:val="0"/>
          <w:sz w:val="28"/>
          <w:szCs w:val="28"/>
          <w:lang w:val="en-US"/>
        </w:rPr>
        <w:t xml:space="preserve">Endogenous processes Geological processes </w:t>
      </w:r>
      <w:r w:rsidRPr="00546FDD">
        <w:rPr>
          <w:rStyle w:val="14"/>
          <w:rFonts w:ascii="Times New Roman" w:eastAsia="Calibri" w:hAnsi="Times New Roman" w:cs="Times New Roman"/>
          <w:b w:val="0"/>
          <w:sz w:val="28"/>
          <w:szCs w:val="28"/>
          <w:lang w:val="en-US"/>
        </w:rPr>
        <w:lastRenderedPageBreak/>
        <w:t>occurring in the inner forces of the Earth. The resulting energy in the development of the Earth's substance in endogenous processes is caused by the forces generated by the rotation of the earth. The internal processes involve various tectonic movements of the crust, which form the main forms of relief. Volatile phenomena in tectonic movements, penetration of melted magma into the crust and deep cooling, slow rise and fall of the crust, rock slabs, deep explosions in the earth's crust, earthquakes, etc. belonging to the</w:t>
      </w:r>
    </w:p>
    <w:p w:rsidR="00546FDD" w:rsidRPr="00546FDD" w:rsidRDefault="00546FDD" w:rsidP="00546FDD">
      <w:pPr>
        <w:pStyle w:val="ab"/>
        <w:spacing w:after="0"/>
        <w:ind w:firstLine="720"/>
        <w:jc w:val="both"/>
        <w:rPr>
          <w:rStyle w:val="14"/>
          <w:rFonts w:ascii="Times New Roman" w:eastAsia="Calibri" w:hAnsi="Times New Roman" w:cs="Times New Roman"/>
          <w:b w:val="0"/>
          <w:sz w:val="28"/>
          <w:szCs w:val="28"/>
          <w:lang w:val="en-US"/>
        </w:rPr>
      </w:pPr>
      <w:r w:rsidRPr="00546FDD">
        <w:rPr>
          <w:rStyle w:val="14"/>
          <w:rFonts w:ascii="Times New Roman" w:eastAsia="Calibri" w:hAnsi="Times New Roman" w:cs="Times New Roman"/>
          <w:b w:val="0"/>
          <w:sz w:val="28"/>
          <w:szCs w:val="28"/>
          <w:lang w:val="en-US"/>
        </w:rPr>
        <w:t xml:space="preserve">Slow vertical </w:t>
      </w:r>
      <w:proofErr w:type="spellStart"/>
      <w:r w:rsidRPr="00546FDD">
        <w:rPr>
          <w:rStyle w:val="14"/>
          <w:rFonts w:ascii="Times New Roman" w:eastAsia="Calibri" w:hAnsi="Times New Roman" w:cs="Times New Roman"/>
          <w:b w:val="0"/>
          <w:sz w:val="28"/>
          <w:szCs w:val="28"/>
          <w:lang w:val="en-US"/>
        </w:rPr>
        <w:t>vibrational</w:t>
      </w:r>
      <w:proofErr w:type="spellEnd"/>
      <w:r w:rsidRPr="00546FDD">
        <w:rPr>
          <w:rStyle w:val="14"/>
          <w:rFonts w:ascii="Times New Roman" w:eastAsia="Calibri" w:hAnsi="Times New Roman" w:cs="Times New Roman"/>
          <w:b w:val="0"/>
          <w:sz w:val="28"/>
          <w:szCs w:val="28"/>
          <w:lang w:val="en-US"/>
        </w:rPr>
        <w:t xml:space="preserve"> movements - the rising and falling of the Earth's crust varies all along the geological history, space and time, continuously and everywhere. It is due to the continent's overgrazing of the sea, as well as the changes in the continents and oceans.</w:t>
      </w:r>
    </w:p>
    <w:p w:rsidR="00546FDD" w:rsidRPr="00546FDD" w:rsidRDefault="00546FDD" w:rsidP="00546FDD">
      <w:pPr>
        <w:pStyle w:val="ab"/>
        <w:spacing w:after="0"/>
        <w:ind w:firstLine="720"/>
        <w:jc w:val="both"/>
        <w:rPr>
          <w:rStyle w:val="14"/>
          <w:rFonts w:ascii="Times New Roman" w:eastAsia="Calibri" w:hAnsi="Times New Roman" w:cs="Times New Roman"/>
          <w:b w:val="0"/>
          <w:sz w:val="28"/>
          <w:szCs w:val="28"/>
          <w:lang w:val="en-US"/>
        </w:rPr>
      </w:pPr>
      <w:r w:rsidRPr="00546FDD">
        <w:rPr>
          <w:rStyle w:val="14"/>
          <w:rFonts w:ascii="Times New Roman" w:eastAsia="Calibri" w:hAnsi="Times New Roman" w:cs="Times New Roman"/>
          <w:b w:val="0"/>
          <w:sz w:val="28"/>
          <w:szCs w:val="28"/>
          <w:lang w:val="en-US"/>
        </w:rPr>
        <w:t>Folded tectonic deformations - they are bends of rock layers, but the integrity of the plaques does not break. You can define the layers depending on size, shape, or appearance.</w:t>
      </w:r>
    </w:p>
    <w:p w:rsidR="00546FDD" w:rsidRPr="00546FDD" w:rsidRDefault="00546FDD" w:rsidP="00546FDD">
      <w:pPr>
        <w:pStyle w:val="ab"/>
        <w:spacing w:after="0"/>
        <w:ind w:firstLine="720"/>
        <w:jc w:val="both"/>
        <w:rPr>
          <w:rStyle w:val="14"/>
          <w:rFonts w:ascii="Times New Roman" w:eastAsia="Calibri" w:hAnsi="Times New Roman" w:cs="Times New Roman"/>
          <w:b w:val="0"/>
          <w:sz w:val="28"/>
          <w:szCs w:val="28"/>
          <w:lang w:val="en-US"/>
        </w:rPr>
      </w:pPr>
      <w:r w:rsidRPr="00546FDD">
        <w:rPr>
          <w:rStyle w:val="14"/>
          <w:rFonts w:ascii="Times New Roman" w:eastAsia="Calibri" w:hAnsi="Times New Roman" w:cs="Times New Roman"/>
          <w:b w:val="0"/>
          <w:sz w:val="28"/>
          <w:szCs w:val="28"/>
          <w:lang w:val="en-US"/>
        </w:rPr>
        <w:t xml:space="preserve">Explosive tectonic deformations are the rocks of rocks. They can be different in depth (in the Earth's crust or in the crust, up to 700 km in the mantle), length, velocity of development, and may be scattered or undisturbed in the horizontal and vertical directions. The folded and explosive deformations of the earth's crust can lead to the formation of mountains by the general tectonic rise of the area. Therefore, folding and explosive movements are commonly referred to as </w:t>
      </w:r>
      <w:proofErr w:type="spellStart"/>
      <w:r w:rsidRPr="00546FDD">
        <w:rPr>
          <w:rStyle w:val="14"/>
          <w:rFonts w:ascii="Times New Roman" w:eastAsia="Calibri" w:hAnsi="Times New Roman" w:cs="Times New Roman"/>
          <w:b w:val="0"/>
          <w:sz w:val="28"/>
          <w:szCs w:val="28"/>
          <w:lang w:val="en-US"/>
        </w:rPr>
        <w:t>orogenic</w:t>
      </w:r>
      <w:proofErr w:type="spellEnd"/>
      <w:r w:rsidRPr="00546FDD">
        <w:rPr>
          <w:rStyle w:val="14"/>
          <w:rFonts w:ascii="Times New Roman" w:eastAsia="Calibri" w:hAnsi="Times New Roman" w:cs="Times New Roman"/>
          <w:b w:val="0"/>
          <w:sz w:val="28"/>
          <w:szCs w:val="28"/>
          <w:lang w:val="en-US"/>
        </w:rPr>
        <w:t xml:space="preserve"> (Greek, </w:t>
      </w:r>
      <w:proofErr w:type="spellStart"/>
      <w:r w:rsidRPr="00546FDD">
        <w:rPr>
          <w:rStyle w:val="14"/>
          <w:rFonts w:ascii="Times New Roman" w:eastAsia="Calibri" w:hAnsi="Times New Roman" w:cs="Times New Roman"/>
          <w:b w:val="0"/>
          <w:sz w:val="28"/>
          <w:szCs w:val="28"/>
          <w:lang w:val="en-US"/>
        </w:rPr>
        <w:t>genos</w:t>
      </w:r>
      <w:proofErr w:type="spellEnd"/>
      <w:r w:rsidRPr="00546FDD">
        <w:rPr>
          <w:rStyle w:val="14"/>
          <w:rFonts w:ascii="Times New Roman" w:eastAsia="Calibri" w:hAnsi="Times New Roman" w:cs="Times New Roman"/>
          <w:b w:val="0"/>
          <w:sz w:val="28"/>
          <w:szCs w:val="28"/>
          <w:lang w:val="en-US"/>
        </w:rPr>
        <w:t xml:space="preserve">) birth, </w:t>
      </w:r>
      <w:proofErr w:type="spellStart"/>
      <w:r w:rsidRPr="00546FDD">
        <w:rPr>
          <w:rStyle w:val="14"/>
          <w:rFonts w:ascii="Times New Roman" w:eastAsia="Calibri" w:hAnsi="Times New Roman" w:cs="Times New Roman"/>
          <w:b w:val="0"/>
          <w:sz w:val="28"/>
          <w:szCs w:val="28"/>
          <w:lang w:val="en-US"/>
        </w:rPr>
        <w:t>ie</w:t>
      </w:r>
      <w:proofErr w:type="spellEnd"/>
      <w:r w:rsidRPr="00546FDD">
        <w:rPr>
          <w:rStyle w:val="14"/>
          <w:rFonts w:ascii="Times New Roman" w:eastAsia="Calibri" w:hAnsi="Times New Roman" w:cs="Times New Roman"/>
          <w:b w:val="0"/>
          <w:sz w:val="28"/>
          <w:szCs w:val="28"/>
          <w:lang w:val="en-US"/>
        </w:rPr>
        <w:t xml:space="preserve">, motions that form </w:t>
      </w:r>
      <w:proofErr w:type="spellStart"/>
      <w:r w:rsidRPr="00546FDD">
        <w:rPr>
          <w:rStyle w:val="14"/>
          <w:rFonts w:ascii="Times New Roman" w:eastAsia="Calibri" w:hAnsi="Times New Roman" w:cs="Times New Roman"/>
          <w:b w:val="0"/>
          <w:sz w:val="28"/>
          <w:szCs w:val="28"/>
          <w:lang w:val="en-US"/>
        </w:rPr>
        <w:t>orgens</w:t>
      </w:r>
      <w:proofErr w:type="spellEnd"/>
      <w:r w:rsidRPr="00546FDD">
        <w:rPr>
          <w:rStyle w:val="14"/>
          <w:rFonts w:ascii="Times New Roman" w:eastAsia="Calibri" w:hAnsi="Times New Roman" w:cs="Times New Roman"/>
          <w:b w:val="0"/>
          <w:sz w:val="28"/>
          <w:szCs w:val="28"/>
          <w:lang w:val="en-US"/>
        </w:rPr>
        <w:t>. When the mountains are formed, their rate of increase is always intensely worse than the destruction and material shrinkage processes.</w:t>
      </w:r>
    </w:p>
    <w:p w:rsidR="00546FDD" w:rsidRPr="00546FDD" w:rsidRDefault="00546FDD" w:rsidP="00546FDD">
      <w:pPr>
        <w:pStyle w:val="ab"/>
        <w:spacing w:after="0"/>
        <w:ind w:firstLine="720"/>
        <w:jc w:val="both"/>
        <w:rPr>
          <w:rStyle w:val="14"/>
          <w:rFonts w:ascii="Times New Roman" w:eastAsia="Calibri" w:hAnsi="Times New Roman" w:cs="Times New Roman"/>
          <w:b w:val="0"/>
          <w:sz w:val="28"/>
          <w:szCs w:val="28"/>
          <w:lang w:val="en-US"/>
        </w:rPr>
      </w:pPr>
      <w:r w:rsidRPr="00546FDD">
        <w:rPr>
          <w:rStyle w:val="14"/>
          <w:rFonts w:ascii="Times New Roman" w:eastAsia="Calibri" w:hAnsi="Times New Roman" w:cs="Times New Roman"/>
          <w:b w:val="0"/>
          <w:sz w:val="28"/>
          <w:szCs w:val="28"/>
          <w:lang w:val="en-US"/>
        </w:rPr>
        <w:t>Folded and explosive tectonic movements, especially in the mountains, are associated with magmatic, metamorphic and earthquake rocks.</w:t>
      </w:r>
    </w:p>
    <w:p w:rsidR="00546FDD" w:rsidRPr="00546FDD" w:rsidRDefault="00546FDD" w:rsidP="00546FDD">
      <w:pPr>
        <w:pStyle w:val="ab"/>
        <w:spacing w:after="0"/>
        <w:ind w:firstLine="720"/>
        <w:jc w:val="both"/>
        <w:rPr>
          <w:rStyle w:val="14"/>
          <w:rFonts w:ascii="Times New Roman" w:eastAsia="Calibri" w:hAnsi="Times New Roman" w:cs="Times New Roman"/>
          <w:b w:val="0"/>
          <w:sz w:val="28"/>
          <w:szCs w:val="28"/>
          <w:lang w:val="en-US"/>
        </w:rPr>
      </w:pPr>
      <w:proofErr w:type="spellStart"/>
      <w:r w:rsidRPr="00546FDD">
        <w:rPr>
          <w:rStyle w:val="14"/>
          <w:rFonts w:ascii="Times New Roman" w:eastAsia="Calibri" w:hAnsi="Times New Roman" w:cs="Times New Roman"/>
          <w:b w:val="0"/>
          <w:sz w:val="28"/>
          <w:szCs w:val="28"/>
          <w:lang w:val="en-US"/>
        </w:rPr>
        <w:t>Magmatism</w:t>
      </w:r>
      <w:proofErr w:type="spellEnd"/>
      <w:r w:rsidRPr="00546FDD">
        <w:rPr>
          <w:rStyle w:val="14"/>
          <w:rFonts w:ascii="Times New Roman" w:eastAsia="Calibri" w:hAnsi="Times New Roman" w:cs="Times New Roman"/>
          <w:b w:val="0"/>
          <w:sz w:val="28"/>
          <w:szCs w:val="28"/>
          <w:lang w:val="en-US"/>
        </w:rPr>
        <w:t xml:space="preserve"> is, first of all, connected to deep fractures that cut off the earth's crust and go to the mantle. Depending on the degree of magma from the mantle to the crust, </w:t>
      </w:r>
      <w:proofErr w:type="spellStart"/>
      <w:r w:rsidRPr="00546FDD">
        <w:rPr>
          <w:rStyle w:val="14"/>
          <w:rFonts w:ascii="Times New Roman" w:eastAsia="Calibri" w:hAnsi="Times New Roman" w:cs="Times New Roman"/>
          <w:b w:val="0"/>
          <w:sz w:val="28"/>
          <w:szCs w:val="28"/>
          <w:lang w:val="en-US"/>
        </w:rPr>
        <w:t>magmatism</w:t>
      </w:r>
      <w:proofErr w:type="spellEnd"/>
      <w:r w:rsidRPr="00546FDD">
        <w:rPr>
          <w:rStyle w:val="14"/>
          <w:rFonts w:ascii="Times New Roman" w:eastAsia="Calibri" w:hAnsi="Times New Roman" w:cs="Times New Roman"/>
          <w:b w:val="0"/>
          <w:sz w:val="28"/>
          <w:szCs w:val="28"/>
          <w:lang w:val="en-US"/>
        </w:rPr>
        <w:t xml:space="preserve"> can be divided into two types:</w:t>
      </w:r>
    </w:p>
    <w:p w:rsidR="00546FDD" w:rsidRPr="00546FDD" w:rsidRDefault="00546FDD" w:rsidP="00546FDD">
      <w:pPr>
        <w:pStyle w:val="ab"/>
        <w:spacing w:after="0"/>
        <w:ind w:firstLine="720"/>
        <w:jc w:val="both"/>
        <w:rPr>
          <w:rStyle w:val="14"/>
          <w:rFonts w:ascii="Times New Roman" w:eastAsia="Calibri" w:hAnsi="Times New Roman" w:cs="Times New Roman"/>
          <w:b w:val="0"/>
          <w:sz w:val="28"/>
          <w:szCs w:val="28"/>
          <w:lang w:val="en-US"/>
        </w:rPr>
      </w:pPr>
      <w:r w:rsidRPr="00546FDD">
        <w:rPr>
          <w:rStyle w:val="14"/>
          <w:rFonts w:ascii="Times New Roman" w:eastAsia="Calibri" w:hAnsi="Times New Roman" w:cs="Times New Roman"/>
          <w:b w:val="0"/>
          <w:sz w:val="28"/>
          <w:szCs w:val="28"/>
          <w:lang w:val="en-US"/>
        </w:rPr>
        <w:t>Intrusive - when magma does not reach the surface, it froze deeply;</w:t>
      </w:r>
    </w:p>
    <w:p w:rsidR="00546FDD" w:rsidRPr="00546FDD" w:rsidRDefault="00546FDD" w:rsidP="00546FDD">
      <w:pPr>
        <w:pStyle w:val="ab"/>
        <w:spacing w:after="0"/>
        <w:ind w:firstLine="720"/>
        <w:jc w:val="both"/>
        <w:rPr>
          <w:rStyle w:val="14"/>
          <w:rFonts w:ascii="Times New Roman" w:eastAsia="Calibri" w:hAnsi="Times New Roman" w:cs="Times New Roman"/>
          <w:b w:val="0"/>
          <w:sz w:val="28"/>
          <w:szCs w:val="28"/>
          <w:lang w:val="en-US"/>
        </w:rPr>
      </w:pPr>
      <w:r w:rsidRPr="00546FDD">
        <w:rPr>
          <w:rStyle w:val="14"/>
          <w:rFonts w:ascii="Times New Roman" w:eastAsia="Calibri" w:hAnsi="Times New Roman" w:cs="Times New Roman"/>
          <w:b w:val="0"/>
          <w:sz w:val="28"/>
          <w:szCs w:val="28"/>
          <w:lang w:val="en-US"/>
        </w:rPr>
        <w:t xml:space="preserve">    2) </w:t>
      </w:r>
      <w:proofErr w:type="gramStart"/>
      <w:r w:rsidRPr="00546FDD">
        <w:rPr>
          <w:rStyle w:val="14"/>
          <w:rFonts w:ascii="Times New Roman" w:eastAsia="Calibri" w:hAnsi="Times New Roman" w:cs="Times New Roman"/>
          <w:b w:val="0"/>
          <w:sz w:val="28"/>
          <w:szCs w:val="28"/>
          <w:lang w:val="en-US"/>
        </w:rPr>
        <w:t>volatile</w:t>
      </w:r>
      <w:proofErr w:type="gramEnd"/>
      <w:r w:rsidRPr="00546FDD">
        <w:rPr>
          <w:rStyle w:val="14"/>
          <w:rFonts w:ascii="Times New Roman" w:eastAsia="Calibri" w:hAnsi="Times New Roman" w:cs="Times New Roman"/>
          <w:b w:val="0"/>
          <w:sz w:val="28"/>
          <w:szCs w:val="28"/>
          <w:lang w:val="en-US"/>
        </w:rPr>
        <w:t xml:space="preserve"> or volcanic activity, while magma passes through the crust and splits into the earth. Thus, many gases are separated from it, the first composition changes and turns into </w:t>
      </w:r>
      <w:proofErr w:type="gramStart"/>
      <w:r w:rsidRPr="00546FDD">
        <w:rPr>
          <w:rStyle w:val="14"/>
          <w:rFonts w:ascii="Times New Roman" w:eastAsia="Calibri" w:hAnsi="Times New Roman" w:cs="Times New Roman"/>
          <w:b w:val="0"/>
          <w:sz w:val="28"/>
          <w:szCs w:val="28"/>
          <w:lang w:val="en-US"/>
        </w:rPr>
        <w:t>a lava</w:t>
      </w:r>
      <w:proofErr w:type="gramEnd"/>
      <w:r w:rsidRPr="00546FDD">
        <w:rPr>
          <w:rStyle w:val="14"/>
          <w:rFonts w:ascii="Times New Roman" w:eastAsia="Calibri" w:hAnsi="Times New Roman" w:cs="Times New Roman"/>
          <w:b w:val="0"/>
          <w:sz w:val="28"/>
          <w:szCs w:val="28"/>
          <w:lang w:val="en-US"/>
        </w:rPr>
        <w:t xml:space="preserve">. The composition of lavas also varies. Magma splashes or explosions (this type of flush prevails during the early stages of the Earth's formation), or by narrow canals. If the magma rises through the canal, usually repeated spills, volcanoes appear. Most volcanoes are cone-shaped and fused with glistening loose materials and cooled lava. The volcanoes are divided into extinguished and non-exhausted. Unlucky volcanoes are more than 600 on Earth. Many unstable volcanoes are located between the young mountains that originated in the cage-shaped erosion, and in tectonically charged areas, many large volcanoes on the bottom of the ocean. The main area of ​​the volcano is on the coast of the Pacific Ocean, where there are more than 370 volcanoes (in the east of Kamchatka). There </w:t>
      </w:r>
      <w:proofErr w:type="gramStart"/>
      <w:r w:rsidRPr="00546FDD">
        <w:rPr>
          <w:rStyle w:val="14"/>
          <w:rFonts w:ascii="Times New Roman" w:eastAsia="Calibri" w:hAnsi="Times New Roman" w:cs="Times New Roman"/>
          <w:b w:val="0"/>
          <w:sz w:val="28"/>
          <w:szCs w:val="28"/>
          <w:lang w:val="en-US"/>
        </w:rPr>
        <w:t>are</w:t>
      </w:r>
      <w:proofErr w:type="gramEnd"/>
      <w:r w:rsidRPr="00546FDD">
        <w:rPr>
          <w:rStyle w:val="14"/>
          <w:rFonts w:ascii="Times New Roman" w:eastAsia="Calibri" w:hAnsi="Times New Roman" w:cs="Times New Roman"/>
          <w:b w:val="0"/>
          <w:sz w:val="28"/>
          <w:szCs w:val="28"/>
          <w:lang w:val="en-US"/>
        </w:rPr>
        <w:t xml:space="preserve"> hot springs out of the volcano eruptions, including fountain geysers that prove active processes in the Earth's subsoil. As a rule, mud floods (celery) are more common than those of harmful lava. They emerge from the rapid melting of glaciers and snow in the tops of the volcanoes and the rains on the </w:t>
      </w:r>
      <w:r w:rsidRPr="00546FDD">
        <w:rPr>
          <w:rStyle w:val="14"/>
          <w:rFonts w:ascii="Times New Roman" w:eastAsia="Calibri" w:hAnsi="Times New Roman" w:cs="Times New Roman"/>
          <w:b w:val="0"/>
          <w:sz w:val="28"/>
          <w:szCs w:val="28"/>
          <w:lang w:val="en-US"/>
        </w:rPr>
        <w:lastRenderedPageBreak/>
        <w:t>volcanic ash.</w:t>
      </w:r>
    </w:p>
    <w:p w:rsidR="00546FDD" w:rsidRPr="00546FDD" w:rsidRDefault="00546FDD" w:rsidP="00546FDD">
      <w:pPr>
        <w:pStyle w:val="ab"/>
        <w:spacing w:after="0"/>
        <w:ind w:firstLine="720"/>
        <w:jc w:val="both"/>
        <w:rPr>
          <w:rStyle w:val="14"/>
          <w:rFonts w:ascii="Times New Roman" w:eastAsia="Calibri" w:hAnsi="Times New Roman" w:cs="Times New Roman"/>
          <w:b w:val="0"/>
          <w:sz w:val="28"/>
          <w:szCs w:val="28"/>
          <w:lang w:val="en-US"/>
        </w:rPr>
      </w:pPr>
      <w:r w:rsidRPr="00546FDD">
        <w:rPr>
          <w:rStyle w:val="14"/>
          <w:rFonts w:ascii="Times New Roman" w:eastAsia="Calibri" w:hAnsi="Times New Roman" w:cs="Times New Roman"/>
          <w:b w:val="0"/>
          <w:sz w:val="28"/>
          <w:szCs w:val="28"/>
          <w:lang w:val="en-US"/>
        </w:rPr>
        <w:t xml:space="preserve">      Earthquakes are also associated with endogenous processes. Earthquakes are the underground tremors and oscillations of the earth's principal tectonic processes. Earthquakes are characterized by tectonic, volcanic, fractures. The zones of earthquakes are associated with zones of explosions. Many </w:t>
      </w:r>
      <w:proofErr w:type="spellStart"/>
      <w:r w:rsidRPr="00546FDD">
        <w:rPr>
          <w:rStyle w:val="14"/>
          <w:rFonts w:ascii="Times New Roman" w:eastAsia="Calibri" w:hAnsi="Times New Roman" w:cs="Times New Roman"/>
          <w:b w:val="0"/>
          <w:sz w:val="28"/>
          <w:szCs w:val="28"/>
          <w:lang w:val="en-US"/>
        </w:rPr>
        <w:t>epicentres</w:t>
      </w:r>
      <w:proofErr w:type="spellEnd"/>
      <w:r w:rsidRPr="00546FDD">
        <w:rPr>
          <w:rStyle w:val="14"/>
          <w:rFonts w:ascii="Times New Roman" w:eastAsia="Calibri" w:hAnsi="Times New Roman" w:cs="Times New Roman"/>
          <w:b w:val="0"/>
          <w:sz w:val="28"/>
          <w:szCs w:val="28"/>
          <w:lang w:val="en-US"/>
        </w:rPr>
        <w:t xml:space="preserve"> of earthquakes are at the first tens of kilometers of the Earth's crust. But sometimes they are at a depth of 600-700 km above the upper mantle, for example on the Pacific Ocean, the Caribbean, and so on. </w:t>
      </w:r>
      <w:proofErr w:type="gramStart"/>
      <w:r w:rsidRPr="00546FDD">
        <w:rPr>
          <w:rStyle w:val="14"/>
          <w:rFonts w:ascii="Times New Roman" w:eastAsia="Calibri" w:hAnsi="Times New Roman" w:cs="Times New Roman"/>
          <w:b w:val="0"/>
          <w:sz w:val="28"/>
          <w:szCs w:val="28"/>
          <w:lang w:val="en-US"/>
        </w:rPr>
        <w:t>in</w:t>
      </w:r>
      <w:proofErr w:type="gramEnd"/>
      <w:r w:rsidRPr="00546FDD">
        <w:rPr>
          <w:rStyle w:val="14"/>
          <w:rFonts w:ascii="Times New Roman" w:eastAsia="Calibri" w:hAnsi="Times New Roman" w:cs="Times New Roman"/>
          <w:b w:val="0"/>
          <w:sz w:val="28"/>
          <w:szCs w:val="28"/>
          <w:lang w:val="en-US"/>
        </w:rPr>
        <w:t xml:space="preserve"> areas. The resulting waves reach the surface, </w:t>
      </w:r>
      <w:proofErr w:type="gramStart"/>
      <w:r w:rsidRPr="00546FDD">
        <w:rPr>
          <w:rStyle w:val="14"/>
          <w:rFonts w:ascii="Times New Roman" w:eastAsia="Calibri" w:hAnsi="Times New Roman" w:cs="Times New Roman"/>
          <w:b w:val="0"/>
          <w:sz w:val="28"/>
          <w:szCs w:val="28"/>
          <w:lang w:val="en-US"/>
        </w:rPr>
        <w:t>cause</w:t>
      </w:r>
      <w:proofErr w:type="gramEnd"/>
      <w:r w:rsidRPr="00546FDD">
        <w:rPr>
          <w:rStyle w:val="14"/>
          <w:rFonts w:ascii="Times New Roman" w:eastAsia="Calibri" w:hAnsi="Times New Roman" w:cs="Times New Roman"/>
          <w:b w:val="0"/>
          <w:sz w:val="28"/>
          <w:szCs w:val="28"/>
          <w:lang w:val="en-US"/>
        </w:rPr>
        <w:t xml:space="preserve"> high-altitude oscillations, move horizontally and create explosions. The intensity of earthquakes is estimated on the 12-point scale based on the deformations of the ground and the degree of damage to buildings. An earthquake on the ocean floor and on the shores of the ocean creates tsunami waves. Year by year, there are hundreds of thousands of earthquakes, with only a small part of that destructive earthquake. In seismic hazardous areas, earthquakes cause thousands of lives, and housing, industrial</w:t>
      </w:r>
    </w:p>
    <w:p w:rsidR="00546FDD" w:rsidRPr="00546FDD" w:rsidRDefault="00546FDD" w:rsidP="00546FDD">
      <w:pPr>
        <w:pStyle w:val="ab"/>
        <w:spacing w:after="0"/>
        <w:ind w:firstLine="720"/>
        <w:jc w:val="both"/>
        <w:rPr>
          <w:rStyle w:val="14"/>
          <w:rFonts w:ascii="Times New Roman" w:eastAsia="Calibri" w:hAnsi="Times New Roman" w:cs="Times New Roman"/>
          <w:b w:val="0"/>
          <w:sz w:val="28"/>
          <w:szCs w:val="28"/>
        </w:rPr>
      </w:pPr>
      <w:r w:rsidRPr="00546FDD">
        <w:rPr>
          <w:rStyle w:val="14"/>
          <w:rFonts w:ascii="Times New Roman" w:eastAsia="Calibri" w:hAnsi="Times New Roman" w:cs="Times New Roman"/>
          <w:b w:val="0"/>
          <w:sz w:val="28"/>
          <w:szCs w:val="28"/>
          <w:lang w:val="en-US"/>
        </w:rPr>
        <w:t xml:space="preserve">Te man always used the environment mainly as a source of resources, but for a very long </w:t>
      </w:r>
      <w:proofErr w:type="gramStart"/>
      <w:r w:rsidRPr="00546FDD">
        <w:rPr>
          <w:rStyle w:val="14"/>
          <w:rFonts w:ascii="Times New Roman" w:eastAsia="Calibri" w:hAnsi="Times New Roman" w:cs="Times New Roman"/>
          <w:b w:val="0"/>
          <w:sz w:val="28"/>
          <w:szCs w:val="28"/>
          <w:lang w:val="en-US"/>
        </w:rPr>
        <w:t>time</w:t>
      </w:r>
      <w:proofErr w:type="gramEnd"/>
      <w:r w:rsidRPr="00546FDD">
        <w:rPr>
          <w:rStyle w:val="14"/>
          <w:rFonts w:ascii="Times New Roman" w:eastAsia="Calibri" w:hAnsi="Times New Roman" w:cs="Times New Roman"/>
          <w:b w:val="0"/>
          <w:sz w:val="28"/>
          <w:szCs w:val="28"/>
          <w:lang w:val="en-US"/>
        </w:rPr>
        <w:t xml:space="preserve"> its activity had no noticeable effect on the biosphere. Only at the end of the last century, changes in the biosphere under the influence of economic activity drew the attention of scientists. In the first half of this century, these changes have increased and are now an avalanche of human civilization. In an effort to improve the conditions of his life, a person is constantly increasing the pace of material production, without thinking about the consequences. With this approach, most of the resources taken from nature are returned to it in the form of waste, often toxic or unsuitable for disposal. This creates a threat to the existence of the biosphere, and man himself.</w:t>
      </w:r>
    </w:p>
    <w:p w:rsidR="00546FDD" w:rsidRPr="00546FDD" w:rsidRDefault="00546FDD" w:rsidP="00546FDD">
      <w:pPr>
        <w:pStyle w:val="ab"/>
        <w:spacing w:after="0"/>
        <w:ind w:firstLine="720"/>
        <w:jc w:val="both"/>
        <w:rPr>
          <w:rStyle w:val="14"/>
          <w:rFonts w:ascii="Times New Roman" w:eastAsia="Calibri" w:hAnsi="Times New Roman" w:cs="Times New Roman"/>
          <w:b w:val="0"/>
          <w:sz w:val="28"/>
          <w:szCs w:val="28"/>
        </w:rPr>
      </w:pPr>
      <w:r w:rsidRPr="00546FDD">
        <w:rPr>
          <w:rStyle w:val="14"/>
          <w:rFonts w:ascii="Times New Roman" w:eastAsia="Calibri" w:hAnsi="Times New Roman" w:cs="Times New Roman"/>
          <w:b w:val="0"/>
          <w:sz w:val="28"/>
          <w:szCs w:val="28"/>
          <w:lang w:val="en-US"/>
        </w:rPr>
        <w:t xml:space="preserve">Currently, agriculture must produce an increasing amount of food, while the cultivated area (per person) is reduced due to population growth, urbanization, industrialization, and non-agricultural land use. If improperly exploited, land is irretrievably destroyed, which is associated with erosion, </w:t>
      </w:r>
      <w:proofErr w:type="spellStart"/>
      <w:r w:rsidRPr="00546FDD">
        <w:rPr>
          <w:rStyle w:val="14"/>
          <w:rFonts w:ascii="Times New Roman" w:eastAsia="Calibri" w:hAnsi="Times New Roman" w:cs="Times New Roman"/>
          <w:b w:val="0"/>
          <w:sz w:val="28"/>
          <w:szCs w:val="28"/>
          <w:lang w:val="en-US"/>
        </w:rPr>
        <w:t>salinization</w:t>
      </w:r>
      <w:proofErr w:type="spellEnd"/>
      <w:r w:rsidRPr="00546FDD">
        <w:rPr>
          <w:rStyle w:val="14"/>
          <w:rFonts w:ascii="Times New Roman" w:eastAsia="Calibri" w:hAnsi="Times New Roman" w:cs="Times New Roman"/>
          <w:b w:val="0"/>
          <w:sz w:val="28"/>
          <w:szCs w:val="28"/>
          <w:lang w:val="en-US"/>
        </w:rPr>
        <w:t>, mining and industrial pollution.</w:t>
      </w:r>
    </w:p>
    <w:p w:rsidR="00546FDD" w:rsidRPr="00546FDD" w:rsidRDefault="00546FDD" w:rsidP="00546FDD">
      <w:pPr>
        <w:pStyle w:val="ab"/>
        <w:spacing w:after="0"/>
        <w:ind w:firstLine="720"/>
        <w:jc w:val="both"/>
        <w:rPr>
          <w:rStyle w:val="14"/>
          <w:rFonts w:ascii="Times New Roman" w:eastAsia="Calibri" w:hAnsi="Times New Roman" w:cs="Times New Roman"/>
          <w:b w:val="0"/>
          <w:sz w:val="28"/>
          <w:szCs w:val="28"/>
        </w:rPr>
      </w:pPr>
      <w:r w:rsidRPr="00546FDD">
        <w:rPr>
          <w:rStyle w:val="14"/>
          <w:rFonts w:ascii="Times New Roman" w:eastAsia="Calibri" w:hAnsi="Times New Roman" w:cs="Times New Roman"/>
          <w:b w:val="0"/>
          <w:sz w:val="28"/>
          <w:szCs w:val="28"/>
          <w:lang w:val="en-US"/>
        </w:rPr>
        <w:t>The upper layer of the lithosphere, the soil, is the most heavily polluted. Various physical, chemical and biological processes take place in the soil, which are disturbed as a result of pollution. Soil pollution is associated with pollution of the atmosphere and water. The soil acts as an indispensable intermediary between the atmosphere and the hydrosphere for the total amount of any pollutant emitted by man into the air. The surface of the earth plays a major role in the exchange processes between environments. Very often the pollution gets into the hydrosphere through the lithosphere.</w:t>
      </w:r>
    </w:p>
    <w:p w:rsidR="00546FDD" w:rsidRPr="00546FDD" w:rsidRDefault="00546FDD" w:rsidP="00546FDD">
      <w:pPr>
        <w:pStyle w:val="ab"/>
        <w:spacing w:after="0"/>
        <w:ind w:firstLine="720"/>
        <w:jc w:val="both"/>
        <w:rPr>
          <w:rStyle w:val="14"/>
          <w:rFonts w:ascii="Times New Roman" w:eastAsia="Calibri" w:hAnsi="Times New Roman" w:cs="Times New Roman"/>
          <w:b w:val="0"/>
          <w:sz w:val="28"/>
          <w:szCs w:val="28"/>
        </w:rPr>
      </w:pPr>
      <w:r w:rsidRPr="00546FDD">
        <w:rPr>
          <w:rStyle w:val="14"/>
          <w:rFonts w:ascii="Times New Roman" w:eastAsia="Calibri" w:hAnsi="Times New Roman" w:cs="Times New Roman"/>
          <w:b w:val="0"/>
          <w:sz w:val="28"/>
          <w:szCs w:val="28"/>
          <w:lang w:val="en-US"/>
        </w:rPr>
        <w:t>2. Sources of soil contamination.</w:t>
      </w:r>
    </w:p>
    <w:p w:rsidR="00546FDD" w:rsidRPr="00546FDD" w:rsidRDefault="00546FDD" w:rsidP="00546FDD">
      <w:pPr>
        <w:pStyle w:val="ab"/>
        <w:spacing w:after="0"/>
        <w:ind w:firstLine="720"/>
        <w:jc w:val="both"/>
        <w:rPr>
          <w:rStyle w:val="14"/>
          <w:rFonts w:ascii="Times New Roman" w:eastAsia="Calibri" w:hAnsi="Times New Roman" w:cs="Times New Roman"/>
          <w:b w:val="0"/>
          <w:sz w:val="28"/>
          <w:szCs w:val="28"/>
        </w:rPr>
      </w:pPr>
      <w:r w:rsidRPr="00546FDD">
        <w:rPr>
          <w:rStyle w:val="14"/>
          <w:rFonts w:ascii="Times New Roman" w:eastAsia="Calibri" w:hAnsi="Times New Roman" w:cs="Times New Roman"/>
          <w:b w:val="0"/>
          <w:sz w:val="28"/>
          <w:szCs w:val="28"/>
          <w:lang w:val="en-US"/>
        </w:rPr>
        <w:t xml:space="preserve">1. Residential homes and household enterprises. Household </w:t>
      </w:r>
      <w:proofErr w:type="gramStart"/>
      <w:r w:rsidRPr="00546FDD">
        <w:rPr>
          <w:rStyle w:val="14"/>
          <w:rFonts w:ascii="Times New Roman" w:eastAsia="Calibri" w:hAnsi="Times New Roman" w:cs="Times New Roman"/>
          <w:b w:val="0"/>
          <w:sz w:val="28"/>
          <w:szCs w:val="28"/>
          <w:lang w:val="en-US"/>
        </w:rPr>
        <w:t>waste, food waste, construction waste, waste of heating systems prevail</w:t>
      </w:r>
      <w:proofErr w:type="gramEnd"/>
      <w:r w:rsidRPr="00546FDD">
        <w:rPr>
          <w:rStyle w:val="14"/>
          <w:rFonts w:ascii="Times New Roman" w:eastAsia="Calibri" w:hAnsi="Times New Roman" w:cs="Times New Roman"/>
          <w:b w:val="0"/>
          <w:sz w:val="28"/>
          <w:szCs w:val="28"/>
          <w:lang w:val="en-US"/>
        </w:rPr>
        <w:t xml:space="preserve"> among pollutants.</w:t>
      </w:r>
    </w:p>
    <w:p w:rsidR="00546FDD" w:rsidRPr="00546FDD" w:rsidRDefault="00546FDD" w:rsidP="00546FDD">
      <w:pPr>
        <w:pStyle w:val="ab"/>
        <w:spacing w:after="0"/>
        <w:ind w:firstLine="720"/>
        <w:jc w:val="both"/>
        <w:rPr>
          <w:rStyle w:val="14"/>
          <w:rFonts w:ascii="Times New Roman" w:eastAsia="Calibri" w:hAnsi="Times New Roman" w:cs="Times New Roman"/>
          <w:b w:val="0"/>
          <w:sz w:val="28"/>
          <w:szCs w:val="28"/>
        </w:rPr>
      </w:pPr>
      <w:r w:rsidRPr="00546FDD">
        <w:rPr>
          <w:rStyle w:val="14"/>
          <w:rFonts w:ascii="Times New Roman" w:eastAsia="Calibri" w:hAnsi="Times New Roman" w:cs="Times New Roman"/>
          <w:b w:val="0"/>
          <w:sz w:val="28"/>
          <w:szCs w:val="28"/>
          <w:lang w:val="en-US"/>
        </w:rPr>
        <w:t xml:space="preserve">2. Industrial enterprises. </w:t>
      </w:r>
      <w:proofErr w:type="gramStart"/>
      <w:r w:rsidRPr="00546FDD">
        <w:rPr>
          <w:rStyle w:val="14"/>
          <w:rFonts w:ascii="Times New Roman" w:eastAsia="Calibri" w:hAnsi="Times New Roman" w:cs="Times New Roman"/>
          <w:b w:val="0"/>
          <w:sz w:val="28"/>
          <w:szCs w:val="28"/>
          <w:lang w:val="en-US"/>
        </w:rPr>
        <w:t>Pollution of any kind, nature and quality.</w:t>
      </w:r>
      <w:proofErr w:type="gramEnd"/>
    </w:p>
    <w:p w:rsidR="00546FDD" w:rsidRPr="00546FDD" w:rsidRDefault="00546FDD" w:rsidP="00546FDD">
      <w:pPr>
        <w:pStyle w:val="ab"/>
        <w:spacing w:after="0"/>
        <w:ind w:firstLine="720"/>
        <w:jc w:val="both"/>
        <w:rPr>
          <w:rStyle w:val="14"/>
          <w:rFonts w:ascii="Times New Roman" w:eastAsia="Calibri" w:hAnsi="Times New Roman" w:cs="Times New Roman"/>
          <w:b w:val="0"/>
          <w:sz w:val="28"/>
          <w:szCs w:val="28"/>
        </w:rPr>
      </w:pPr>
      <w:r w:rsidRPr="00546FDD">
        <w:rPr>
          <w:rStyle w:val="14"/>
          <w:rFonts w:ascii="Times New Roman" w:eastAsia="Calibri" w:hAnsi="Times New Roman" w:cs="Times New Roman"/>
          <w:b w:val="0"/>
          <w:sz w:val="28"/>
          <w:szCs w:val="28"/>
          <w:lang w:val="en-US"/>
        </w:rPr>
        <w:t xml:space="preserve">3. Thermal engineering. In addition to the formation of a mass of slag from the combustion of coal, heat and power are associated with the release of soot into the atmosphere, unburned particles, sulfur oxides, ultimately through precipitation </w:t>
      </w:r>
      <w:r w:rsidRPr="00546FDD">
        <w:rPr>
          <w:rStyle w:val="14"/>
          <w:rFonts w:ascii="Times New Roman" w:eastAsia="Calibri" w:hAnsi="Times New Roman" w:cs="Times New Roman"/>
          <w:b w:val="0"/>
          <w:sz w:val="28"/>
          <w:szCs w:val="28"/>
          <w:lang w:val="en-US"/>
        </w:rPr>
        <w:lastRenderedPageBreak/>
        <w:t>occurring in the soil.</w:t>
      </w:r>
    </w:p>
    <w:p w:rsidR="00546FDD" w:rsidRPr="00546FDD" w:rsidRDefault="00546FDD" w:rsidP="00546FDD">
      <w:pPr>
        <w:pStyle w:val="ab"/>
        <w:spacing w:after="0"/>
        <w:ind w:firstLine="720"/>
        <w:jc w:val="both"/>
        <w:rPr>
          <w:rStyle w:val="14"/>
          <w:rFonts w:ascii="Times New Roman" w:eastAsia="Calibri" w:hAnsi="Times New Roman" w:cs="Times New Roman"/>
          <w:b w:val="0"/>
          <w:sz w:val="28"/>
          <w:szCs w:val="28"/>
        </w:rPr>
      </w:pPr>
      <w:r w:rsidRPr="00546FDD">
        <w:rPr>
          <w:rStyle w:val="14"/>
          <w:rFonts w:ascii="Times New Roman" w:eastAsia="Calibri" w:hAnsi="Times New Roman" w:cs="Times New Roman"/>
          <w:b w:val="0"/>
          <w:sz w:val="28"/>
          <w:szCs w:val="28"/>
          <w:lang w:val="en-US"/>
        </w:rPr>
        <w:t>4. Agriculture. Fertilizers, pesticides used in agriculture and forestry to protect plants from pests, diseases and weeds.</w:t>
      </w:r>
    </w:p>
    <w:p w:rsidR="00546FDD" w:rsidRPr="00546FDD" w:rsidRDefault="00546FDD" w:rsidP="00546FDD">
      <w:pPr>
        <w:pStyle w:val="ab"/>
        <w:spacing w:after="0"/>
        <w:ind w:firstLine="720"/>
        <w:jc w:val="both"/>
        <w:rPr>
          <w:rStyle w:val="14"/>
          <w:rFonts w:ascii="Times New Roman" w:eastAsia="Calibri" w:hAnsi="Times New Roman" w:cs="Times New Roman"/>
          <w:b w:val="0"/>
          <w:sz w:val="28"/>
          <w:szCs w:val="28"/>
        </w:rPr>
      </w:pPr>
      <w:r w:rsidRPr="00546FDD">
        <w:rPr>
          <w:rStyle w:val="14"/>
          <w:rFonts w:ascii="Times New Roman" w:eastAsia="Calibri" w:hAnsi="Times New Roman" w:cs="Times New Roman"/>
          <w:b w:val="0"/>
          <w:sz w:val="28"/>
          <w:szCs w:val="28"/>
          <w:lang w:val="en-US"/>
        </w:rPr>
        <w:t>5. Transportation.</w:t>
      </w:r>
    </w:p>
    <w:p w:rsidR="00546FDD" w:rsidRPr="00546FDD" w:rsidRDefault="00546FDD" w:rsidP="00546FDD">
      <w:pPr>
        <w:pStyle w:val="ab"/>
        <w:spacing w:after="0"/>
        <w:ind w:firstLine="720"/>
        <w:jc w:val="both"/>
        <w:rPr>
          <w:rStyle w:val="14"/>
          <w:rFonts w:ascii="Times New Roman" w:eastAsia="Calibri" w:hAnsi="Times New Roman" w:cs="Times New Roman"/>
          <w:b w:val="0"/>
          <w:sz w:val="28"/>
          <w:szCs w:val="28"/>
        </w:rPr>
      </w:pPr>
      <w:r w:rsidRPr="00546FDD">
        <w:rPr>
          <w:rStyle w:val="14"/>
          <w:rFonts w:ascii="Times New Roman" w:eastAsia="Calibri" w:hAnsi="Times New Roman" w:cs="Times New Roman"/>
          <w:b w:val="0"/>
          <w:sz w:val="28"/>
          <w:szCs w:val="28"/>
          <w:lang w:val="en-US"/>
        </w:rPr>
        <w:t xml:space="preserve">3. The </w:t>
      </w:r>
      <w:proofErr w:type="spellStart"/>
      <w:r w:rsidRPr="00546FDD">
        <w:rPr>
          <w:rStyle w:val="14"/>
          <w:rFonts w:ascii="Times New Roman" w:eastAsia="Calibri" w:hAnsi="Times New Roman" w:cs="Times New Roman"/>
          <w:b w:val="0"/>
          <w:sz w:val="28"/>
          <w:szCs w:val="28"/>
          <w:lang w:val="en-US"/>
        </w:rPr>
        <w:t>soil.Soil</w:t>
      </w:r>
      <w:proofErr w:type="spellEnd"/>
      <w:r w:rsidRPr="00546FDD">
        <w:rPr>
          <w:rStyle w:val="14"/>
          <w:rFonts w:ascii="Times New Roman" w:eastAsia="Calibri" w:hAnsi="Times New Roman" w:cs="Times New Roman"/>
          <w:b w:val="0"/>
          <w:sz w:val="28"/>
          <w:szCs w:val="28"/>
          <w:lang w:val="en-US"/>
        </w:rPr>
        <w:t xml:space="preserve"> - the top layer of land, formed under the influence of plants, animals, microorganisms and climate of the parent rocks on which it is located. This is an important and complex component of the biosphere, closely related to its other parts.</w:t>
      </w:r>
    </w:p>
    <w:p w:rsidR="00546FDD" w:rsidRPr="00546FDD" w:rsidRDefault="00546FDD" w:rsidP="00546FDD">
      <w:pPr>
        <w:pStyle w:val="ab"/>
        <w:spacing w:after="0"/>
        <w:ind w:firstLine="720"/>
        <w:jc w:val="both"/>
        <w:rPr>
          <w:rStyle w:val="14"/>
          <w:rFonts w:ascii="Times New Roman" w:eastAsia="Calibri" w:hAnsi="Times New Roman" w:cs="Times New Roman"/>
          <w:b w:val="0"/>
          <w:sz w:val="28"/>
          <w:szCs w:val="28"/>
        </w:rPr>
      </w:pPr>
      <w:r w:rsidRPr="00546FDD">
        <w:rPr>
          <w:rStyle w:val="14"/>
          <w:rFonts w:ascii="Times New Roman" w:eastAsia="Calibri" w:hAnsi="Times New Roman" w:cs="Times New Roman"/>
          <w:b w:val="0"/>
          <w:sz w:val="28"/>
          <w:szCs w:val="28"/>
          <w:lang w:val="en-US"/>
        </w:rPr>
        <w:t>The following main components interact in the soil in a complex way:</w:t>
      </w:r>
    </w:p>
    <w:p w:rsidR="00546FDD" w:rsidRPr="00546FDD" w:rsidRDefault="00546FDD" w:rsidP="00546FDD">
      <w:pPr>
        <w:pStyle w:val="ab"/>
        <w:spacing w:after="0"/>
        <w:ind w:firstLine="720"/>
        <w:jc w:val="both"/>
        <w:rPr>
          <w:rStyle w:val="14"/>
          <w:rFonts w:ascii="Times New Roman" w:eastAsia="Calibri" w:hAnsi="Times New Roman" w:cs="Times New Roman"/>
          <w:b w:val="0"/>
          <w:sz w:val="28"/>
          <w:szCs w:val="28"/>
        </w:rPr>
      </w:pPr>
      <w:r w:rsidRPr="00546FDD">
        <w:rPr>
          <w:rStyle w:val="14"/>
          <w:rFonts w:ascii="Times New Roman" w:eastAsia="Calibri" w:hAnsi="Times New Roman" w:cs="Times New Roman"/>
          <w:b w:val="0"/>
          <w:sz w:val="28"/>
          <w:szCs w:val="28"/>
          <w:lang w:val="en-US"/>
        </w:rPr>
        <w:t xml:space="preserve">- </w:t>
      </w:r>
      <w:proofErr w:type="gramStart"/>
      <w:r w:rsidRPr="00546FDD">
        <w:rPr>
          <w:rStyle w:val="14"/>
          <w:rFonts w:ascii="Times New Roman" w:eastAsia="Calibri" w:hAnsi="Times New Roman" w:cs="Times New Roman"/>
          <w:b w:val="0"/>
          <w:sz w:val="28"/>
          <w:szCs w:val="28"/>
          <w:lang w:val="en-US"/>
        </w:rPr>
        <w:t>mineral</w:t>
      </w:r>
      <w:proofErr w:type="gramEnd"/>
      <w:r w:rsidRPr="00546FDD">
        <w:rPr>
          <w:rStyle w:val="14"/>
          <w:rFonts w:ascii="Times New Roman" w:eastAsia="Calibri" w:hAnsi="Times New Roman" w:cs="Times New Roman"/>
          <w:b w:val="0"/>
          <w:sz w:val="28"/>
          <w:szCs w:val="28"/>
          <w:lang w:val="en-US"/>
        </w:rPr>
        <w:t xml:space="preserve"> particles (sand, clay), water, air;</w:t>
      </w:r>
    </w:p>
    <w:p w:rsidR="00546FDD" w:rsidRPr="00546FDD" w:rsidRDefault="00546FDD" w:rsidP="00546FDD">
      <w:pPr>
        <w:pStyle w:val="ab"/>
        <w:spacing w:after="0"/>
        <w:ind w:firstLine="720"/>
        <w:jc w:val="both"/>
        <w:rPr>
          <w:rStyle w:val="14"/>
          <w:rFonts w:ascii="Times New Roman" w:eastAsia="Calibri" w:hAnsi="Times New Roman" w:cs="Times New Roman"/>
          <w:b w:val="0"/>
          <w:sz w:val="28"/>
          <w:szCs w:val="28"/>
        </w:rPr>
      </w:pPr>
      <w:r w:rsidRPr="00546FDD">
        <w:rPr>
          <w:rStyle w:val="14"/>
          <w:rFonts w:ascii="Times New Roman" w:eastAsia="Calibri" w:hAnsi="Times New Roman" w:cs="Times New Roman"/>
          <w:b w:val="0"/>
          <w:sz w:val="28"/>
          <w:szCs w:val="28"/>
          <w:lang w:val="en-US"/>
        </w:rPr>
        <w:t xml:space="preserve">- </w:t>
      </w:r>
      <w:proofErr w:type="gramStart"/>
      <w:r w:rsidRPr="00546FDD">
        <w:rPr>
          <w:rStyle w:val="14"/>
          <w:rFonts w:ascii="Times New Roman" w:eastAsia="Calibri" w:hAnsi="Times New Roman" w:cs="Times New Roman"/>
          <w:b w:val="0"/>
          <w:sz w:val="28"/>
          <w:szCs w:val="28"/>
          <w:lang w:val="en-US"/>
        </w:rPr>
        <w:t>detritus</w:t>
      </w:r>
      <w:proofErr w:type="gramEnd"/>
      <w:r w:rsidRPr="00546FDD">
        <w:rPr>
          <w:rStyle w:val="14"/>
          <w:rFonts w:ascii="Times New Roman" w:eastAsia="Calibri" w:hAnsi="Times New Roman" w:cs="Times New Roman"/>
          <w:b w:val="0"/>
          <w:sz w:val="28"/>
          <w:szCs w:val="28"/>
          <w:lang w:val="en-US"/>
        </w:rPr>
        <w:t xml:space="preserve"> - dead organic matter, residues of vital activity of plants and animals;</w:t>
      </w:r>
    </w:p>
    <w:p w:rsidR="00546FDD" w:rsidRPr="00546FDD" w:rsidRDefault="00546FDD" w:rsidP="00546FDD">
      <w:pPr>
        <w:pStyle w:val="ab"/>
        <w:spacing w:after="0"/>
        <w:ind w:firstLine="720"/>
        <w:jc w:val="both"/>
        <w:rPr>
          <w:rStyle w:val="14"/>
          <w:rFonts w:ascii="Times New Roman" w:eastAsia="Calibri" w:hAnsi="Times New Roman" w:cs="Times New Roman"/>
          <w:b w:val="0"/>
          <w:sz w:val="28"/>
          <w:szCs w:val="28"/>
        </w:rPr>
      </w:pPr>
      <w:r w:rsidRPr="00546FDD">
        <w:rPr>
          <w:rStyle w:val="14"/>
          <w:rFonts w:ascii="Times New Roman" w:eastAsia="Calibri" w:hAnsi="Times New Roman" w:cs="Times New Roman"/>
          <w:b w:val="0"/>
          <w:sz w:val="28"/>
          <w:szCs w:val="28"/>
          <w:lang w:val="en-US"/>
        </w:rPr>
        <w:t xml:space="preserve">- A lot of living organisms - from </w:t>
      </w:r>
      <w:proofErr w:type="spellStart"/>
      <w:r w:rsidRPr="00546FDD">
        <w:rPr>
          <w:rStyle w:val="14"/>
          <w:rFonts w:ascii="Times New Roman" w:eastAsia="Calibri" w:hAnsi="Times New Roman" w:cs="Times New Roman"/>
          <w:b w:val="0"/>
          <w:sz w:val="28"/>
          <w:szCs w:val="28"/>
          <w:lang w:val="en-US"/>
        </w:rPr>
        <w:t>detritophages</w:t>
      </w:r>
      <w:proofErr w:type="spellEnd"/>
      <w:r w:rsidRPr="00546FDD">
        <w:rPr>
          <w:rStyle w:val="14"/>
          <w:rFonts w:ascii="Times New Roman" w:eastAsia="Calibri" w:hAnsi="Times New Roman" w:cs="Times New Roman"/>
          <w:b w:val="0"/>
          <w:sz w:val="28"/>
          <w:szCs w:val="28"/>
          <w:lang w:val="en-US"/>
        </w:rPr>
        <w:t xml:space="preserve"> to decomposers, decomposing detritus to humus.</w:t>
      </w:r>
    </w:p>
    <w:p w:rsidR="00546FDD" w:rsidRPr="00546FDD" w:rsidRDefault="00546FDD" w:rsidP="00546FDD">
      <w:pPr>
        <w:pStyle w:val="ab"/>
        <w:spacing w:after="0"/>
        <w:ind w:firstLine="720"/>
        <w:jc w:val="both"/>
        <w:rPr>
          <w:rStyle w:val="14"/>
          <w:rFonts w:ascii="Times New Roman" w:eastAsia="Calibri" w:hAnsi="Times New Roman" w:cs="Times New Roman"/>
          <w:b w:val="0"/>
          <w:sz w:val="28"/>
          <w:szCs w:val="28"/>
        </w:rPr>
      </w:pPr>
      <w:r w:rsidRPr="00546FDD">
        <w:rPr>
          <w:rStyle w:val="14"/>
          <w:rFonts w:ascii="Times New Roman" w:eastAsia="Calibri" w:hAnsi="Times New Roman" w:cs="Times New Roman"/>
          <w:b w:val="0"/>
          <w:sz w:val="28"/>
          <w:szCs w:val="28"/>
          <w:lang w:val="en-US"/>
        </w:rPr>
        <w:t xml:space="preserve">Thus, the soil is a bio-axis system based on dynamic interactions between mineral components, detritus, </w:t>
      </w:r>
      <w:proofErr w:type="spellStart"/>
      <w:r w:rsidRPr="00546FDD">
        <w:rPr>
          <w:rStyle w:val="14"/>
          <w:rFonts w:ascii="Times New Roman" w:eastAsia="Calibri" w:hAnsi="Times New Roman" w:cs="Times New Roman"/>
          <w:b w:val="0"/>
          <w:sz w:val="28"/>
          <w:szCs w:val="28"/>
          <w:lang w:val="en-US"/>
        </w:rPr>
        <w:t>detritophages</w:t>
      </w:r>
      <w:proofErr w:type="spellEnd"/>
      <w:r w:rsidRPr="00546FDD">
        <w:rPr>
          <w:rStyle w:val="14"/>
          <w:rFonts w:ascii="Times New Roman" w:eastAsia="Calibri" w:hAnsi="Times New Roman" w:cs="Times New Roman"/>
          <w:b w:val="0"/>
          <w:sz w:val="28"/>
          <w:szCs w:val="28"/>
          <w:lang w:val="en-US"/>
        </w:rPr>
        <w:t xml:space="preserve"> and soil organisms.</w:t>
      </w:r>
    </w:p>
    <w:p w:rsidR="00546FDD" w:rsidRPr="00546FDD" w:rsidRDefault="00546FDD" w:rsidP="00546FDD">
      <w:pPr>
        <w:pStyle w:val="ab"/>
        <w:spacing w:after="0"/>
        <w:ind w:firstLine="720"/>
        <w:jc w:val="both"/>
        <w:rPr>
          <w:rStyle w:val="14"/>
          <w:rFonts w:ascii="Times New Roman" w:eastAsia="Calibri" w:hAnsi="Times New Roman" w:cs="Times New Roman"/>
          <w:b w:val="0"/>
          <w:sz w:val="28"/>
          <w:szCs w:val="28"/>
          <w:lang w:val="en-US"/>
        </w:rPr>
      </w:pPr>
      <w:proofErr w:type="gramStart"/>
      <w:r w:rsidRPr="00546FDD">
        <w:rPr>
          <w:rStyle w:val="14"/>
          <w:rFonts w:ascii="Times New Roman" w:eastAsia="Calibri" w:hAnsi="Times New Roman" w:cs="Times New Roman"/>
          <w:b w:val="0"/>
          <w:sz w:val="28"/>
          <w:szCs w:val="28"/>
          <w:lang w:val="en-US"/>
        </w:rPr>
        <w:t>In its development and formation of the soil pass through several stages.</w:t>
      </w:r>
      <w:proofErr w:type="gramEnd"/>
      <w:r w:rsidRPr="00546FDD">
        <w:rPr>
          <w:rStyle w:val="14"/>
          <w:rFonts w:ascii="Times New Roman" w:eastAsia="Calibri" w:hAnsi="Times New Roman" w:cs="Times New Roman"/>
          <w:b w:val="0"/>
          <w:sz w:val="28"/>
          <w:szCs w:val="28"/>
          <w:lang w:val="en-US"/>
        </w:rPr>
        <w:t xml:space="preserve"> Young soils are usually the result of weathering of parent rocks or sediment transport (for example, alluvium). On these substrates microorganisms settle, pioneer plants - lichens, mosses, grasses, small animals.</w:t>
      </w:r>
    </w:p>
    <w:p w:rsidR="00546FDD" w:rsidRPr="00546FDD" w:rsidRDefault="00546FDD" w:rsidP="00546FDD">
      <w:pPr>
        <w:pStyle w:val="ab"/>
        <w:spacing w:after="0"/>
        <w:ind w:firstLine="720"/>
        <w:jc w:val="both"/>
        <w:rPr>
          <w:rStyle w:val="14"/>
          <w:rFonts w:ascii="Times New Roman" w:eastAsia="Calibri" w:hAnsi="Times New Roman" w:cs="Times New Roman"/>
          <w:b w:val="0"/>
          <w:sz w:val="28"/>
          <w:szCs w:val="28"/>
          <w:lang w:val="en-US"/>
        </w:rPr>
      </w:pPr>
      <w:r w:rsidRPr="00546FDD">
        <w:rPr>
          <w:rStyle w:val="14"/>
          <w:rFonts w:ascii="Times New Roman" w:eastAsia="Calibri" w:hAnsi="Times New Roman" w:cs="Times New Roman"/>
          <w:b w:val="0"/>
          <w:sz w:val="28"/>
          <w:szCs w:val="28"/>
          <w:lang w:val="en-US"/>
        </w:rPr>
        <w:t xml:space="preserve">Other types of plants and animals are gradually being introduced, the composition of the </w:t>
      </w:r>
      <w:proofErr w:type="spellStart"/>
      <w:r w:rsidRPr="00546FDD">
        <w:rPr>
          <w:rStyle w:val="14"/>
          <w:rFonts w:ascii="Times New Roman" w:eastAsia="Calibri" w:hAnsi="Times New Roman" w:cs="Times New Roman"/>
          <w:b w:val="0"/>
          <w:sz w:val="28"/>
          <w:szCs w:val="28"/>
          <w:lang w:val="en-US"/>
        </w:rPr>
        <w:t>biocenosis</w:t>
      </w:r>
      <w:proofErr w:type="spellEnd"/>
      <w:r w:rsidRPr="00546FDD">
        <w:rPr>
          <w:rStyle w:val="14"/>
          <w:rFonts w:ascii="Times New Roman" w:eastAsia="Calibri" w:hAnsi="Times New Roman" w:cs="Times New Roman"/>
          <w:b w:val="0"/>
          <w:sz w:val="28"/>
          <w:szCs w:val="28"/>
          <w:lang w:val="en-US"/>
        </w:rPr>
        <w:t xml:space="preserve"> complicated, between the mineral substrate and living organisms, a whole series of interrelationships arise. As a result, a mature soil is formed, the properties of which depend on the original parent rock and climate.</w:t>
      </w:r>
    </w:p>
    <w:p w:rsidR="00546FDD" w:rsidRPr="00546FDD" w:rsidRDefault="00546FDD" w:rsidP="00546FDD">
      <w:pPr>
        <w:pStyle w:val="ab"/>
        <w:spacing w:after="0"/>
        <w:ind w:firstLine="720"/>
        <w:jc w:val="both"/>
        <w:rPr>
          <w:rStyle w:val="14"/>
          <w:rFonts w:ascii="Times New Roman" w:eastAsia="Calibri" w:hAnsi="Times New Roman" w:cs="Times New Roman"/>
          <w:b w:val="0"/>
          <w:sz w:val="28"/>
          <w:szCs w:val="28"/>
          <w:lang w:val="en-US"/>
        </w:rPr>
      </w:pPr>
      <w:r w:rsidRPr="00546FDD">
        <w:rPr>
          <w:rStyle w:val="14"/>
          <w:rFonts w:ascii="Times New Roman" w:eastAsia="Calibri" w:hAnsi="Times New Roman" w:cs="Times New Roman"/>
          <w:b w:val="0"/>
          <w:sz w:val="28"/>
          <w:szCs w:val="28"/>
          <w:lang w:val="en-US"/>
        </w:rPr>
        <w:t xml:space="preserve">The process of soil development ends when equilibrium is </w:t>
      </w:r>
      <w:proofErr w:type="spellStart"/>
      <w:r w:rsidRPr="00546FDD">
        <w:rPr>
          <w:rStyle w:val="14"/>
          <w:rFonts w:ascii="Times New Roman" w:eastAsia="Calibri" w:hAnsi="Times New Roman" w:cs="Times New Roman"/>
          <w:b w:val="0"/>
          <w:sz w:val="28"/>
          <w:szCs w:val="28"/>
          <w:lang w:val="en-US"/>
        </w:rPr>
        <w:t>reached</w:t>
      </w:r>
      <w:proofErr w:type="gramStart"/>
      <w:r w:rsidRPr="00546FDD">
        <w:rPr>
          <w:rStyle w:val="14"/>
          <w:rFonts w:ascii="Times New Roman" w:eastAsia="Calibri" w:hAnsi="Times New Roman" w:cs="Times New Roman"/>
          <w:b w:val="0"/>
          <w:sz w:val="28"/>
          <w:szCs w:val="28"/>
          <w:lang w:val="en-US"/>
        </w:rPr>
        <w:t>,compliance</w:t>
      </w:r>
      <w:proofErr w:type="spellEnd"/>
      <w:proofErr w:type="gramEnd"/>
      <w:r w:rsidRPr="00546FDD">
        <w:rPr>
          <w:rStyle w:val="14"/>
          <w:rFonts w:ascii="Times New Roman" w:eastAsia="Calibri" w:hAnsi="Times New Roman" w:cs="Times New Roman"/>
          <w:b w:val="0"/>
          <w:sz w:val="28"/>
          <w:szCs w:val="28"/>
          <w:lang w:val="en-US"/>
        </w:rPr>
        <w:t xml:space="preserve"> of the soil with the vegetation and climate, that is, there is</w:t>
      </w:r>
    </w:p>
    <w:p w:rsidR="00546FDD" w:rsidRPr="00546FDD" w:rsidRDefault="00546FDD" w:rsidP="00546FDD">
      <w:pPr>
        <w:pStyle w:val="ab"/>
        <w:spacing w:after="0"/>
        <w:ind w:firstLine="720"/>
        <w:jc w:val="both"/>
        <w:rPr>
          <w:rStyle w:val="14"/>
          <w:rFonts w:ascii="Times New Roman" w:eastAsia="Calibri" w:hAnsi="Times New Roman" w:cs="Times New Roman"/>
          <w:b w:val="0"/>
          <w:sz w:val="28"/>
          <w:szCs w:val="28"/>
          <w:lang w:val="en-US"/>
        </w:rPr>
      </w:pPr>
      <w:proofErr w:type="gramStart"/>
      <w:r w:rsidRPr="00546FDD">
        <w:rPr>
          <w:rStyle w:val="14"/>
          <w:rFonts w:ascii="Times New Roman" w:eastAsia="Calibri" w:hAnsi="Times New Roman" w:cs="Times New Roman"/>
          <w:b w:val="0"/>
          <w:sz w:val="28"/>
          <w:szCs w:val="28"/>
          <w:lang w:val="en-US"/>
        </w:rPr>
        <w:t>state</w:t>
      </w:r>
      <w:proofErr w:type="gramEnd"/>
      <w:r w:rsidRPr="00546FDD">
        <w:rPr>
          <w:rStyle w:val="14"/>
          <w:rFonts w:ascii="Times New Roman" w:eastAsia="Calibri" w:hAnsi="Times New Roman" w:cs="Times New Roman"/>
          <w:b w:val="0"/>
          <w:sz w:val="28"/>
          <w:szCs w:val="28"/>
          <w:lang w:val="en-US"/>
        </w:rPr>
        <w:t xml:space="preserve"> of menopause. Thus, soil changes occurring during its formation resemble the succession changes of ecosystems.</w:t>
      </w:r>
    </w:p>
    <w:p w:rsidR="00546FDD" w:rsidRPr="00546FDD" w:rsidRDefault="00546FDD" w:rsidP="00546FDD">
      <w:pPr>
        <w:pStyle w:val="ab"/>
        <w:spacing w:after="0"/>
        <w:ind w:firstLine="720"/>
        <w:jc w:val="both"/>
        <w:rPr>
          <w:rStyle w:val="14"/>
          <w:rFonts w:ascii="Times New Roman" w:eastAsia="Calibri" w:hAnsi="Times New Roman" w:cs="Times New Roman"/>
          <w:b w:val="0"/>
          <w:sz w:val="28"/>
          <w:szCs w:val="28"/>
          <w:lang w:val="en-US"/>
        </w:rPr>
      </w:pPr>
      <w:r w:rsidRPr="00546FDD">
        <w:rPr>
          <w:rStyle w:val="14"/>
          <w:rFonts w:ascii="Times New Roman" w:eastAsia="Calibri" w:hAnsi="Times New Roman" w:cs="Times New Roman"/>
          <w:b w:val="0"/>
          <w:sz w:val="28"/>
          <w:szCs w:val="28"/>
          <w:lang w:val="en-US"/>
        </w:rPr>
        <w:t>Each type of soil corresponds to certain types of plant communities.</w:t>
      </w:r>
    </w:p>
    <w:p w:rsidR="00546FDD" w:rsidRPr="00546FDD" w:rsidRDefault="00546FDD" w:rsidP="00546FDD">
      <w:pPr>
        <w:pStyle w:val="ab"/>
        <w:spacing w:after="0"/>
        <w:ind w:firstLine="720"/>
        <w:jc w:val="both"/>
        <w:rPr>
          <w:rStyle w:val="14"/>
          <w:rFonts w:ascii="Times New Roman" w:eastAsia="Calibri" w:hAnsi="Times New Roman" w:cs="Times New Roman"/>
          <w:b w:val="0"/>
          <w:sz w:val="28"/>
          <w:szCs w:val="28"/>
          <w:lang w:val="en-US"/>
        </w:rPr>
      </w:pPr>
      <w:r w:rsidRPr="00546FDD">
        <w:rPr>
          <w:rStyle w:val="14"/>
          <w:rFonts w:ascii="Times New Roman" w:eastAsia="Calibri" w:hAnsi="Times New Roman" w:cs="Times New Roman"/>
          <w:b w:val="0"/>
          <w:sz w:val="28"/>
          <w:szCs w:val="28"/>
          <w:lang w:val="en-US"/>
        </w:rPr>
        <w:t>So, pine forests tend to grow on light sandy soils, and spruce forests prefer loamy soils that are heavier and more nutrient-rich.</w:t>
      </w:r>
    </w:p>
    <w:p w:rsidR="00546FDD" w:rsidRPr="00546FDD" w:rsidRDefault="00546FDD" w:rsidP="00546FDD">
      <w:pPr>
        <w:pStyle w:val="ab"/>
        <w:spacing w:after="0"/>
        <w:ind w:firstLine="720"/>
        <w:jc w:val="both"/>
        <w:rPr>
          <w:rStyle w:val="14"/>
          <w:rFonts w:ascii="Times New Roman" w:eastAsia="Calibri" w:hAnsi="Times New Roman" w:cs="Times New Roman"/>
          <w:b w:val="0"/>
          <w:sz w:val="28"/>
          <w:szCs w:val="28"/>
          <w:lang w:val="en-US"/>
        </w:rPr>
      </w:pPr>
      <w:r w:rsidRPr="00546FDD">
        <w:rPr>
          <w:rStyle w:val="14"/>
          <w:rFonts w:ascii="Times New Roman" w:eastAsia="Calibri" w:hAnsi="Times New Roman" w:cs="Times New Roman"/>
          <w:b w:val="0"/>
          <w:sz w:val="28"/>
          <w:szCs w:val="28"/>
          <w:lang w:val="en-US"/>
        </w:rPr>
        <w:t>The soil is like a living organism, within which various complex processes take place. In order to maintain the soil in good condition, it is necessary to know the nature of the metabolic processes of all its components.</w:t>
      </w:r>
    </w:p>
    <w:p w:rsidR="00546FDD" w:rsidRPr="00546FDD" w:rsidRDefault="00546FDD" w:rsidP="00546FDD">
      <w:pPr>
        <w:pStyle w:val="110"/>
        <w:keepNext/>
        <w:keepLines/>
        <w:spacing w:before="0" w:after="0" w:line="240" w:lineRule="auto"/>
        <w:ind w:firstLine="720"/>
        <w:jc w:val="both"/>
        <w:rPr>
          <w:rStyle w:val="14"/>
          <w:rFonts w:ascii="Times New Roman" w:eastAsia="Calibri" w:hAnsi="Times New Roman" w:cs="Times New Roman"/>
          <w:color w:val="000000"/>
          <w:sz w:val="28"/>
          <w:szCs w:val="28"/>
          <w:lang w:val="en-US"/>
        </w:rPr>
      </w:pPr>
      <w:r w:rsidRPr="00546FDD">
        <w:rPr>
          <w:rStyle w:val="14"/>
          <w:rFonts w:ascii="Times New Roman" w:eastAsia="Calibri" w:hAnsi="Times New Roman" w:cs="Times New Roman"/>
          <w:color w:val="000000"/>
          <w:sz w:val="28"/>
          <w:szCs w:val="28"/>
          <w:lang w:val="en-US"/>
        </w:rPr>
        <w:t>The surface layers of the soil usually contain many plant residues and animal organisms, the decomposition of which leads to the formation of humus.</w:t>
      </w:r>
    </w:p>
    <w:p w:rsidR="00546FDD" w:rsidRPr="00546FDD" w:rsidRDefault="00546FDD" w:rsidP="00546FDD">
      <w:pPr>
        <w:pStyle w:val="110"/>
        <w:keepNext/>
        <w:keepLines/>
        <w:spacing w:before="0" w:after="0" w:line="240" w:lineRule="auto"/>
        <w:ind w:firstLine="720"/>
        <w:jc w:val="both"/>
        <w:rPr>
          <w:rStyle w:val="14"/>
          <w:rFonts w:ascii="Times New Roman" w:eastAsia="Calibri" w:hAnsi="Times New Roman" w:cs="Times New Roman"/>
          <w:color w:val="000000"/>
          <w:sz w:val="28"/>
          <w:szCs w:val="28"/>
          <w:lang w:val="en-US"/>
        </w:rPr>
      </w:pPr>
      <w:r w:rsidRPr="00546FDD">
        <w:rPr>
          <w:rStyle w:val="14"/>
          <w:rFonts w:ascii="Times New Roman" w:eastAsia="Calibri" w:hAnsi="Times New Roman" w:cs="Times New Roman"/>
          <w:color w:val="000000"/>
          <w:sz w:val="28"/>
          <w:szCs w:val="28"/>
          <w:lang w:val="en-US"/>
        </w:rPr>
        <w:t>The amount of humus determines the fertility of the soil.</w:t>
      </w:r>
    </w:p>
    <w:p w:rsidR="00546FDD" w:rsidRPr="00546FDD" w:rsidRDefault="00546FDD" w:rsidP="00546FDD">
      <w:pPr>
        <w:pStyle w:val="110"/>
        <w:keepNext/>
        <w:keepLines/>
        <w:shd w:val="clear" w:color="auto" w:fill="auto"/>
        <w:spacing w:before="0" w:after="0" w:line="240" w:lineRule="auto"/>
        <w:ind w:firstLine="720"/>
        <w:jc w:val="both"/>
        <w:rPr>
          <w:rStyle w:val="14"/>
          <w:rFonts w:ascii="Times New Roman" w:eastAsia="Calibri" w:hAnsi="Times New Roman" w:cs="Times New Roman"/>
          <w:color w:val="000000"/>
          <w:sz w:val="28"/>
          <w:szCs w:val="28"/>
          <w:lang w:val="en-US"/>
        </w:rPr>
      </w:pPr>
      <w:r w:rsidRPr="00546FDD">
        <w:rPr>
          <w:rStyle w:val="14"/>
          <w:rFonts w:ascii="Times New Roman" w:eastAsia="Calibri" w:hAnsi="Times New Roman" w:cs="Times New Roman"/>
          <w:color w:val="000000"/>
          <w:sz w:val="28"/>
          <w:szCs w:val="28"/>
          <w:lang w:val="en-US"/>
        </w:rPr>
        <w:t xml:space="preserve">The soil is inhabited by a great variety of different living organisms - </w:t>
      </w:r>
      <w:proofErr w:type="spellStart"/>
      <w:r w:rsidRPr="00546FDD">
        <w:rPr>
          <w:rStyle w:val="14"/>
          <w:rFonts w:ascii="Times New Roman" w:eastAsia="Calibri" w:hAnsi="Times New Roman" w:cs="Times New Roman"/>
          <w:color w:val="000000"/>
          <w:sz w:val="28"/>
          <w:szCs w:val="28"/>
          <w:lang w:val="en-US"/>
        </w:rPr>
        <w:t>edaphobionts</w:t>
      </w:r>
      <w:proofErr w:type="spellEnd"/>
      <w:r w:rsidRPr="00546FDD">
        <w:rPr>
          <w:rStyle w:val="14"/>
          <w:rFonts w:ascii="Times New Roman" w:eastAsia="Calibri" w:hAnsi="Times New Roman" w:cs="Times New Roman"/>
          <w:color w:val="000000"/>
          <w:sz w:val="28"/>
          <w:szCs w:val="28"/>
          <w:lang w:val="en-US"/>
        </w:rPr>
        <w:t xml:space="preserve">, which form a complex food detritus network: bacteria, micro-fungi, algae, protozoa, mollusks, arthropods and their larvae, earthworms and many others. All these organisms play a huge role in the formation of the soil and the change of its </w:t>
      </w:r>
      <w:proofErr w:type="spellStart"/>
      <w:r w:rsidRPr="00546FDD">
        <w:rPr>
          <w:rStyle w:val="14"/>
          <w:rFonts w:ascii="Times New Roman" w:eastAsia="Calibri" w:hAnsi="Times New Roman" w:cs="Times New Roman"/>
          <w:color w:val="000000"/>
          <w:sz w:val="28"/>
          <w:szCs w:val="28"/>
          <w:lang w:val="en-US"/>
        </w:rPr>
        <w:t>physico</w:t>
      </w:r>
      <w:proofErr w:type="spellEnd"/>
      <w:r w:rsidRPr="00546FDD">
        <w:rPr>
          <w:rStyle w:val="14"/>
          <w:rFonts w:ascii="Times New Roman" w:eastAsia="Calibri" w:hAnsi="Times New Roman" w:cs="Times New Roman"/>
          <w:color w:val="000000"/>
          <w:sz w:val="28"/>
          <w:szCs w:val="28"/>
          <w:lang w:val="en-US"/>
        </w:rPr>
        <w:t>-chemical</w:t>
      </w:r>
    </w:p>
    <w:p w:rsidR="00F030A7" w:rsidRDefault="00F030A7" w:rsidP="00F030A7">
      <w:pPr>
        <w:pStyle w:val="21"/>
        <w:shd w:val="clear" w:color="auto" w:fill="auto"/>
        <w:spacing w:after="0" w:line="322" w:lineRule="exact"/>
        <w:ind w:firstLine="0"/>
        <w:rPr>
          <w:rStyle w:val="2"/>
          <w:rFonts w:ascii="Times New Roman" w:hAnsi="Times New Roman" w:cs="Times New Roman"/>
          <w:color w:val="000000"/>
          <w:sz w:val="28"/>
          <w:szCs w:val="28"/>
          <w:lang w:val="en-US"/>
        </w:rPr>
      </w:pPr>
    </w:p>
    <w:p w:rsidR="00963311" w:rsidRDefault="00963311" w:rsidP="00F030A7">
      <w:pPr>
        <w:pStyle w:val="21"/>
        <w:shd w:val="clear" w:color="auto" w:fill="auto"/>
        <w:spacing w:after="0" w:line="322" w:lineRule="exact"/>
        <w:ind w:firstLine="0"/>
        <w:rPr>
          <w:rStyle w:val="2"/>
          <w:rFonts w:ascii="Times New Roman" w:hAnsi="Times New Roman" w:cs="Times New Roman"/>
          <w:color w:val="000000"/>
          <w:sz w:val="28"/>
          <w:szCs w:val="28"/>
          <w:lang w:val="en-US"/>
        </w:rPr>
      </w:pPr>
    </w:p>
    <w:p w:rsidR="00546FDD" w:rsidRDefault="00546FDD" w:rsidP="00546FDD">
      <w:pPr>
        <w:pStyle w:val="ab"/>
        <w:spacing w:after="0"/>
        <w:ind w:firstLine="720"/>
        <w:jc w:val="center"/>
        <w:rPr>
          <w:rFonts w:ascii="Times New Roman" w:eastAsia="Calibri" w:hAnsi="Times New Roman" w:cs="Times New Roman"/>
          <w:b/>
          <w:sz w:val="28"/>
          <w:szCs w:val="28"/>
        </w:rPr>
      </w:pPr>
      <w:r w:rsidRPr="00F26CBE">
        <w:rPr>
          <w:rFonts w:ascii="Times New Roman" w:eastAsia="Calibri" w:hAnsi="Times New Roman" w:cs="Times New Roman"/>
          <w:b/>
          <w:sz w:val="28"/>
          <w:szCs w:val="28"/>
        </w:rPr>
        <w:lastRenderedPageBreak/>
        <w:t xml:space="preserve">ECOLOGICAL CHEMISTRY OF </w:t>
      </w:r>
      <w:r>
        <w:rPr>
          <w:rFonts w:ascii="Times New Roman" w:eastAsia="Calibri" w:hAnsi="Times New Roman" w:cs="Times New Roman"/>
          <w:b/>
          <w:sz w:val="28"/>
          <w:szCs w:val="28"/>
        </w:rPr>
        <w:t>WATER</w:t>
      </w:r>
    </w:p>
    <w:p w:rsidR="00546FDD" w:rsidRPr="00F26CBE" w:rsidRDefault="00546FDD" w:rsidP="00546FDD">
      <w:pPr>
        <w:pStyle w:val="ab"/>
        <w:spacing w:after="0"/>
        <w:ind w:firstLine="720"/>
        <w:jc w:val="center"/>
        <w:rPr>
          <w:rFonts w:ascii="Times New Roman" w:eastAsia="Calibri" w:hAnsi="Times New Roman" w:cs="Times New Roman"/>
          <w:b/>
          <w:sz w:val="28"/>
          <w:szCs w:val="28"/>
        </w:rPr>
      </w:pPr>
    </w:p>
    <w:p w:rsidR="00546FDD" w:rsidRPr="00D3162B" w:rsidRDefault="00546FDD" w:rsidP="00546FDD">
      <w:pPr>
        <w:pStyle w:val="ab"/>
        <w:spacing w:after="0"/>
        <w:ind w:firstLine="720"/>
        <w:jc w:val="both"/>
        <w:rPr>
          <w:rFonts w:ascii="Times New Roman" w:eastAsia="Calibri" w:hAnsi="Times New Roman" w:cs="Times New Roman"/>
          <w:sz w:val="28"/>
          <w:szCs w:val="28"/>
        </w:rPr>
      </w:pPr>
      <w:r w:rsidRPr="00D3162B">
        <w:rPr>
          <w:rFonts w:ascii="Times New Roman" w:eastAsia="Calibri" w:hAnsi="Times New Roman" w:cs="Times New Roman"/>
          <w:sz w:val="28"/>
          <w:szCs w:val="28"/>
        </w:rPr>
        <w:t>Pollution entering the aquatic environment is classified in different ways, depending on the approaches, criteria and objectives. So, chemical, physical and biological pollution is usually isolated.</w:t>
      </w:r>
    </w:p>
    <w:p w:rsidR="00546FDD" w:rsidRPr="00D3162B" w:rsidRDefault="00546FDD" w:rsidP="00546FDD">
      <w:pPr>
        <w:pStyle w:val="ab"/>
        <w:spacing w:after="0"/>
        <w:ind w:firstLine="720"/>
        <w:jc w:val="both"/>
        <w:rPr>
          <w:rFonts w:ascii="Times New Roman" w:eastAsia="Calibri" w:hAnsi="Times New Roman" w:cs="Times New Roman"/>
          <w:sz w:val="28"/>
          <w:szCs w:val="28"/>
        </w:rPr>
      </w:pPr>
      <w:r w:rsidRPr="00D3162B">
        <w:rPr>
          <w:rFonts w:ascii="Times New Roman" w:eastAsia="Calibri" w:hAnsi="Times New Roman" w:cs="Times New Roman"/>
          <w:sz w:val="28"/>
          <w:szCs w:val="28"/>
        </w:rPr>
        <w:t>Chemical pollution is a change in the natural chemical properties of water due to an increase in the content of harmful impurities such as inorganic (mineral salts, acids, alkalis, clay particles), and organic nature (oil and oil products, organic residues, surface active substances, pesticides).</w:t>
      </w:r>
    </w:p>
    <w:p w:rsidR="00546FDD" w:rsidRPr="00D3162B" w:rsidRDefault="00546FDD" w:rsidP="00546FDD">
      <w:pPr>
        <w:pStyle w:val="ab"/>
        <w:spacing w:after="0"/>
        <w:ind w:firstLine="720"/>
        <w:jc w:val="both"/>
        <w:rPr>
          <w:rFonts w:ascii="Times New Roman" w:eastAsia="Calibri" w:hAnsi="Times New Roman" w:cs="Times New Roman"/>
          <w:sz w:val="28"/>
          <w:szCs w:val="28"/>
        </w:rPr>
      </w:pPr>
      <w:proofErr w:type="gramStart"/>
      <w:r w:rsidRPr="00D3162B">
        <w:rPr>
          <w:rFonts w:ascii="Times New Roman" w:eastAsia="Calibri" w:hAnsi="Times New Roman" w:cs="Times New Roman"/>
          <w:sz w:val="28"/>
          <w:szCs w:val="28"/>
        </w:rPr>
        <w:t>Inorganic pollution.</w:t>
      </w:r>
      <w:proofErr w:type="gramEnd"/>
      <w:r w:rsidRPr="00D3162B">
        <w:rPr>
          <w:rFonts w:ascii="Times New Roman" w:eastAsia="Calibri" w:hAnsi="Times New Roman" w:cs="Times New Roman"/>
          <w:sz w:val="28"/>
          <w:szCs w:val="28"/>
        </w:rPr>
        <w:t xml:space="preserve"> The main inorganic (mineral) pollutants of fresh and marine waters are various chemical compounds that are toxic to the inhabitants of the aquatic environment. These are compounds of arsenic, lead, cadmium, mercury, chromium, copper, fluorine. Most of them fall into the water as a result of human activity. Heavy metals are absorbed by phytoplankton, and then transferred along the food chain to more highly organized organisms.</w:t>
      </w:r>
    </w:p>
    <w:p w:rsidR="00546FDD" w:rsidRPr="00D3162B" w:rsidRDefault="00546FDD" w:rsidP="00546FDD">
      <w:pPr>
        <w:pStyle w:val="ab"/>
        <w:spacing w:after="0"/>
        <w:ind w:firstLine="720"/>
        <w:jc w:val="both"/>
        <w:rPr>
          <w:rFonts w:ascii="Times New Roman" w:eastAsia="Calibri" w:hAnsi="Times New Roman" w:cs="Times New Roman"/>
          <w:sz w:val="28"/>
          <w:szCs w:val="28"/>
        </w:rPr>
      </w:pPr>
      <w:r w:rsidRPr="00D3162B">
        <w:rPr>
          <w:rFonts w:ascii="Times New Roman" w:eastAsia="Calibri" w:hAnsi="Times New Roman" w:cs="Times New Roman"/>
          <w:sz w:val="28"/>
          <w:szCs w:val="28"/>
        </w:rPr>
        <w:t xml:space="preserve">Waste containing mercury, lead, </w:t>
      </w:r>
      <w:proofErr w:type="gramStart"/>
      <w:r w:rsidRPr="00D3162B">
        <w:rPr>
          <w:rFonts w:ascii="Times New Roman" w:eastAsia="Calibri" w:hAnsi="Times New Roman" w:cs="Times New Roman"/>
          <w:sz w:val="28"/>
          <w:szCs w:val="28"/>
        </w:rPr>
        <w:t>copper</w:t>
      </w:r>
      <w:proofErr w:type="gramEnd"/>
      <w:r w:rsidRPr="00D3162B">
        <w:rPr>
          <w:rFonts w:ascii="Times New Roman" w:eastAsia="Calibri" w:hAnsi="Times New Roman" w:cs="Times New Roman"/>
          <w:sz w:val="28"/>
          <w:szCs w:val="28"/>
        </w:rPr>
        <w:t xml:space="preserve"> is localized in some areas off the coast, but some of them are carried far beyond the territorial waters. Mercury pollution significantly reduces the primary production of marine ecosystems, inhibiting the development of phytoplankton. Waste containing mercury usually accumulates in bottom sediments of bays or estuaries of rivers.</w:t>
      </w:r>
    </w:p>
    <w:p w:rsidR="00546FDD" w:rsidRPr="00D3162B" w:rsidRDefault="00546FDD" w:rsidP="00546FDD">
      <w:pPr>
        <w:pStyle w:val="ab"/>
        <w:spacing w:after="0"/>
        <w:ind w:firstLine="720"/>
        <w:jc w:val="both"/>
        <w:rPr>
          <w:rFonts w:ascii="Times New Roman" w:eastAsia="Calibri" w:hAnsi="Times New Roman" w:cs="Times New Roman"/>
          <w:sz w:val="28"/>
          <w:szCs w:val="28"/>
        </w:rPr>
      </w:pPr>
      <w:r w:rsidRPr="00D3162B">
        <w:rPr>
          <w:rFonts w:ascii="Times New Roman" w:eastAsia="Calibri" w:hAnsi="Times New Roman" w:cs="Times New Roman"/>
          <w:sz w:val="28"/>
          <w:szCs w:val="28"/>
        </w:rPr>
        <w:t xml:space="preserve">Its further migration is accompanied by the accumulation of methyl mercury and its inclusion in the </w:t>
      </w:r>
      <w:proofErr w:type="spellStart"/>
      <w:r w:rsidRPr="00D3162B">
        <w:rPr>
          <w:rFonts w:ascii="Times New Roman" w:eastAsia="Calibri" w:hAnsi="Times New Roman" w:cs="Times New Roman"/>
          <w:sz w:val="28"/>
          <w:szCs w:val="28"/>
        </w:rPr>
        <w:t>trophic</w:t>
      </w:r>
      <w:proofErr w:type="spellEnd"/>
      <w:r w:rsidRPr="00D3162B">
        <w:rPr>
          <w:rFonts w:ascii="Times New Roman" w:eastAsia="Calibri" w:hAnsi="Times New Roman" w:cs="Times New Roman"/>
          <w:sz w:val="28"/>
          <w:szCs w:val="28"/>
        </w:rPr>
        <w:t xml:space="preserve"> chains of aquatic organisms.</w:t>
      </w:r>
    </w:p>
    <w:p w:rsidR="00546FDD" w:rsidRPr="00D3162B" w:rsidRDefault="00546FDD" w:rsidP="00546FDD">
      <w:pPr>
        <w:pStyle w:val="ab"/>
        <w:spacing w:after="0"/>
        <w:ind w:firstLine="720"/>
        <w:jc w:val="both"/>
        <w:rPr>
          <w:rFonts w:ascii="Times New Roman" w:eastAsia="Calibri" w:hAnsi="Times New Roman" w:cs="Times New Roman"/>
          <w:sz w:val="28"/>
          <w:szCs w:val="28"/>
        </w:rPr>
      </w:pPr>
      <w:r w:rsidRPr="00D3162B">
        <w:rPr>
          <w:rFonts w:ascii="Times New Roman" w:eastAsia="Calibri" w:hAnsi="Times New Roman" w:cs="Times New Roman"/>
          <w:sz w:val="28"/>
          <w:szCs w:val="28"/>
        </w:rPr>
        <w:t xml:space="preserve">Thus, </w:t>
      </w:r>
      <w:proofErr w:type="spellStart"/>
      <w:r w:rsidRPr="00D3162B">
        <w:rPr>
          <w:rFonts w:ascii="Times New Roman" w:eastAsia="Calibri" w:hAnsi="Times New Roman" w:cs="Times New Roman"/>
          <w:sz w:val="28"/>
          <w:szCs w:val="28"/>
        </w:rPr>
        <w:t>Minamata</w:t>
      </w:r>
      <w:proofErr w:type="spellEnd"/>
      <w:r w:rsidRPr="00D3162B">
        <w:rPr>
          <w:rFonts w:ascii="Times New Roman" w:eastAsia="Calibri" w:hAnsi="Times New Roman" w:cs="Times New Roman"/>
          <w:sz w:val="28"/>
          <w:szCs w:val="28"/>
        </w:rPr>
        <w:t xml:space="preserve"> disease, first discovered by Japanese scientists from people who ate fish caught in </w:t>
      </w:r>
      <w:proofErr w:type="spellStart"/>
      <w:r w:rsidRPr="00D3162B">
        <w:rPr>
          <w:rFonts w:ascii="Times New Roman" w:eastAsia="Calibri" w:hAnsi="Times New Roman" w:cs="Times New Roman"/>
          <w:sz w:val="28"/>
          <w:szCs w:val="28"/>
        </w:rPr>
        <w:t>Minamata</w:t>
      </w:r>
      <w:proofErr w:type="spellEnd"/>
      <w:r w:rsidRPr="00D3162B">
        <w:rPr>
          <w:rFonts w:ascii="Times New Roman" w:eastAsia="Calibri" w:hAnsi="Times New Roman" w:cs="Times New Roman"/>
          <w:sz w:val="28"/>
          <w:szCs w:val="28"/>
        </w:rPr>
        <w:t xml:space="preserve"> Bay, into which industrial drains with </w:t>
      </w:r>
      <w:proofErr w:type="spellStart"/>
      <w:r w:rsidRPr="00D3162B">
        <w:rPr>
          <w:rFonts w:ascii="Times New Roman" w:eastAsia="Calibri" w:hAnsi="Times New Roman" w:cs="Times New Roman"/>
          <w:sz w:val="28"/>
          <w:szCs w:val="28"/>
        </w:rPr>
        <w:t>technogenic</w:t>
      </w:r>
      <w:proofErr w:type="spellEnd"/>
      <w:r w:rsidRPr="00D3162B">
        <w:rPr>
          <w:rFonts w:ascii="Times New Roman" w:eastAsia="Calibri" w:hAnsi="Times New Roman" w:cs="Times New Roman"/>
          <w:sz w:val="28"/>
          <w:szCs w:val="28"/>
        </w:rPr>
        <w:t xml:space="preserve"> mercury were uncontrolled, became notoriously notorious.</w:t>
      </w:r>
    </w:p>
    <w:p w:rsidR="00546FDD" w:rsidRPr="00D3162B" w:rsidRDefault="00546FDD" w:rsidP="00546FDD">
      <w:pPr>
        <w:pStyle w:val="ab"/>
        <w:spacing w:after="0"/>
        <w:ind w:firstLine="720"/>
        <w:jc w:val="both"/>
        <w:rPr>
          <w:rFonts w:ascii="Times New Roman" w:eastAsia="Calibri" w:hAnsi="Times New Roman" w:cs="Times New Roman"/>
          <w:sz w:val="28"/>
          <w:szCs w:val="28"/>
        </w:rPr>
      </w:pPr>
      <w:proofErr w:type="gramStart"/>
      <w:r w:rsidRPr="00D3162B">
        <w:rPr>
          <w:rFonts w:ascii="Times New Roman" w:eastAsia="Calibri" w:hAnsi="Times New Roman" w:cs="Times New Roman"/>
          <w:sz w:val="28"/>
          <w:szCs w:val="28"/>
        </w:rPr>
        <w:t>Organic pollution.</w:t>
      </w:r>
      <w:proofErr w:type="gramEnd"/>
      <w:r w:rsidRPr="00D3162B">
        <w:rPr>
          <w:rFonts w:ascii="Times New Roman" w:eastAsia="Calibri" w:hAnsi="Times New Roman" w:cs="Times New Roman"/>
          <w:sz w:val="28"/>
          <w:szCs w:val="28"/>
        </w:rPr>
        <w:t xml:space="preserve"> Among the soluble substances introduced into the ocean from land, not only mineral, biogenic elements, but also organic residues are of great importance for the inhabitants of the aquatic environment. The transfer of organic matter to the ocean is estimated at 300 - 380 million tons / year.</w:t>
      </w:r>
    </w:p>
    <w:p w:rsidR="00546FDD" w:rsidRPr="00D3162B" w:rsidRDefault="00546FDD" w:rsidP="00546FDD">
      <w:pPr>
        <w:pStyle w:val="ab"/>
        <w:spacing w:after="0"/>
        <w:ind w:firstLine="720"/>
        <w:jc w:val="both"/>
        <w:rPr>
          <w:rFonts w:ascii="Times New Roman" w:eastAsia="Calibri" w:hAnsi="Times New Roman" w:cs="Times New Roman"/>
          <w:sz w:val="28"/>
          <w:szCs w:val="28"/>
        </w:rPr>
      </w:pPr>
      <w:r w:rsidRPr="00D3162B">
        <w:rPr>
          <w:rFonts w:ascii="Times New Roman" w:eastAsia="Calibri" w:hAnsi="Times New Roman" w:cs="Times New Roman"/>
          <w:sz w:val="28"/>
          <w:szCs w:val="28"/>
        </w:rPr>
        <w:t xml:space="preserve">Wastewater containing suspensions of organic origin or dissolved organic matter adversely affect the state of the water bodies. When settling down, the suspensions pour the bottom and retard the development or completely stop the vital activity of these microorganisms participating in the process of self-purification of waters. If these precipitations rot, harmful compounds and toxic substances, such as hydrogen sulfide, can form, which lead to pollution of all the water in the river. The </w:t>
      </w:r>
      <w:proofErr w:type="gramStart"/>
      <w:r w:rsidRPr="00D3162B">
        <w:rPr>
          <w:rFonts w:ascii="Times New Roman" w:eastAsia="Calibri" w:hAnsi="Times New Roman" w:cs="Times New Roman"/>
          <w:sz w:val="28"/>
          <w:szCs w:val="28"/>
        </w:rPr>
        <w:t>presence of suspensions also impede</w:t>
      </w:r>
      <w:proofErr w:type="gramEnd"/>
      <w:r w:rsidRPr="00D3162B">
        <w:rPr>
          <w:rFonts w:ascii="Times New Roman" w:eastAsia="Calibri" w:hAnsi="Times New Roman" w:cs="Times New Roman"/>
          <w:sz w:val="28"/>
          <w:szCs w:val="28"/>
        </w:rPr>
        <w:t xml:space="preserve"> the penetration of light into the water and slows down the processes of photosynthesis.</w:t>
      </w:r>
    </w:p>
    <w:p w:rsidR="00546FDD" w:rsidRPr="00D3162B" w:rsidRDefault="00546FDD" w:rsidP="00546FDD">
      <w:pPr>
        <w:pStyle w:val="ab"/>
        <w:spacing w:after="0"/>
        <w:ind w:firstLine="720"/>
        <w:jc w:val="both"/>
        <w:rPr>
          <w:rFonts w:ascii="Times New Roman" w:eastAsia="Calibri" w:hAnsi="Times New Roman" w:cs="Times New Roman"/>
          <w:sz w:val="28"/>
          <w:szCs w:val="28"/>
        </w:rPr>
      </w:pPr>
      <w:r w:rsidRPr="00D3162B">
        <w:rPr>
          <w:rFonts w:ascii="Times New Roman" w:eastAsia="Calibri" w:hAnsi="Times New Roman" w:cs="Times New Roman"/>
          <w:sz w:val="28"/>
          <w:szCs w:val="28"/>
        </w:rPr>
        <w:t>One of the main sanitary requirements for water quality is that it contains the necessary amount of oxygen. All pollutants that in one way or another contribute to the reduction of the oxygen content in water have a harmful effect.</w:t>
      </w:r>
    </w:p>
    <w:p w:rsidR="00546FDD" w:rsidRPr="00D3162B" w:rsidRDefault="00546FDD" w:rsidP="00546FDD">
      <w:pPr>
        <w:pStyle w:val="ab"/>
        <w:spacing w:after="0"/>
        <w:ind w:firstLine="720"/>
        <w:jc w:val="both"/>
        <w:rPr>
          <w:rFonts w:ascii="Times New Roman" w:eastAsia="Calibri" w:hAnsi="Times New Roman" w:cs="Times New Roman"/>
          <w:sz w:val="28"/>
          <w:szCs w:val="28"/>
        </w:rPr>
      </w:pPr>
      <w:r w:rsidRPr="00D3162B">
        <w:rPr>
          <w:rFonts w:ascii="Times New Roman" w:eastAsia="Calibri" w:hAnsi="Times New Roman" w:cs="Times New Roman"/>
          <w:sz w:val="28"/>
          <w:szCs w:val="28"/>
        </w:rPr>
        <w:t>Surface active substances - fats, oils, lubricants - form a film on the surface of the water that prevents gas exchange between water and the atmosphere, which reduces the degree of saturation of water with oxygen.</w:t>
      </w:r>
    </w:p>
    <w:p w:rsidR="00546FDD" w:rsidRPr="00D3162B" w:rsidRDefault="00546FDD" w:rsidP="00546FDD">
      <w:pPr>
        <w:pStyle w:val="ab"/>
        <w:spacing w:after="0"/>
        <w:ind w:firstLine="720"/>
        <w:jc w:val="both"/>
        <w:rPr>
          <w:rFonts w:ascii="Times New Roman" w:eastAsia="Calibri" w:hAnsi="Times New Roman" w:cs="Times New Roman"/>
          <w:sz w:val="28"/>
          <w:szCs w:val="28"/>
        </w:rPr>
      </w:pPr>
      <w:r w:rsidRPr="00D3162B">
        <w:rPr>
          <w:rFonts w:ascii="Times New Roman" w:eastAsia="Calibri" w:hAnsi="Times New Roman" w:cs="Times New Roman"/>
          <w:sz w:val="28"/>
          <w:szCs w:val="28"/>
        </w:rPr>
        <w:t xml:space="preserve">A significant amount of organic matter, most of which are not characteristic of natural waters, is discharged into rivers along with industrial and domestic </w:t>
      </w:r>
      <w:r w:rsidRPr="00D3162B">
        <w:rPr>
          <w:rFonts w:ascii="Times New Roman" w:eastAsia="Calibri" w:hAnsi="Times New Roman" w:cs="Times New Roman"/>
          <w:sz w:val="28"/>
          <w:szCs w:val="28"/>
        </w:rPr>
        <w:lastRenderedPageBreak/>
        <w:t>wastewater. Increasing pollution of water bodies and drains is observed in all industrial countries.</w:t>
      </w:r>
    </w:p>
    <w:p w:rsidR="00546FDD" w:rsidRPr="00D3162B" w:rsidRDefault="00546FDD" w:rsidP="00546FDD">
      <w:pPr>
        <w:pStyle w:val="ab"/>
        <w:spacing w:after="0"/>
        <w:ind w:firstLine="720"/>
        <w:jc w:val="both"/>
        <w:rPr>
          <w:rFonts w:ascii="Times New Roman" w:eastAsia="Calibri" w:hAnsi="Times New Roman" w:cs="Times New Roman"/>
          <w:sz w:val="28"/>
          <w:szCs w:val="28"/>
        </w:rPr>
      </w:pPr>
      <w:r w:rsidRPr="00D3162B">
        <w:rPr>
          <w:rFonts w:ascii="Times New Roman" w:eastAsia="Calibri" w:hAnsi="Times New Roman" w:cs="Times New Roman"/>
          <w:sz w:val="28"/>
          <w:szCs w:val="28"/>
        </w:rPr>
        <w:t xml:space="preserve">Due to the rapid pace of urbanization and the somewhat delayed construction of sewage treatment plants or their unsatisfactory operation, water basins and the soil are polluted with household waste. </w:t>
      </w:r>
      <w:proofErr w:type="gramStart"/>
      <w:r w:rsidRPr="00D3162B">
        <w:rPr>
          <w:rFonts w:ascii="Times New Roman" w:eastAsia="Calibri" w:hAnsi="Times New Roman" w:cs="Times New Roman"/>
          <w:sz w:val="28"/>
          <w:szCs w:val="28"/>
        </w:rPr>
        <w:t>Especially noticeable pollution in reservoirs with a slow flow or non-flowing (reservoirs, lakes).</w:t>
      </w:r>
      <w:proofErr w:type="gramEnd"/>
    </w:p>
    <w:p w:rsidR="00546FDD" w:rsidRPr="00D3162B" w:rsidRDefault="00546FDD" w:rsidP="00546FDD">
      <w:pPr>
        <w:pStyle w:val="ab"/>
        <w:spacing w:after="0"/>
        <w:ind w:firstLine="720"/>
        <w:jc w:val="both"/>
        <w:rPr>
          <w:rFonts w:ascii="Times New Roman" w:eastAsia="Calibri" w:hAnsi="Times New Roman" w:cs="Times New Roman"/>
          <w:sz w:val="28"/>
          <w:szCs w:val="28"/>
        </w:rPr>
      </w:pPr>
      <w:r w:rsidRPr="00D3162B">
        <w:rPr>
          <w:rFonts w:ascii="Times New Roman" w:eastAsia="Calibri" w:hAnsi="Times New Roman" w:cs="Times New Roman"/>
          <w:sz w:val="28"/>
          <w:szCs w:val="28"/>
        </w:rPr>
        <w:t>Decomposing in the aquatic environment, organic waste can become a medium for pathogenic organisms. Water contaminated with organic waste becomes practically unsuitable for drinking and other needs. Household waste is dangerous not only because it is the source of certain human diseases (typhoid fever, dysentery, cholera), but also because it requires a lot of oxygen to decompose.</w:t>
      </w:r>
    </w:p>
    <w:p w:rsidR="00546FDD" w:rsidRDefault="00546FDD" w:rsidP="00546FDD">
      <w:pPr>
        <w:pStyle w:val="ab"/>
        <w:spacing w:after="0"/>
        <w:ind w:firstLine="720"/>
        <w:jc w:val="both"/>
        <w:rPr>
          <w:rFonts w:ascii="Times New Roman" w:eastAsia="Calibri" w:hAnsi="Times New Roman" w:cs="Times New Roman"/>
          <w:sz w:val="28"/>
          <w:szCs w:val="28"/>
        </w:rPr>
      </w:pPr>
      <w:r w:rsidRPr="00D3162B">
        <w:rPr>
          <w:rFonts w:ascii="Times New Roman" w:eastAsia="Calibri" w:hAnsi="Times New Roman" w:cs="Times New Roman"/>
          <w:sz w:val="28"/>
          <w:szCs w:val="28"/>
        </w:rPr>
        <w:t>If domestic wastewater enters the reservoir in very large quantities, the content of soluble oxygen may drop below the level necessary for the life of marine and freshwater organism</w:t>
      </w:r>
    </w:p>
    <w:p w:rsidR="00546FDD" w:rsidRPr="00D3162B" w:rsidRDefault="00546FDD" w:rsidP="00546FDD">
      <w:pPr>
        <w:pStyle w:val="ab"/>
        <w:spacing w:after="0"/>
        <w:ind w:firstLine="720"/>
        <w:jc w:val="both"/>
        <w:rPr>
          <w:rFonts w:ascii="Times New Roman" w:eastAsia="Calibri" w:hAnsi="Times New Roman" w:cs="Times New Roman"/>
          <w:sz w:val="28"/>
          <w:szCs w:val="28"/>
        </w:rPr>
      </w:pPr>
      <w:r w:rsidRPr="00D3162B">
        <w:rPr>
          <w:rFonts w:ascii="Times New Roman" w:eastAsia="Calibri" w:hAnsi="Times New Roman" w:cs="Times New Roman"/>
          <w:sz w:val="28"/>
          <w:szCs w:val="28"/>
        </w:rPr>
        <w:t>Any water body or water source is associated with the surrounding environment. It is influenced by the conditions of formation of surface or underground runoff, a variety of natural phenomena, industry, industrial and municipal construction, transport, economic and household human activity. Sources of water pollution can be:</w:t>
      </w:r>
    </w:p>
    <w:p w:rsidR="00546FDD" w:rsidRPr="00D3162B" w:rsidRDefault="00546FDD" w:rsidP="00546FDD">
      <w:pPr>
        <w:pStyle w:val="ab"/>
        <w:spacing w:after="0"/>
        <w:ind w:firstLine="720"/>
        <w:jc w:val="both"/>
        <w:rPr>
          <w:rFonts w:ascii="Times New Roman" w:eastAsia="Calibri" w:hAnsi="Times New Roman" w:cs="Times New Roman"/>
          <w:sz w:val="28"/>
          <w:szCs w:val="28"/>
        </w:rPr>
      </w:pPr>
      <w:proofErr w:type="gramStart"/>
      <w:r w:rsidRPr="00D3162B">
        <w:rPr>
          <w:rFonts w:ascii="Times New Roman" w:eastAsia="Calibri" w:hAnsi="Times New Roman" w:cs="Times New Roman"/>
          <w:sz w:val="28"/>
          <w:szCs w:val="28"/>
        </w:rPr>
        <w:t>atmospheric</w:t>
      </w:r>
      <w:proofErr w:type="gramEnd"/>
      <w:r w:rsidRPr="00D3162B">
        <w:rPr>
          <w:rFonts w:ascii="Times New Roman" w:eastAsia="Calibri" w:hAnsi="Times New Roman" w:cs="Times New Roman"/>
          <w:sz w:val="28"/>
          <w:szCs w:val="28"/>
        </w:rPr>
        <w:t xml:space="preserve"> precipitation with which various anthropogenic pollutants come from air and soil;</w:t>
      </w:r>
    </w:p>
    <w:p w:rsidR="00546FDD" w:rsidRPr="00D3162B" w:rsidRDefault="00546FDD" w:rsidP="00546FDD">
      <w:pPr>
        <w:pStyle w:val="ab"/>
        <w:spacing w:after="0"/>
        <w:ind w:firstLine="720"/>
        <w:jc w:val="both"/>
        <w:rPr>
          <w:rFonts w:ascii="Times New Roman" w:eastAsia="Calibri" w:hAnsi="Times New Roman" w:cs="Times New Roman"/>
          <w:sz w:val="28"/>
          <w:szCs w:val="28"/>
        </w:rPr>
      </w:pPr>
      <w:proofErr w:type="gramStart"/>
      <w:r w:rsidRPr="00D3162B">
        <w:rPr>
          <w:rFonts w:ascii="Times New Roman" w:eastAsia="Calibri" w:hAnsi="Times New Roman" w:cs="Times New Roman"/>
          <w:sz w:val="28"/>
          <w:szCs w:val="28"/>
        </w:rPr>
        <w:t>municipal</w:t>
      </w:r>
      <w:proofErr w:type="gramEnd"/>
      <w:r w:rsidRPr="00D3162B">
        <w:rPr>
          <w:rFonts w:ascii="Times New Roman" w:eastAsia="Calibri" w:hAnsi="Times New Roman" w:cs="Times New Roman"/>
          <w:sz w:val="28"/>
          <w:szCs w:val="28"/>
        </w:rPr>
        <w:t xml:space="preserve"> wastewater containing feces, detergents (detergents), pathogenic microorganisms;</w:t>
      </w:r>
    </w:p>
    <w:p w:rsidR="00546FDD" w:rsidRPr="00D3162B" w:rsidRDefault="00546FDD" w:rsidP="00546FDD">
      <w:pPr>
        <w:pStyle w:val="ab"/>
        <w:spacing w:after="0"/>
        <w:ind w:firstLine="720"/>
        <w:jc w:val="both"/>
        <w:rPr>
          <w:rFonts w:ascii="Times New Roman" w:eastAsia="Calibri" w:hAnsi="Times New Roman" w:cs="Times New Roman"/>
          <w:sz w:val="28"/>
          <w:szCs w:val="28"/>
        </w:rPr>
      </w:pPr>
      <w:proofErr w:type="gramStart"/>
      <w:r w:rsidRPr="00D3162B">
        <w:rPr>
          <w:rFonts w:ascii="Times New Roman" w:eastAsia="Calibri" w:hAnsi="Times New Roman" w:cs="Times New Roman"/>
          <w:sz w:val="28"/>
          <w:szCs w:val="28"/>
        </w:rPr>
        <w:t>wastewater</w:t>
      </w:r>
      <w:proofErr w:type="gramEnd"/>
      <w:r w:rsidRPr="00D3162B">
        <w:rPr>
          <w:rFonts w:ascii="Times New Roman" w:eastAsia="Calibri" w:hAnsi="Times New Roman" w:cs="Times New Roman"/>
          <w:sz w:val="28"/>
          <w:szCs w:val="28"/>
        </w:rPr>
        <w:t xml:space="preserve"> from various industries.</w:t>
      </w:r>
    </w:p>
    <w:p w:rsidR="00546FDD" w:rsidRPr="00D3162B" w:rsidRDefault="00546FDD" w:rsidP="00546FDD">
      <w:pPr>
        <w:pStyle w:val="ab"/>
        <w:spacing w:after="0"/>
        <w:ind w:firstLine="720"/>
        <w:jc w:val="both"/>
        <w:rPr>
          <w:rFonts w:ascii="Times New Roman" w:eastAsia="Calibri" w:hAnsi="Times New Roman" w:cs="Times New Roman"/>
          <w:sz w:val="28"/>
          <w:szCs w:val="28"/>
        </w:rPr>
      </w:pPr>
      <w:r w:rsidRPr="00D3162B">
        <w:rPr>
          <w:rFonts w:ascii="Times New Roman" w:eastAsia="Calibri" w:hAnsi="Times New Roman" w:cs="Times New Roman"/>
          <w:sz w:val="28"/>
          <w:szCs w:val="28"/>
        </w:rPr>
        <w:t>The most persistent pollutants are petroleum oils. Contaminants from the pulp and paper, chemical, textile, metallurgical, mining, food industries, uranium ore refineries and nuclear fuel processing for reactors and nuclear power plants are dangerous. Agriculture is also a source of pollution due to the use of pesticides, fertilizers, and the formation of livestock waste streams that are rich in urea (they can enter water bodies from agricultural land with rainwater).</w:t>
      </w:r>
    </w:p>
    <w:p w:rsidR="00546FDD" w:rsidRPr="00D3162B" w:rsidRDefault="00546FDD" w:rsidP="00546FDD">
      <w:pPr>
        <w:pStyle w:val="ab"/>
        <w:spacing w:after="0"/>
        <w:ind w:firstLine="720"/>
        <w:jc w:val="both"/>
        <w:rPr>
          <w:rFonts w:ascii="Times New Roman" w:eastAsia="Calibri" w:hAnsi="Times New Roman" w:cs="Times New Roman"/>
          <w:sz w:val="28"/>
          <w:szCs w:val="28"/>
        </w:rPr>
      </w:pPr>
      <w:r w:rsidRPr="00D3162B">
        <w:rPr>
          <w:rFonts w:ascii="Times New Roman" w:eastAsia="Calibri" w:hAnsi="Times New Roman" w:cs="Times New Roman"/>
          <w:sz w:val="28"/>
          <w:szCs w:val="28"/>
        </w:rPr>
        <w:t>Usually, biological (organic), chemical and physical (thermal) water pollution is distinguished. Separately emit thermal pollution.</w:t>
      </w:r>
    </w:p>
    <w:p w:rsidR="00546FDD" w:rsidRPr="00D3162B" w:rsidRDefault="00546FDD" w:rsidP="00546FDD">
      <w:pPr>
        <w:pStyle w:val="ab"/>
        <w:spacing w:after="0"/>
        <w:ind w:firstLine="720"/>
        <w:jc w:val="both"/>
        <w:rPr>
          <w:rFonts w:ascii="Times New Roman" w:eastAsia="Calibri" w:hAnsi="Times New Roman" w:cs="Times New Roman"/>
          <w:sz w:val="28"/>
          <w:szCs w:val="28"/>
        </w:rPr>
      </w:pPr>
      <w:r w:rsidRPr="00D3162B">
        <w:rPr>
          <w:rFonts w:ascii="Times New Roman" w:eastAsia="Calibri" w:hAnsi="Times New Roman" w:cs="Times New Roman"/>
          <w:sz w:val="28"/>
          <w:szCs w:val="28"/>
        </w:rPr>
        <w:t xml:space="preserve">Biological pollution - wastewater containing feces, urine, food waste, slaughterhouse wastewater, breweries, dairy and sugar factories, cheese-makers, pulp and paper industry waste, leather production, etc. Such waters are </w:t>
      </w:r>
      <w:proofErr w:type="spellStart"/>
      <w:r w:rsidRPr="00D3162B">
        <w:rPr>
          <w:rFonts w:ascii="Times New Roman" w:eastAsia="Calibri" w:hAnsi="Times New Roman" w:cs="Times New Roman"/>
          <w:sz w:val="28"/>
          <w:szCs w:val="28"/>
        </w:rPr>
        <w:t>bacteriologically</w:t>
      </w:r>
      <w:proofErr w:type="spellEnd"/>
      <w:r w:rsidRPr="00D3162B">
        <w:rPr>
          <w:rFonts w:ascii="Times New Roman" w:eastAsia="Calibri" w:hAnsi="Times New Roman" w:cs="Times New Roman"/>
          <w:sz w:val="28"/>
          <w:szCs w:val="28"/>
        </w:rPr>
        <w:t xml:space="preserve"> infected and can cause dysentery, intestinal infections, typhoid and other infectious diseases. Pathogens include: bacteria, viruses, protozoa, fungal, worms, etc.</w:t>
      </w:r>
    </w:p>
    <w:p w:rsidR="00546FDD" w:rsidRPr="00D3162B" w:rsidRDefault="00546FDD" w:rsidP="00546FDD">
      <w:pPr>
        <w:pStyle w:val="ab"/>
        <w:spacing w:after="0"/>
        <w:ind w:firstLine="720"/>
        <w:jc w:val="both"/>
        <w:rPr>
          <w:rFonts w:ascii="Times New Roman" w:eastAsia="Calibri" w:hAnsi="Times New Roman" w:cs="Times New Roman"/>
          <w:sz w:val="28"/>
          <w:szCs w:val="28"/>
        </w:rPr>
      </w:pPr>
      <w:r w:rsidRPr="00D3162B">
        <w:rPr>
          <w:rFonts w:ascii="Times New Roman" w:eastAsia="Calibri" w:hAnsi="Times New Roman" w:cs="Times New Roman"/>
          <w:sz w:val="28"/>
          <w:szCs w:val="28"/>
        </w:rPr>
        <w:t>Biological pollution of water differs from chemical and physical pollution as follows:</w:t>
      </w:r>
    </w:p>
    <w:p w:rsidR="00546FDD" w:rsidRPr="00D3162B" w:rsidRDefault="00546FDD" w:rsidP="00546FDD">
      <w:pPr>
        <w:pStyle w:val="ab"/>
        <w:spacing w:after="0"/>
        <w:ind w:firstLine="720"/>
        <w:jc w:val="both"/>
        <w:rPr>
          <w:rFonts w:ascii="Times New Roman" w:eastAsia="Calibri" w:hAnsi="Times New Roman" w:cs="Times New Roman"/>
          <w:sz w:val="28"/>
          <w:szCs w:val="28"/>
        </w:rPr>
      </w:pPr>
      <w:proofErr w:type="gramStart"/>
      <w:r w:rsidRPr="00D3162B">
        <w:rPr>
          <w:rFonts w:ascii="Times New Roman" w:eastAsia="Calibri" w:hAnsi="Times New Roman" w:cs="Times New Roman"/>
          <w:sz w:val="28"/>
          <w:szCs w:val="28"/>
        </w:rPr>
        <w:t>pathogens</w:t>
      </w:r>
      <w:proofErr w:type="gramEnd"/>
      <w:r w:rsidRPr="00D3162B">
        <w:rPr>
          <w:rFonts w:ascii="Times New Roman" w:eastAsia="Calibri" w:hAnsi="Times New Roman" w:cs="Times New Roman"/>
          <w:sz w:val="28"/>
          <w:szCs w:val="28"/>
        </w:rPr>
        <w:t xml:space="preserve"> are discrete;</w:t>
      </w:r>
    </w:p>
    <w:p w:rsidR="00546FDD" w:rsidRPr="00D3162B" w:rsidRDefault="00546FDD" w:rsidP="00546FDD">
      <w:pPr>
        <w:pStyle w:val="ab"/>
        <w:spacing w:after="0"/>
        <w:ind w:firstLine="720"/>
        <w:jc w:val="both"/>
        <w:rPr>
          <w:rFonts w:ascii="Times New Roman" w:eastAsia="Calibri" w:hAnsi="Times New Roman" w:cs="Times New Roman"/>
          <w:sz w:val="28"/>
          <w:szCs w:val="28"/>
        </w:rPr>
      </w:pPr>
      <w:proofErr w:type="gramStart"/>
      <w:r w:rsidRPr="00D3162B">
        <w:rPr>
          <w:rFonts w:ascii="Times New Roman" w:eastAsia="Calibri" w:hAnsi="Times New Roman" w:cs="Times New Roman"/>
          <w:sz w:val="28"/>
          <w:szCs w:val="28"/>
        </w:rPr>
        <w:t>pathogens</w:t>
      </w:r>
      <w:proofErr w:type="gramEnd"/>
      <w:r w:rsidRPr="00D3162B">
        <w:rPr>
          <w:rFonts w:ascii="Times New Roman" w:eastAsia="Calibri" w:hAnsi="Times New Roman" w:cs="Times New Roman"/>
          <w:sz w:val="28"/>
          <w:szCs w:val="28"/>
        </w:rPr>
        <w:t xml:space="preserve"> are collected in clots and deposited on solid particles, that is, they do not have an average concentration in water;</w:t>
      </w:r>
    </w:p>
    <w:p w:rsidR="00546FDD" w:rsidRPr="00D3162B" w:rsidRDefault="00546FDD" w:rsidP="00546FDD">
      <w:pPr>
        <w:pStyle w:val="ab"/>
        <w:spacing w:after="0"/>
        <w:ind w:firstLine="720"/>
        <w:jc w:val="both"/>
        <w:rPr>
          <w:rFonts w:ascii="Times New Roman" w:eastAsia="Calibri" w:hAnsi="Times New Roman" w:cs="Times New Roman"/>
          <w:sz w:val="28"/>
          <w:szCs w:val="28"/>
        </w:rPr>
      </w:pPr>
      <w:proofErr w:type="gramStart"/>
      <w:r w:rsidRPr="00D3162B">
        <w:rPr>
          <w:rFonts w:ascii="Times New Roman" w:eastAsia="Calibri" w:hAnsi="Times New Roman" w:cs="Times New Roman"/>
          <w:sz w:val="28"/>
          <w:szCs w:val="28"/>
        </w:rPr>
        <w:t>the</w:t>
      </w:r>
      <w:proofErr w:type="gramEnd"/>
      <w:r w:rsidRPr="00D3162B">
        <w:rPr>
          <w:rFonts w:ascii="Times New Roman" w:eastAsia="Calibri" w:hAnsi="Times New Roman" w:cs="Times New Roman"/>
          <w:sz w:val="28"/>
          <w:szCs w:val="28"/>
        </w:rPr>
        <w:t xml:space="preserve"> probability of the risk of infection depends on its biological hazard, as </w:t>
      </w:r>
      <w:r w:rsidRPr="00D3162B">
        <w:rPr>
          <w:rFonts w:ascii="Times New Roman" w:eastAsia="Calibri" w:hAnsi="Times New Roman" w:cs="Times New Roman"/>
          <w:sz w:val="28"/>
          <w:szCs w:val="28"/>
        </w:rPr>
        <w:lastRenderedPageBreak/>
        <w:t>well as on the age, weight, sex and immunity of the water user, i.e. pathogens are most dangerous for young children and the elderly;</w:t>
      </w:r>
    </w:p>
    <w:p w:rsidR="00546FDD" w:rsidRPr="00D3162B" w:rsidRDefault="00546FDD" w:rsidP="00546FDD">
      <w:pPr>
        <w:pStyle w:val="ab"/>
        <w:spacing w:after="0"/>
        <w:ind w:firstLine="720"/>
        <w:jc w:val="both"/>
        <w:rPr>
          <w:rFonts w:ascii="Times New Roman" w:eastAsia="Calibri" w:hAnsi="Times New Roman" w:cs="Times New Roman"/>
          <w:sz w:val="28"/>
          <w:szCs w:val="28"/>
        </w:rPr>
      </w:pPr>
      <w:proofErr w:type="gramStart"/>
      <w:r w:rsidRPr="00D3162B">
        <w:rPr>
          <w:rFonts w:ascii="Times New Roman" w:eastAsia="Calibri" w:hAnsi="Times New Roman" w:cs="Times New Roman"/>
          <w:sz w:val="28"/>
          <w:szCs w:val="28"/>
        </w:rPr>
        <w:t>pathogens</w:t>
      </w:r>
      <w:proofErr w:type="gramEnd"/>
      <w:r w:rsidRPr="00D3162B">
        <w:rPr>
          <w:rFonts w:ascii="Times New Roman" w:eastAsia="Calibri" w:hAnsi="Times New Roman" w:cs="Times New Roman"/>
          <w:sz w:val="28"/>
          <w:szCs w:val="28"/>
        </w:rPr>
        <w:t xml:space="preserve"> multiply in the host’s body, not only after drinking water, but also in food and beverages;</w:t>
      </w:r>
    </w:p>
    <w:p w:rsidR="00546FDD" w:rsidRPr="00D3162B" w:rsidRDefault="00546FDD" w:rsidP="00546FDD">
      <w:pPr>
        <w:pStyle w:val="ab"/>
        <w:spacing w:after="0"/>
        <w:ind w:firstLine="720"/>
        <w:jc w:val="both"/>
        <w:rPr>
          <w:rFonts w:ascii="Times New Roman" w:eastAsia="Calibri" w:hAnsi="Times New Roman" w:cs="Times New Roman"/>
          <w:sz w:val="28"/>
          <w:szCs w:val="28"/>
        </w:rPr>
      </w:pPr>
      <w:proofErr w:type="gramStart"/>
      <w:r w:rsidRPr="00D3162B">
        <w:rPr>
          <w:rFonts w:ascii="Times New Roman" w:eastAsia="Calibri" w:hAnsi="Times New Roman" w:cs="Times New Roman"/>
          <w:sz w:val="28"/>
          <w:szCs w:val="28"/>
        </w:rPr>
        <w:t>pathogens</w:t>
      </w:r>
      <w:proofErr w:type="gramEnd"/>
      <w:r w:rsidRPr="00D3162B">
        <w:rPr>
          <w:rFonts w:ascii="Times New Roman" w:eastAsia="Calibri" w:hAnsi="Times New Roman" w:cs="Times New Roman"/>
          <w:sz w:val="28"/>
          <w:szCs w:val="28"/>
        </w:rPr>
        <w:t xml:space="preserve"> do not accumulate in the body</w:t>
      </w:r>
    </w:p>
    <w:p w:rsidR="00546FDD" w:rsidRPr="00D3162B" w:rsidRDefault="00546FDD" w:rsidP="00546FDD">
      <w:pPr>
        <w:pStyle w:val="ab"/>
        <w:spacing w:after="0"/>
        <w:ind w:firstLine="720"/>
        <w:jc w:val="both"/>
        <w:rPr>
          <w:rFonts w:ascii="Times New Roman" w:eastAsia="Calibri" w:hAnsi="Times New Roman" w:cs="Times New Roman"/>
          <w:sz w:val="28"/>
          <w:szCs w:val="28"/>
        </w:rPr>
      </w:pPr>
      <w:r w:rsidRPr="00D3162B">
        <w:rPr>
          <w:rFonts w:ascii="Times New Roman" w:eastAsia="Calibri" w:hAnsi="Times New Roman" w:cs="Times New Roman"/>
          <w:sz w:val="28"/>
          <w:szCs w:val="28"/>
        </w:rPr>
        <w:t xml:space="preserve">Chemical pollution is a change in the natural chemical properties of water due to an increase in the content of harmful inorganic impurities (mineral salts, acids, alkalis, clay particles) and organic nature (oil and oil products, organic residues, surface active substances, pesticides). It is caused by wastewater from enterprises containing in toxic quantities salts of heavy metals, nitrates and nitrites, </w:t>
      </w:r>
      <w:proofErr w:type="spellStart"/>
      <w:r w:rsidRPr="00D3162B">
        <w:rPr>
          <w:rFonts w:ascii="Times New Roman" w:eastAsia="Calibri" w:hAnsi="Times New Roman" w:cs="Times New Roman"/>
          <w:sz w:val="28"/>
          <w:szCs w:val="28"/>
        </w:rPr>
        <w:t>sulphates</w:t>
      </w:r>
      <w:proofErr w:type="spellEnd"/>
      <w:r w:rsidRPr="00D3162B">
        <w:rPr>
          <w:rFonts w:ascii="Times New Roman" w:eastAsia="Calibri" w:hAnsi="Times New Roman" w:cs="Times New Roman"/>
          <w:sz w:val="28"/>
          <w:szCs w:val="28"/>
        </w:rPr>
        <w:t xml:space="preserve"> and </w:t>
      </w:r>
      <w:proofErr w:type="spellStart"/>
      <w:r w:rsidRPr="00D3162B">
        <w:rPr>
          <w:rFonts w:ascii="Times New Roman" w:eastAsia="Calibri" w:hAnsi="Times New Roman" w:cs="Times New Roman"/>
          <w:sz w:val="28"/>
          <w:szCs w:val="28"/>
        </w:rPr>
        <w:t>sulphides</w:t>
      </w:r>
      <w:proofErr w:type="spellEnd"/>
      <w:r w:rsidRPr="00D3162B">
        <w:rPr>
          <w:rFonts w:ascii="Times New Roman" w:eastAsia="Calibri" w:hAnsi="Times New Roman" w:cs="Times New Roman"/>
          <w:sz w:val="28"/>
          <w:szCs w:val="28"/>
        </w:rPr>
        <w:t xml:space="preserve">, </w:t>
      </w:r>
      <w:proofErr w:type="spellStart"/>
      <w:r w:rsidRPr="00D3162B">
        <w:rPr>
          <w:rFonts w:ascii="Times New Roman" w:eastAsia="Calibri" w:hAnsi="Times New Roman" w:cs="Times New Roman"/>
          <w:sz w:val="28"/>
          <w:szCs w:val="28"/>
        </w:rPr>
        <w:t>persulphates</w:t>
      </w:r>
      <w:proofErr w:type="spellEnd"/>
      <w:r w:rsidRPr="00D3162B">
        <w:rPr>
          <w:rFonts w:ascii="Times New Roman" w:eastAsia="Calibri" w:hAnsi="Times New Roman" w:cs="Times New Roman"/>
          <w:sz w:val="28"/>
          <w:szCs w:val="28"/>
        </w:rPr>
        <w:t>, petroleum products, phenols, pesticides and other chemical compounds that disrupt photosynthesis, make water unsuitable for fisheries, recreational purposes and economic - drinking destination.</w:t>
      </w:r>
    </w:p>
    <w:p w:rsidR="00546FDD" w:rsidRPr="00D3162B" w:rsidRDefault="00546FDD" w:rsidP="00546FDD">
      <w:pPr>
        <w:pStyle w:val="ab"/>
        <w:spacing w:after="0"/>
        <w:ind w:firstLine="720"/>
        <w:jc w:val="both"/>
        <w:rPr>
          <w:rFonts w:ascii="Times New Roman" w:eastAsia="Calibri" w:hAnsi="Times New Roman" w:cs="Times New Roman"/>
          <w:sz w:val="28"/>
          <w:szCs w:val="28"/>
        </w:rPr>
      </w:pPr>
      <w:r w:rsidRPr="00D3162B">
        <w:rPr>
          <w:rFonts w:ascii="Times New Roman" w:eastAsia="Calibri" w:hAnsi="Times New Roman" w:cs="Times New Roman"/>
          <w:sz w:val="28"/>
          <w:szCs w:val="28"/>
        </w:rPr>
        <w:t>The main inorganic (mineral) pollutants are various chemical compounds that are toxic to aquatic creatures. These are most often compounds of arsenic, lead, cadmium, mercury, chromium, copper, fluorine. Most of them fall into the water as a result of human activity. Heavy metals are absorbed by phytoplankton, and then transferred along the food chain to more highly organized organisms.</w:t>
      </w:r>
    </w:p>
    <w:p w:rsidR="00546FDD" w:rsidRDefault="00546FDD" w:rsidP="00546FDD">
      <w:pPr>
        <w:pStyle w:val="ab"/>
        <w:spacing w:after="0"/>
        <w:ind w:firstLine="720"/>
        <w:jc w:val="both"/>
        <w:rPr>
          <w:rFonts w:ascii="Times New Roman" w:eastAsia="Calibri" w:hAnsi="Times New Roman" w:cs="Times New Roman"/>
          <w:sz w:val="28"/>
          <w:szCs w:val="28"/>
        </w:rPr>
      </w:pPr>
      <w:r w:rsidRPr="00D3162B">
        <w:rPr>
          <w:rFonts w:ascii="Times New Roman" w:eastAsia="Calibri" w:hAnsi="Times New Roman" w:cs="Times New Roman"/>
          <w:sz w:val="28"/>
          <w:szCs w:val="28"/>
        </w:rPr>
        <w:t xml:space="preserve">In addition to these substances, inorganic acids and bases can be classified as hazardous contaminants of the aquatic environment, causing a wide pH range of industrial effluents and capable of changing the pH of the aquatic environment to values ​​of 15.0 or above 18.0, while fish in fresh and sea water can exist only in the range of pH 5.0 - 8.5. Among the main sources of pollution of the hydrosphere by minerals and biogenic elements, mention should be made of the food industry and agriculture. About 16 million tons of salt is washed out of irrigated lands annually. Waste containing mercury, lead, </w:t>
      </w:r>
      <w:proofErr w:type="gramStart"/>
      <w:r w:rsidRPr="00D3162B">
        <w:rPr>
          <w:rFonts w:ascii="Times New Roman" w:eastAsia="Calibri" w:hAnsi="Times New Roman" w:cs="Times New Roman"/>
          <w:sz w:val="28"/>
          <w:szCs w:val="28"/>
        </w:rPr>
        <w:t>copper</w:t>
      </w:r>
      <w:proofErr w:type="gramEnd"/>
      <w:r w:rsidRPr="00D3162B">
        <w:rPr>
          <w:rFonts w:ascii="Times New Roman" w:eastAsia="Calibri" w:hAnsi="Times New Roman" w:cs="Times New Roman"/>
          <w:sz w:val="28"/>
          <w:szCs w:val="28"/>
        </w:rPr>
        <w:t xml:space="preserve"> is localized in some areas off the coast, but some of them are carried far beyond the territorial waters. Mercury pollution significantly reduces the primary production of marine ecosystems, inhibiting the development of phytoplankton. Waste containing mercury usually accumulates in bottom sediments of bays or estuaries of rivers. Its further migration is accompanied by the accumulation of methyl mercury and its inclusion in the </w:t>
      </w:r>
      <w:proofErr w:type="spellStart"/>
      <w:r w:rsidRPr="00D3162B">
        <w:rPr>
          <w:rFonts w:ascii="Times New Roman" w:eastAsia="Calibri" w:hAnsi="Times New Roman" w:cs="Times New Roman"/>
          <w:sz w:val="28"/>
          <w:szCs w:val="28"/>
        </w:rPr>
        <w:t>trophic</w:t>
      </w:r>
      <w:proofErr w:type="spellEnd"/>
      <w:r w:rsidRPr="00D3162B">
        <w:rPr>
          <w:rFonts w:ascii="Times New Roman" w:eastAsia="Calibri" w:hAnsi="Times New Roman" w:cs="Times New Roman"/>
          <w:sz w:val="28"/>
          <w:szCs w:val="28"/>
        </w:rPr>
        <w:t xml:space="preserve"> chains of aquatic organisms. Thus, </w:t>
      </w:r>
      <w:proofErr w:type="spellStart"/>
      <w:r w:rsidRPr="00D3162B">
        <w:rPr>
          <w:rFonts w:ascii="Times New Roman" w:eastAsia="Calibri" w:hAnsi="Times New Roman" w:cs="Times New Roman"/>
          <w:sz w:val="28"/>
          <w:szCs w:val="28"/>
        </w:rPr>
        <w:t>Minamata</w:t>
      </w:r>
      <w:proofErr w:type="spellEnd"/>
      <w:r w:rsidRPr="00D3162B">
        <w:rPr>
          <w:rFonts w:ascii="Times New Roman" w:eastAsia="Calibri" w:hAnsi="Times New Roman" w:cs="Times New Roman"/>
          <w:sz w:val="28"/>
          <w:szCs w:val="28"/>
        </w:rPr>
        <w:t xml:space="preserve"> disease, first discovered by Japanese scientists from people who ate fish caught in </w:t>
      </w:r>
      <w:proofErr w:type="spellStart"/>
      <w:r w:rsidRPr="00D3162B">
        <w:rPr>
          <w:rFonts w:ascii="Times New Roman" w:eastAsia="Calibri" w:hAnsi="Times New Roman" w:cs="Times New Roman"/>
          <w:sz w:val="28"/>
          <w:szCs w:val="28"/>
        </w:rPr>
        <w:t>Minamata</w:t>
      </w:r>
      <w:proofErr w:type="spellEnd"/>
      <w:r w:rsidRPr="00D3162B">
        <w:rPr>
          <w:rFonts w:ascii="Times New Roman" w:eastAsia="Calibri" w:hAnsi="Times New Roman" w:cs="Times New Roman"/>
          <w:sz w:val="28"/>
          <w:szCs w:val="28"/>
        </w:rPr>
        <w:t xml:space="preserve"> Bay, into which industrial drains with </w:t>
      </w:r>
      <w:proofErr w:type="spellStart"/>
      <w:r w:rsidRPr="00D3162B">
        <w:rPr>
          <w:rFonts w:ascii="Times New Roman" w:eastAsia="Calibri" w:hAnsi="Times New Roman" w:cs="Times New Roman"/>
          <w:sz w:val="28"/>
          <w:szCs w:val="28"/>
        </w:rPr>
        <w:t>technogenic</w:t>
      </w:r>
      <w:proofErr w:type="spellEnd"/>
      <w:r w:rsidRPr="00D3162B">
        <w:rPr>
          <w:rFonts w:ascii="Times New Roman" w:eastAsia="Calibri" w:hAnsi="Times New Roman" w:cs="Times New Roman"/>
          <w:sz w:val="28"/>
          <w:szCs w:val="28"/>
        </w:rPr>
        <w:t xml:space="preserve"> mercury were uncontrolled, became notoriously notorious.</w:t>
      </w:r>
    </w:p>
    <w:p w:rsidR="00546FDD" w:rsidRPr="00D3162B" w:rsidRDefault="00546FDD" w:rsidP="00546FDD">
      <w:pPr>
        <w:pStyle w:val="ab"/>
        <w:spacing w:after="0"/>
        <w:ind w:firstLine="720"/>
        <w:jc w:val="both"/>
        <w:rPr>
          <w:rFonts w:ascii="Times New Roman" w:eastAsia="Calibri" w:hAnsi="Times New Roman" w:cs="Times New Roman"/>
          <w:sz w:val="28"/>
          <w:szCs w:val="28"/>
        </w:rPr>
      </w:pPr>
      <w:r w:rsidRPr="00D3162B">
        <w:rPr>
          <w:rFonts w:ascii="Times New Roman" w:eastAsia="Calibri" w:hAnsi="Times New Roman" w:cs="Times New Roman"/>
          <w:sz w:val="28"/>
          <w:szCs w:val="28"/>
        </w:rPr>
        <w:t xml:space="preserve">Among the soluble substances introduced into the ocean from land, not only mineral, biogenic elements, but also organic residues are of great importance for the inhabitants of the aquatic environment. The transfer of organic matter to the ocean is estimated at 300 - 380 million tons / year. Wastewater containing suspensions of organic origin or dissolved organic matter adversely affect the state of the water bodies. When settling down, the suspensions pour the bottom and retard the development or completely stop the vital activity of these microorganisms participating in the process of self-purification of waters. If these precipitations rot, harmful compounds and toxic substances, such as hydrogen sulfide, can form, which lead to pollution of all the water in the river. The </w:t>
      </w:r>
      <w:proofErr w:type="gramStart"/>
      <w:r w:rsidRPr="00D3162B">
        <w:rPr>
          <w:rFonts w:ascii="Times New Roman" w:eastAsia="Calibri" w:hAnsi="Times New Roman" w:cs="Times New Roman"/>
          <w:sz w:val="28"/>
          <w:szCs w:val="28"/>
        </w:rPr>
        <w:t xml:space="preserve">presence </w:t>
      </w:r>
      <w:r w:rsidRPr="00D3162B">
        <w:rPr>
          <w:rFonts w:ascii="Times New Roman" w:eastAsia="Calibri" w:hAnsi="Times New Roman" w:cs="Times New Roman"/>
          <w:sz w:val="28"/>
          <w:szCs w:val="28"/>
        </w:rPr>
        <w:lastRenderedPageBreak/>
        <w:t>of suspensions also impede</w:t>
      </w:r>
      <w:proofErr w:type="gramEnd"/>
      <w:r w:rsidRPr="00D3162B">
        <w:rPr>
          <w:rFonts w:ascii="Times New Roman" w:eastAsia="Calibri" w:hAnsi="Times New Roman" w:cs="Times New Roman"/>
          <w:sz w:val="28"/>
          <w:szCs w:val="28"/>
        </w:rPr>
        <w:t xml:space="preserve"> the penetration of light into the water and slows down the processes of photosynthesis. One of the main sanitary requirements for water quality is that it contains the necessary amount of oxygen. Harmful effects have all the pollution that, one way or </w:t>
      </w:r>
      <w:proofErr w:type="gramStart"/>
      <w:r w:rsidRPr="00D3162B">
        <w:rPr>
          <w:rFonts w:ascii="Times New Roman" w:eastAsia="Calibri" w:hAnsi="Times New Roman" w:cs="Times New Roman"/>
          <w:sz w:val="28"/>
          <w:szCs w:val="28"/>
        </w:rPr>
        <w:t>another,</w:t>
      </w:r>
      <w:proofErr w:type="gramEnd"/>
      <w:r w:rsidRPr="00D3162B">
        <w:rPr>
          <w:rFonts w:ascii="Times New Roman" w:eastAsia="Calibri" w:hAnsi="Times New Roman" w:cs="Times New Roman"/>
          <w:sz w:val="28"/>
          <w:szCs w:val="28"/>
        </w:rPr>
        <w:t xml:space="preserve"> contribute to the reduction of the oxygen content in the water. Surface active substances (fats, oils, lubricants) form a film on the surface of the water that prevents gas exchange between water and the atmosphere, which reduces the degree of saturation of water with oxygen. A significant amount of organic matter, most of which are not characteristic of natural waters, is discharged into rivers along with industrial and domestic wastewater. Increasing pollution of water bodies and drains is observed in all industrial countries.</w:t>
      </w:r>
    </w:p>
    <w:p w:rsidR="00546FDD" w:rsidRPr="00D3162B" w:rsidRDefault="00546FDD" w:rsidP="00546FDD">
      <w:pPr>
        <w:pStyle w:val="ab"/>
        <w:spacing w:after="0"/>
        <w:ind w:firstLine="720"/>
        <w:jc w:val="both"/>
        <w:rPr>
          <w:rFonts w:ascii="Times New Roman" w:eastAsia="Calibri" w:hAnsi="Times New Roman" w:cs="Times New Roman"/>
          <w:sz w:val="28"/>
          <w:szCs w:val="28"/>
        </w:rPr>
      </w:pPr>
      <w:r w:rsidRPr="00D3162B">
        <w:rPr>
          <w:rFonts w:ascii="Times New Roman" w:eastAsia="Calibri" w:hAnsi="Times New Roman" w:cs="Times New Roman"/>
          <w:sz w:val="28"/>
          <w:szCs w:val="28"/>
        </w:rPr>
        <w:t xml:space="preserve">Due to the rapid pace of urbanization and the somewhat delayed construction of sewage treatment plants or their unsatisfactory operation, water basins and the soil are polluted with household waste. </w:t>
      </w:r>
      <w:proofErr w:type="gramStart"/>
      <w:r w:rsidRPr="00D3162B">
        <w:rPr>
          <w:rFonts w:ascii="Times New Roman" w:eastAsia="Calibri" w:hAnsi="Times New Roman" w:cs="Times New Roman"/>
          <w:sz w:val="28"/>
          <w:szCs w:val="28"/>
        </w:rPr>
        <w:t>Especially noticeable pollution in reservoirs with a slow flow or non-flowing (reservoirs, lakes).</w:t>
      </w:r>
      <w:proofErr w:type="gramEnd"/>
      <w:r w:rsidRPr="00D3162B">
        <w:rPr>
          <w:rFonts w:ascii="Times New Roman" w:eastAsia="Calibri" w:hAnsi="Times New Roman" w:cs="Times New Roman"/>
          <w:sz w:val="28"/>
          <w:szCs w:val="28"/>
        </w:rPr>
        <w:t xml:space="preserve"> Decomposing in the aquatic environment, organic waste can become a medium for pathogenic organisms. Water contaminated with organic waste becomes practically unsuitable for drinking and other needs. Household waste is dangerous not only because it is the source of certain human diseases (typhoid fever, dysentery, cholera), but also because it requires a lot of oxygen to decompose. If domestic wastewater enters the reservoir in very large quantities, the content of soluble oxygen may drop below the level necessary for the life of marine and freshwater organisms.</w:t>
      </w:r>
    </w:p>
    <w:p w:rsidR="00546FDD" w:rsidRPr="00D3162B" w:rsidRDefault="00546FDD" w:rsidP="00546FDD">
      <w:pPr>
        <w:pStyle w:val="ab"/>
        <w:spacing w:after="0"/>
        <w:ind w:firstLine="720"/>
        <w:jc w:val="both"/>
        <w:rPr>
          <w:rFonts w:ascii="Times New Roman" w:eastAsia="Calibri" w:hAnsi="Times New Roman" w:cs="Times New Roman"/>
          <w:sz w:val="28"/>
          <w:szCs w:val="28"/>
        </w:rPr>
      </w:pPr>
      <w:r w:rsidRPr="00D3162B">
        <w:rPr>
          <w:rFonts w:ascii="Times New Roman" w:eastAsia="Calibri" w:hAnsi="Times New Roman" w:cs="Times New Roman"/>
          <w:sz w:val="28"/>
          <w:szCs w:val="28"/>
        </w:rPr>
        <w:t>Thermal pollution comes from thermal power plants. The discharge of heated water into natural water bodies causes an increase in water temperature, replacing the usual flora with blue-green algae, which emit toxic substances upon decomposition. Such water is unsuitable for drinking, fisheries, and often for industry, as possible violation of technological processes and corrosion of metal structures. Toxic substances contained in the waters are very dangerous for humans, as they actively accumulate in food chains. Thus, hydrocarbons, aromatic amines, nitro compounds, entering the human body, can cause cancer. There are cases of poisoning with fish containing mercury compounds.</w:t>
      </w:r>
    </w:p>
    <w:p w:rsidR="00546FDD" w:rsidRPr="00D3162B" w:rsidRDefault="00546FDD" w:rsidP="00546FDD">
      <w:pPr>
        <w:pStyle w:val="ab"/>
        <w:spacing w:after="0"/>
        <w:ind w:firstLine="720"/>
        <w:jc w:val="both"/>
        <w:rPr>
          <w:rFonts w:ascii="Times New Roman" w:eastAsia="Calibri" w:hAnsi="Times New Roman" w:cs="Times New Roman"/>
          <w:sz w:val="28"/>
          <w:szCs w:val="28"/>
        </w:rPr>
      </w:pPr>
      <w:r w:rsidRPr="00D3162B">
        <w:rPr>
          <w:rFonts w:ascii="Times New Roman" w:eastAsia="Calibri" w:hAnsi="Times New Roman" w:cs="Times New Roman"/>
          <w:sz w:val="28"/>
          <w:szCs w:val="28"/>
        </w:rPr>
        <w:t>The main cause of the modern degradation of the Earth’s natural waters is anthropogenic pollution. The pollution of the hydrosphere, especially surface water, is huge and has been happening for a long time. Water pollution is more dangerous than air pollution. Why?</w:t>
      </w:r>
    </w:p>
    <w:p w:rsidR="00546FDD" w:rsidRPr="00D3162B" w:rsidRDefault="00546FDD" w:rsidP="00546FDD">
      <w:pPr>
        <w:pStyle w:val="ab"/>
        <w:spacing w:after="0"/>
        <w:ind w:firstLine="720"/>
        <w:jc w:val="both"/>
        <w:rPr>
          <w:rFonts w:ascii="Times New Roman" w:eastAsia="Calibri" w:hAnsi="Times New Roman" w:cs="Times New Roman"/>
          <w:sz w:val="28"/>
          <w:szCs w:val="28"/>
        </w:rPr>
      </w:pPr>
      <w:r w:rsidRPr="00D3162B">
        <w:rPr>
          <w:rFonts w:ascii="Times New Roman" w:eastAsia="Calibri" w:hAnsi="Times New Roman" w:cs="Times New Roman"/>
          <w:sz w:val="28"/>
          <w:szCs w:val="28"/>
        </w:rPr>
        <w:t>First, the processes of regeneration (self-purification) proceed in an aqueous medium more slowly than in air. The frequency of complete mass exchange of water, which is close to the period of natural purification, is: World ocean - 2500 years, groundwater - 1400 years, water of lakes - 17 years, water of rivers - 16 days, in living organisms for several hours. In the atmosphere, the frequency of natural air purification is 8-10 days.</w:t>
      </w:r>
    </w:p>
    <w:p w:rsidR="00546FDD" w:rsidRPr="00D3162B" w:rsidRDefault="00546FDD" w:rsidP="00546FDD">
      <w:pPr>
        <w:pStyle w:val="ab"/>
        <w:spacing w:after="0"/>
        <w:ind w:firstLine="720"/>
        <w:jc w:val="both"/>
        <w:rPr>
          <w:rFonts w:ascii="Times New Roman" w:eastAsia="Calibri" w:hAnsi="Times New Roman" w:cs="Times New Roman"/>
          <w:sz w:val="28"/>
          <w:szCs w:val="28"/>
        </w:rPr>
      </w:pPr>
      <w:r w:rsidRPr="00D3162B">
        <w:rPr>
          <w:rFonts w:ascii="Times New Roman" w:eastAsia="Calibri" w:hAnsi="Times New Roman" w:cs="Times New Roman"/>
          <w:sz w:val="28"/>
          <w:szCs w:val="28"/>
        </w:rPr>
        <w:t>Secondly, the sources of water pollution are more diverse:</w:t>
      </w:r>
    </w:p>
    <w:p w:rsidR="00546FDD" w:rsidRPr="00D3162B" w:rsidRDefault="00546FDD" w:rsidP="00546FDD">
      <w:pPr>
        <w:pStyle w:val="ab"/>
        <w:spacing w:after="0"/>
        <w:ind w:firstLine="720"/>
        <w:jc w:val="both"/>
        <w:rPr>
          <w:rFonts w:ascii="Times New Roman" w:eastAsia="Calibri" w:hAnsi="Times New Roman" w:cs="Times New Roman"/>
          <w:sz w:val="28"/>
          <w:szCs w:val="28"/>
        </w:rPr>
      </w:pPr>
      <w:proofErr w:type="gramStart"/>
      <w:r w:rsidRPr="00D3162B">
        <w:rPr>
          <w:rFonts w:ascii="Times New Roman" w:eastAsia="Calibri" w:hAnsi="Times New Roman" w:cs="Times New Roman"/>
          <w:sz w:val="28"/>
          <w:szCs w:val="28"/>
        </w:rPr>
        <w:t>Wastewater from industrial enterprises.</w:t>
      </w:r>
      <w:proofErr w:type="gramEnd"/>
    </w:p>
    <w:p w:rsidR="00546FDD" w:rsidRPr="00D3162B" w:rsidRDefault="00546FDD" w:rsidP="00546FDD">
      <w:pPr>
        <w:pStyle w:val="ab"/>
        <w:spacing w:after="0"/>
        <w:ind w:firstLine="720"/>
        <w:jc w:val="both"/>
        <w:rPr>
          <w:rFonts w:ascii="Times New Roman" w:eastAsia="Calibri" w:hAnsi="Times New Roman" w:cs="Times New Roman"/>
          <w:sz w:val="28"/>
          <w:szCs w:val="28"/>
        </w:rPr>
      </w:pPr>
      <w:r w:rsidRPr="00D3162B">
        <w:rPr>
          <w:rFonts w:ascii="Times New Roman" w:eastAsia="Calibri" w:hAnsi="Times New Roman" w:cs="Times New Roman"/>
          <w:sz w:val="28"/>
          <w:szCs w:val="28"/>
        </w:rPr>
        <w:t>Sewage of municipal services of cities and other settlements</w:t>
      </w:r>
    </w:p>
    <w:p w:rsidR="00546FDD" w:rsidRPr="00D3162B" w:rsidRDefault="00546FDD" w:rsidP="00546FDD">
      <w:pPr>
        <w:pStyle w:val="ab"/>
        <w:spacing w:after="0"/>
        <w:ind w:firstLine="720"/>
        <w:jc w:val="both"/>
        <w:rPr>
          <w:rFonts w:ascii="Times New Roman" w:eastAsia="Calibri" w:hAnsi="Times New Roman" w:cs="Times New Roman"/>
          <w:sz w:val="28"/>
          <w:szCs w:val="28"/>
        </w:rPr>
      </w:pPr>
      <w:proofErr w:type="gramStart"/>
      <w:r w:rsidRPr="00D3162B">
        <w:rPr>
          <w:rFonts w:ascii="Times New Roman" w:eastAsia="Calibri" w:hAnsi="Times New Roman" w:cs="Times New Roman"/>
          <w:sz w:val="28"/>
          <w:szCs w:val="28"/>
        </w:rPr>
        <w:lastRenderedPageBreak/>
        <w:t>Irrigation system runoff, surface runoff from fields and other agricultural facilities.</w:t>
      </w:r>
      <w:proofErr w:type="gramEnd"/>
    </w:p>
    <w:p w:rsidR="00546FDD" w:rsidRPr="00D3162B" w:rsidRDefault="00546FDD" w:rsidP="00546FDD">
      <w:pPr>
        <w:pStyle w:val="ab"/>
        <w:spacing w:after="0"/>
        <w:ind w:firstLine="720"/>
        <w:jc w:val="both"/>
        <w:rPr>
          <w:rFonts w:ascii="Times New Roman" w:eastAsia="Calibri" w:hAnsi="Times New Roman" w:cs="Times New Roman"/>
          <w:sz w:val="28"/>
          <w:szCs w:val="28"/>
        </w:rPr>
      </w:pPr>
      <w:proofErr w:type="gramStart"/>
      <w:r w:rsidRPr="00D3162B">
        <w:rPr>
          <w:rFonts w:ascii="Times New Roman" w:eastAsia="Calibri" w:hAnsi="Times New Roman" w:cs="Times New Roman"/>
          <w:sz w:val="28"/>
          <w:szCs w:val="28"/>
        </w:rPr>
        <w:t>Atmospheric deposition of pollutants onto the surface of water bodies and drainage basins.</w:t>
      </w:r>
      <w:proofErr w:type="gramEnd"/>
    </w:p>
    <w:p w:rsidR="00546FDD" w:rsidRPr="00D3162B" w:rsidRDefault="00546FDD" w:rsidP="00546FDD">
      <w:pPr>
        <w:pStyle w:val="ab"/>
        <w:spacing w:after="0"/>
        <w:ind w:firstLine="720"/>
        <w:jc w:val="both"/>
        <w:rPr>
          <w:rFonts w:ascii="Times New Roman" w:eastAsia="Calibri" w:hAnsi="Times New Roman" w:cs="Times New Roman"/>
          <w:sz w:val="28"/>
          <w:szCs w:val="28"/>
        </w:rPr>
      </w:pPr>
      <w:r w:rsidRPr="00D3162B">
        <w:rPr>
          <w:rFonts w:ascii="Times New Roman" w:eastAsia="Calibri" w:hAnsi="Times New Roman" w:cs="Times New Roman"/>
          <w:sz w:val="28"/>
          <w:szCs w:val="28"/>
        </w:rPr>
        <w:t>Thirdly, in water, as a solvent, the depth of chemical reactions increases. At the same time, new (secondary) compounds are obtained that are even more toxic than the primary ones. For example: in the spring of 1990, the simultaneous release of phenols and chlorides into the White River led to the formation of dioxins, the content of which exceeded the norm by 147 times.</w:t>
      </w:r>
    </w:p>
    <w:p w:rsidR="00546FDD" w:rsidRPr="00D3162B" w:rsidRDefault="00546FDD" w:rsidP="00546FDD">
      <w:pPr>
        <w:pStyle w:val="ab"/>
        <w:spacing w:after="0"/>
        <w:ind w:firstLine="720"/>
        <w:jc w:val="both"/>
        <w:rPr>
          <w:rFonts w:ascii="Times New Roman" w:eastAsia="Calibri" w:hAnsi="Times New Roman" w:cs="Times New Roman"/>
          <w:sz w:val="28"/>
          <w:szCs w:val="28"/>
        </w:rPr>
      </w:pPr>
      <w:r w:rsidRPr="00D3162B">
        <w:rPr>
          <w:rFonts w:ascii="Times New Roman" w:eastAsia="Calibri" w:hAnsi="Times New Roman" w:cs="Times New Roman"/>
          <w:sz w:val="28"/>
          <w:szCs w:val="28"/>
        </w:rPr>
        <w:t xml:space="preserve">The total mass of pollutants in the hydrosphere in the world is huge - about 15 billion tons per year. Under the pollution of water bodies refers to the reduction of their </w:t>
      </w:r>
      <w:proofErr w:type="spellStart"/>
      <w:r w:rsidRPr="00D3162B">
        <w:rPr>
          <w:rFonts w:ascii="Times New Roman" w:eastAsia="Calibri" w:hAnsi="Times New Roman" w:cs="Times New Roman"/>
          <w:sz w:val="28"/>
          <w:szCs w:val="28"/>
        </w:rPr>
        <w:t>biospheric</w:t>
      </w:r>
      <w:proofErr w:type="spellEnd"/>
      <w:r w:rsidRPr="00D3162B">
        <w:rPr>
          <w:rFonts w:ascii="Times New Roman" w:eastAsia="Calibri" w:hAnsi="Times New Roman" w:cs="Times New Roman"/>
          <w:sz w:val="28"/>
          <w:szCs w:val="28"/>
        </w:rPr>
        <w:t xml:space="preserve"> functions as a result of the receipt of elevated concentrations of harmful substances.</w:t>
      </w:r>
    </w:p>
    <w:p w:rsidR="00546FDD" w:rsidRPr="00D3162B" w:rsidRDefault="00546FDD" w:rsidP="00546FDD">
      <w:pPr>
        <w:pStyle w:val="ab"/>
        <w:spacing w:after="0"/>
        <w:ind w:firstLine="720"/>
        <w:jc w:val="both"/>
        <w:rPr>
          <w:rFonts w:ascii="Times New Roman" w:eastAsia="Calibri" w:hAnsi="Times New Roman" w:cs="Times New Roman"/>
          <w:sz w:val="28"/>
          <w:szCs w:val="28"/>
        </w:rPr>
      </w:pPr>
      <w:r w:rsidRPr="00D3162B">
        <w:rPr>
          <w:rFonts w:ascii="Times New Roman" w:eastAsia="Calibri" w:hAnsi="Times New Roman" w:cs="Times New Roman"/>
          <w:sz w:val="28"/>
          <w:szCs w:val="28"/>
        </w:rPr>
        <w:t>There are three types of major pollution of the ocean and continental waters of the planet biological, chemical, physical.</w:t>
      </w:r>
    </w:p>
    <w:p w:rsidR="00546FDD" w:rsidRPr="00D3162B" w:rsidRDefault="00546FDD" w:rsidP="00546FDD">
      <w:pPr>
        <w:pStyle w:val="ab"/>
        <w:spacing w:after="0"/>
        <w:ind w:firstLine="720"/>
        <w:jc w:val="both"/>
        <w:rPr>
          <w:rFonts w:ascii="Times New Roman" w:eastAsia="Calibri" w:hAnsi="Times New Roman" w:cs="Times New Roman"/>
          <w:sz w:val="28"/>
          <w:szCs w:val="28"/>
        </w:rPr>
      </w:pPr>
      <w:r w:rsidRPr="00D3162B">
        <w:rPr>
          <w:rFonts w:ascii="Times New Roman" w:eastAsia="Calibri" w:hAnsi="Times New Roman" w:cs="Times New Roman"/>
          <w:sz w:val="28"/>
          <w:szCs w:val="28"/>
        </w:rPr>
        <w:t xml:space="preserve">1. Biological - discharge into the waters of water bodies of a large number of a number of organic substances capable of fermentation. Their origin is different: waste city and industrial waters containing food and </w:t>
      </w:r>
      <w:proofErr w:type="spellStart"/>
      <w:r w:rsidRPr="00D3162B">
        <w:rPr>
          <w:rFonts w:ascii="Times New Roman" w:eastAsia="Calibri" w:hAnsi="Times New Roman" w:cs="Times New Roman"/>
          <w:sz w:val="28"/>
          <w:szCs w:val="28"/>
        </w:rPr>
        <w:t>faeces</w:t>
      </w:r>
      <w:proofErr w:type="spellEnd"/>
      <w:r w:rsidRPr="00D3162B">
        <w:rPr>
          <w:rFonts w:ascii="Times New Roman" w:eastAsia="Calibri" w:hAnsi="Times New Roman" w:cs="Times New Roman"/>
          <w:sz w:val="28"/>
          <w:szCs w:val="28"/>
        </w:rPr>
        <w:t>, waste waters of sugar factories and pulp and paper mills, etc. Many nutrients provide livestock complexes.</w:t>
      </w:r>
    </w:p>
    <w:p w:rsidR="00546FDD" w:rsidRPr="00D3162B" w:rsidRDefault="00546FDD" w:rsidP="00546FDD">
      <w:pPr>
        <w:pStyle w:val="ab"/>
        <w:spacing w:after="0"/>
        <w:ind w:firstLine="720"/>
        <w:jc w:val="both"/>
        <w:rPr>
          <w:rFonts w:ascii="Times New Roman" w:eastAsia="Calibri" w:hAnsi="Times New Roman" w:cs="Times New Roman"/>
          <w:sz w:val="28"/>
          <w:szCs w:val="28"/>
        </w:rPr>
      </w:pPr>
      <w:r w:rsidRPr="00D3162B">
        <w:rPr>
          <w:rFonts w:ascii="Times New Roman" w:eastAsia="Calibri" w:hAnsi="Times New Roman" w:cs="Times New Roman"/>
          <w:sz w:val="28"/>
          <w:szCs w:val="28"/>
        </w:rPr>
        <w:t>So, for example, 1 complex for fattening 10 thousand head of cattle gives as much wastewater as a city with a 100 thousand population. A large amount of soil, organic matter and mineral fertilizers is washed into water bodies from agricultural areas during floods and after heavy rains.</w:t>
      </w:r>
    </w:p>
    <w:p w:rsidR="00546FDD" w:rsidRPr="00D3162B" w:rsidRDefault="00546FDD" w:rsidP="00546FDD">
      <w:pPr>
        <w:pStyle w:val="ab"/>
        <w:spacing w:after="0"/>
        <w:ind w:firstLine="720"/>
        <w:jc w:val="both"/>
        <w:rPr>
          <w:rFonts w:ascii="Times New Roman" w:eastAsia="Calibri" w:hAnsi="Times New Roman" w:cs="Times New Roman"/>
          <w:sz w:val="28"/>
          <w:szCs w:val="28"/>
        </w:rPr>
      </w:pPr>
      <w:r w:rsidRPr="00D3162B">
        <w:rPr>
          <w:rFonts w:ascii="Times New Roman" w:eastAsia="Calibri" w:hAnsi="Times New Roman" w:cs="Times New Roman"/>
          <w:sz w:val="28"/>
          <w:szCs w:val="28"/>
        </w:rPr>
        <w:t xml:space="preserve">Excessive nutrient enrichment of reservoirs leads to their </w:t>
      </w:r>
      <w:proofErr w:type="spellStart"/>
      <w:r w:rsidRPr="00D3162B">
        <w:rPr>
          <w:rFonts w:ascii="Times New Roman" w:eastAsia="Calibri" w:hAnsi="Times New Roman" w:cs="Times New Roman"/>
          <w:sz w:val="28"/>
          <w:szCs w:val="28"/>
        </w:rPr>
        <w:t>eutrophication</w:t>
      </w:r>
      <w:proofErr w:type="spellEnd"/>
      <w:r w:rsidRPr="00D3162B">
        <w:rPr>
          <w:rFonts w:ascii="Times New Roman" w:eastAsia="Calibri" w:hAnsi="Times New Roman" w:cs="Times New Roman"/>
          <w:sz w:val="28"/>
          <w:szCs w:val="28"/>
        </w:rPr>
        <w:t xml:space="preserve">, that is, a sharp increase in </w:t>
      </w:r>
      <w:proofErr w:type="spellStart"/>
      <w:r w:rsidRPr="00D3162B">
        <w:rPr>
          <w:rFonts w:ascii="Times New Roman" w:eastAsia="Calibri" w:hAnsi="Times New Roman" w:cs="Times New Roman"/>
          <w:sz w:val="28"/>
          <w:szCs w:val="28"/>
        </w:rPr>
        <w:t>bioproductivity</w:t>
      </w:r>
      <w:proofErr w:type="spellEnd"/>
      <w:r w:rsidRPr="00D3162B">
        <w:rPr>
          <w:rFonts w:ascii="Times New Roman" w:eastAsia="Calibri" w:hAnsi="Times New Roman" w:cs="Times New Roman"/>
          <w:sz w:val="28"/>
          <w:szCs w:val="28"/>
        </w:rPr>
        <w:t xml:space="preserve">. At the same time begins the mass reproduction of phytoplankton, primarily unpretentious blue-green algae. The "blooming" of water and the gradual extinction of the mass of algae become a source of secondary pollution. Further, the reservoir slowly "dies" due to the consumption of all oxygen reserves. Thus, anthropogenic </w:t>
      </w:r>
      <w:proofErr w:type="spellStart"/>
      <w:r w:rsidRPr="00D3162B">
        <w:rPr>
          <w:rFonts w:ascii="Times New Roman" w:eastAsia="Calibri" w:hAnsi="Times New Roman" w:cs="Times New Roman"/>
          <w:sz w:val="28"/>
          <w:szCs w:val="28"/>
        </w:rPr>
        <w:t>eutrophication</w:t>
      </w:r>
      <w:proofErr w:type="spellEnd"/>
      <w:r w:rsidRPr="00D3162B">
        <w:rPr>
          <w:rFonts w:ascii="Times New Roman" w:eastAsia="Calibri" w:hAnsi="Times New Roman" w:cs="Times New Roman"/>
          <w:sz w:val="28"/>
          <w:szCs w:val="28"/>
        </w:rPr>
        <w:t xml:space="preserve"> is caused by non-toxic pollution, and by what has always been considered harmless, by soil particles and fertilizers. And it can disrupt the ecosystem balance.</w:t>
      </w:r>
    </w:p>
    <w:p w:rsidR="00546FDD" w:rsidRPr="00D3162B" w:rsidRDefault="00546FDD" w:rsidP="00546FDD">
      <w:pPr>
        <w:pStyle w:val="ab"/>
        <w:spacing w:after="0"/>
        <w:ind w:firstLine="720"/>
        <w:jc w:val="both"/>
        <w:rPr>
          <w:rFonts w:ascii="Times New Roman" w:eastAsia="Calibri" w:hAnsi="Times New Roman" w:cs="Times New Roman"/>
          <w:sz w:val="28"/>
          <w:szCs w:val="28"/>
        </w:rPr>
      </w:pPr>
      <w:r w:rsidRPr="00D3162B">
        <w:rPr>
          <w:rFonts w:ascii="Times New Roman" w:eastAsia="Calibri" w:hAnsi="Times New Roman" w:cs="Times New Roman"/>
          <w:sz w:val="28"/>
          <w:szCs w:val="28"/>
        </w:rPr>
        <w:t>Biological contamination leads to severe bacteriological contamination of water. A number of problems in the field of public hygiene (hepatitis, cholera, intestinal infections) are associated with this type of pollution.</w:t>
      </w:r>
    </w:p>
    <w:p w:rsidR="00546FDD" w:rsidRPr="00D3162B" w:rsidRDefault="00546FDD" w:rsidP="00546FDD">
      <w:pPr>
        <w:pStyle w:val="ab"/>
        <w:spacing w:after="0"/>
        <w:ind w:firstLine="720"/>
        <w:jc w:val="both"/>
        <w:rPr>
          <w:rFonts w:ascii="Times New Roman" w:eastAsia="Calibri" w:hAnsi="Times New Roman" w:cs="Times New Roman"/>
          <w:sz w:val="28"/>
          <w:szCs w:val="28"/>
        </w:rPr>
      </w:pPr>
      <w:r w:rsidRPr="00D3162B">
        <w:rPr>
          <w:rFonts w:ascii="Times New Roman" w:eastAsia="Calibri" w:hAnsi="Times New Roman" w:cs="Times New Roman"/>
          <w:sz w:val="28"/>
          <w:szCs w:val="28"/>
        </w:rPr>
        <w:t xml:space="preserve">2. Chemical pollution. The most dangerous pollutants of this type include: salts of heavy metals (lead, mercury, </w:t>
      </w:r>
      <w:proofErr w:type="gramStart"/>
      <w:r w:rsidRPr="00D3162B">
        <w:rPr>
          <w:rFonts w:ascii="Times New Roman" w:eastAsia="Calibri" w:hAnsi="Times New Roman" w:cs="Times New Roman"/>
          <w:sz w:val="28"/>
          <w:szCs w:val="28"/>
        </w:rPr>
        <w:t>iron</w:t>
      </w:r>
      <w:proofErr w:type="gramEnd"/>
      <w:r w:rsidRPr="00D3162B">
        <w:rPr>
          <w:rFonts w:ascii="Times New Roman" w:eastAsia="Calibri" w:hAnsi="Times New Roman" w:cs="Times New Roman"/>
          <w:sz w:val="28"/>
          <w:szCs w:val="28"/>
        </w:rPr>
        <w:t>, copper). Sometimes the concentration of ions of these metals in the body of fish is 10 times higher than their initial concentration in a body of water.</w:t>
      </w:r>
    </w:p>
    <w:p w:rsidR="00546FDD" w:rsidRPr="00D3162B" w:rsidRDefault="00546FDD" w:rsidP="00546FDD">
      <w:pPr>
        <w:pStyle w:val="ab"/>
        <w:spacing w:after="0"/>
        <w:ind w:firstLine="720"/>
        <w:jc w:val="both"/>
        <w:rPr>
          <w:rFonts w:ascii="Times New Roman" w:eastAsia="Calibri" w:hAnsi="Times New Roman" w:cs="Times New Roman"/>
          <w:sz w:val="28"/>
          <w:szCs w:val="28"/>
        </w:rPr>
      </w:pPr>
      <w:r w:rsidRPr="00D3162B">
        <w:rPr>
          <w:rFonts w:ascii="Times New Roman" w:eastAsia="Calibri" w:hAnsi="Times New Roman" w:cs="Times New Roman"/>
          <w:sz w:val="28"/>
          <w:szCs w:val="28"/>
        </w:rPr>
        <w:t xml:space="preserve">Other pollutants are oil and petroleum products. Their total pollution of the World Ocean exceeded 10 million tons per year. Each ton of oil covers with a thin film (10-4 cm) of the order of 12 square meters. </w:t>
      </w:r>
      <w:proofErr w:type="gramStart"/>
      <w:r w:rsidRPr="00D3162B">
        <w:rPr>
          <w:rFonts w:ascii="Times New Roman" w:eastAsia="Calibri" w:hAnsi="Times New Roman" w:cs="Times New Roman"/>
          <w:sz w:val="28"/>
          <w:szCs w:val="28"/>
        </w:rPr>
        <w:t>km</w:t>
      </w:r>
      <w:proofErr w:type="gramEnd"/>
      <w:r w:rsidRPr="00D3162B">
        <w:rPr>
          <w:rFonts w:ascii="Times New Roman" w:eastAsia="Calibri" w:hAnsi="Times New Roman" w:cs="Times New Roman"/>
          <w:sz w:val="28"/>
          <w:szCs w:val="28"/>
        </w:rPr>
        <w:t xml:space="preserve"> of water surface. According to expert estimates, 1/5 of the water area of ​​the World Ocean is already contaminated with oil. If the oil stain is small (up to 10 m2), then it disappears from the surface within 24 hours, forming an emulsion, and the heavy oil fractions settle to the </w:t>
      </w:r>
      <w:r w:rsidRPr="00D3162B">
        <w:rPr>
          <w:rFonts w:ascii="Times New Roman" w:eastAsia="Calibri" w:hAnsi="Times New Roman" w:cs="Times New Roman"/>
          <w:sz w:val="28"/>
          <w:szCs w:val="28"/>
        </w:rPr>
        <w:lastRenderedPageBreak/>
        <w:t>bottom. If the size of the oil slick is greater than 10 m 2, then the oil film causes the death of living organisms, mammals and birds; violates the processes of photosynthesis, and gas exchange between the hydrosphere and the atmosphere.</w:t>
      </w:r>
    </w:p>
    <w:p w:rsidR="00546FDD" w:rsidRDefault="00546FDD" w:rsidP="00546FDD">
      <w:pPr>
        <w:pStyle w:val="ab"/>
        <w:spacing w:after="0"/>
        <w:ind w:firstLine="720"/>
        <w:jc w:val="both"/>
        <w:rPr>
          <w:rFonts w:ascii="Times New Roman" w:eastAsia="Calibri" w:hAnsi="Times New Roman" w:cs="Times New Roman"/>
          <w:sz w:val="28"/>
          <w:szCs w:val="28"/>
        </w:rPr>
      </w:pPr>
      <w:r w:rsidRPr="00D3162B">
        <w:rPr>
          <w:rFonts w:ascii="Times New Roman" w:eastAsia="Calibri" w:hAnsi="Times New Roman" w:cs="Times New Roman"/>
          <w:sz w:val="28"/>
          <w:szCs w:val="28"/>
        </w:rPr>
        <w:t xml:space="preserve">The next </w:t>
      </w:r>
      <w:proofErr w:type="gramStart"/>
      <w:r w:rsidRPr="00D3162B">
        <w:rPr>
          <w:rFonts w:ascii="Times New Roman" w:eastAsia="Calibri" w:hAnsi="Times New Roman" w:cs="Times New Roman"/>
          <w:sz w:val="28"/>
          <w:szCs w:val="28"/>
        </w:rPr>
        <w:t>type of chemical pollution are</w:t>
      </w:r>
      <w:proofErr w:type="gramEnd"/>
      <w:r w:rsidRPr="00D3162B">
        <w:rPr>
          <w:rFonts w:ascii="Times New Roman" w:eastAsia="Calibri" w:hAnsi="Times New Roman" w:cs="Times New Roman"/>
          <w:sz w:val="28"/>
          <w:szCs w:val="28"/>
        </w:rPr>
        <w:t xml:space="preserve"> nitrates, phosphates. Nitrates enter the waters of reservoirs through fertilizers, and phosphates - as synthetic detergents (CMC). CMC are in the group of synthetic surfactants - synthetic surfactants. The appearance of phosphorus of anthropogenic origin has made life easier for housewives, but has complicated the life of nature. </w:t>
      </w:r>
      <w:proofErr w:type="spellStart"/>
      <w:proofErr w:type="gramStart"/>
      <w:r w:rsidRPr="00D3162B">
        <w:rPr>
          <w:rFonts w:ascii="Times New Roman" w:eastAsia="Calibri" w:hAnsi="Times New Roman" w:cs="Times New Roman"/>
          <w:sz w:val="28"/>
          <w:szCs w:val="28"/>
        </w:rPr>
        <w:t>Than</w:t>
      </w:r>
      <w:proofErr w:type="spellEnd"/>
      <w:r w:rsidRPr="00D3162B">
        <w:rPr>
          <w:rFonts w:ascii="Times New Roman" w:eastAsia="Calibri" w:hAnsi="Times New Roman" w:cs="Times New Roman"/>
          <w:sz w:val="28"/>
          <w:szCs w:val="28"/>
        </w:rPr>
        <w:t>?</w:t>
      </w:r>
      <w:proofErr w:type="gramEnd"/>
      <w:r w:rsidRPr="00D3162B">
        <w:rPr>
          <w:rFonts w:ascii="Times New Roman" w:eastAsia="Calibri" w:hAnsi="Times New Roman" w:cs="Times New Roman"/>
          <w:sz w:val="28"/>
          <w:szCs w:val="28"/>
        </w:rPr>
        <w:t xml:space="preserve"> The presence of CMC in water gives it an unpleasant taste and smell. Where the flow is rapid in reservoirs, foam is formed. If the concentration of CMC in water is 1 mg / l, plankton dies, and if it is 5 mg / l, fish are frozen. CMC slows down the natural self-purification of water bodies, acting depressing many biochemical processes in them. Other chemical pollutants include phenols, pesticides and other organic poisons.</w:t>
      </w:r>
    </w:p>
    <w:p w:rsidR="00546FDD" w:rsidRPr="00D3162B" w:rsidRDefault="00546FDD" w:rsidP="00546FDD">
      <w:pPr>
        <w:pStyle w:val="ab"/>
        <w:spacing w:after="0"/>
        <w:ind w:firstLine="720"/>
        <w:jc w:val="both"/>
        <w:rPr>
          <w:rFonts w:ascii="Times New Roman" w:eastAsia="Calibri" w:hAnsi="Times New Roman" w:cs="Times New Roman"/>
          <w:sz w:val="28"/>
          <w:szCs w:val="28"/>
        </w:rPr>
      </w:pPr>
      <w:r w:rsidRPr="00D3162B">
        <w:rPr>
          <w:rFonts w:ascii="Times New Roman" w:eastAsia="Calibri" w:hAnsi="Times New Roman" w:cs="Times New Roman"/>
          <w:sz w:val="28"/>
          <w:szCs w:val="28"/>
        </w:rPr>
        <w:t xml:space="preserve">3. Physical pollution - discharge into the surface reservoirs of </w:t>
      </w:r>
      <w:proofErr w:type="spellStart"/>
      <w:r w:rsidRPr="00D3162B">
        <w:rPr>
          <w:rFonts w:ascii="Times New Roman" w:eastAsia="Calibri" w:hAnsi="Times New Roman" w:cs="Times New Roman"/>
          <w:sz w:val="28"/>
          <w:szCs w:val="28"/>
        </w:rPr>
        <w:t>undissolved</w:t>
      </w:r>
      <w:proofErr w:type="spellEnd"/>
      <w:r w:rsidRPr="00D3162B">
        <w:rPr>
          <w:rFonts w:ascii="Times New Roman" w:eastAsia="Calibri" w:hAnsi="Times New Roman" w:cs="Times New Roman"/>
          <w:sz w:val="28"/>
          <w:szCs w:val="28"/>
        </w:rPr>
        <w:t xml:space="preserve"> materials (clay, as industrial waste in the development of quarries and mines). Sinking to the bottom, a clayey fine fraction can destroy the swept fish eggs.</w:t>
      </w:r>
    </w:p>
    <w:p w:rsidR="00546FDD" w:rsidRPr="00D3162B" w:rsidRDefault="00546FDD" w:rsidP="00546FDD">
      <w:pPr>
        <w:pStyle w:val="ab"/>
        <w:spacing w:after="0"/>
        <w:ind w:firstLine="720"/>
        <w:jc w:val="both"/>
        <w:rPr>
          <w:rFonts w:ascii="Times New Roman" w:eastAsia="Calibri" w:hAnsi="Times New Roman" w:cs="Times New Roman"/>
          <w:sz w:val="28"/>
          <w:szCs w:val="28"/>
        </w:rPr>
      </w:pPr>
      <w:r w:rsidRPr="00D3162B">
        <w:rPr>
          <w:rFonts w:ascii="Times New Roman" w:eastAsia="Calibri" w:hAnsi="Times New Roman" w:cs="Times New Roman"/>
          <w:sz w:val="28"/>
          <w:szCs w:val="28"/>
        </w:rPr>
        <w:t xml:space="preserve">Another type of physical pollution is </w:t>
      </w:r>
      <w:proofErr w:type="gramStart"/>
      <w:r w:rsidRPr="00D3162B">
        <w:rPr>
          <w:rFonts w:ascii="Times New Roman" w:eastAsia="Calibri" w:hAnsi="Times New Roman" w:cs="Times New Roman"/>
          <w:sz w:val="28"/>
          <w:szCs w:val="28"/>
        </w:rPr>
        <w:t>hunting,</w:t>
      </w:r>
      <w:proofErr w:type="gramEnd"/>
      <w:r w:rsidRPr="00D3162B">
        <w:rPr>
          <w:rFonts w:ascii="Times New Roman" w:eastAsia="Calibri" w:hAnsi="Times New Roman" w:cs="Times New Roman"/>
          <w:sz w:val="28"/>
          <w:szCs w:val="28"/>
        </w:rPr>
        <w:t xml:space="preserve"> the use of cartridges, shot (an alloy of lead and antimony) entails pollution by these substances. It is estimated that if 2 million hunters make at least one shot, they will release 32 tons of lead. Lead can accumulate in water bodies. If he gets into goiter ducks, then they will fall ill with </w:t>
      </w:r>
      <w:proofErr w:type="spellStart"/>
      <w:r w:rsidRPr="00D3162B">
        <w:rPr>
          <w:rFonts w:ascii="Times New Roman" w:eastAsia="Calibri" w:hAnsi="Times New Roman" w:cs="Times New Roman"/>
          <w:sz w:val="28"/>
          <w:szCs w:val="28"/>
        </w:rPr>
        <w:t>Saturnism</w:t>
      </w:r>
      <w:proofErr w:type="spellEnd"/>
      <w:r w:rsidRPr="00D3162B">
        <w:rPr>
          <w:rFonts w:ascii="Times New Roman" w:eastAsia="Calibri" w:hAnsi="Times New Roman" w:cs="Times New Roman"/>
          <w:sz w:val="28"/>
          <w:szCs w:val="28"/>
        </w:rPr>
        <w:t>.</w:t>
      </w:r>
    </w:p>
    <w:p w:rsidR="00546FDD" w:rsidRPr="00D3162B" w:rsidRDefault="00546FDD" w:rsidP="00546FDD">
      <w:pPr>
        <w:pStyle w:val="ab"/>
        <w:spacing w:after="0"/>
        <w:ind w:firstLine="720"/>
        <w:jc w:val="both"/>
        <w:rPr>
          <w:rFonts w:ascii="Times New Roman" w:eastAsia="Calibri" w:hAnsi="Times New Roman" w:cs="Times New Roman"/>
          <w:sz w:val="28"/>
          <w:szCs w:val="28"/>
        </w:rPr>
      </w:pPr>
      <w:r w:rsidRPr="00D3162B">
        <w:rPr>
          <w:rFonts w:ascii="Times New Roman" w:eastAsia="Calibri" w:hAnsi="Times New Roman" w:cs="Times New Roman"/>
          <w:sz w:val="28"/>
          <w:szCs w:val="28"/>
        </w:rPr>
        <w:t xml:space="preserve">Thermal pollution also belongs to this type of pollution. Heated water from thermal power plants and other enterprises, entering the reservoir, leads to an increase in water temperature in it. It is known from chemistry that the solubility of gas in water decreases with increasing temperature. This leads to a decrease in oxygen in the water. Breath of </w:t>
      </w:r>
      <w:proofErr w:type="spellStart"/>
      <w:r w:rsidRPr="00D3162B">
        <w:rPr>
          <w:rFonts w:ascii="Times New Roman" w:eastAsia="Calibri" w:hAnsi="Times New Roman" w:cs="Times New Roman"/>
          <w:sz w:val="28"/>
          <w:szCs w:val="28"/>
        </w:rPr>
        <w:t>biocenoses</w:t>
      </w:r>
      <w:proofErr w:type="spellEnd"/>
      <w:r w:rsidRPr="00D3162B">
        <w:rPr>
          <w:rFonts w:ascii="Times New Roman" w:eastAsia="Calibri" w:hAnsi="Times New Roman" w:cs="Times New Roman"/>
          <w:sz w:val="28"/>
          <w:szCs w:val="28"/>
        </w:rPr>
        <w:t xml:space="preserve"> </w:t>
      </w:r>
      <w:proofErr w:type="gramStart"/>
      <w:r w:rsidRPr="00D3162B">
        <w:rPr>
          <w:rFonts w:ascii="Times New Roman" w:eastAsia="Calibri" w:hAnsi="Times New Roman" w:cs="Times New Roman"/>
          <w:sz w:val="28"/>
          <w:szCs w:val="28"/>
        </w:rPr>
        <w:t>worsens,</w:t>
      </w:r>
      <w:proofErr w:type="gramEnd"/>
      <w:r w:rsidRPr="00D3162B">
        <w:rPr>
          <w:rFonts w:ascii="Times New Roman" w:eastAsia="Calibri" w:hAnsi="Times New Roman" w:cs="Times New Roman"/>
          <w:sz w:val="28"/>
          <w:szCs w:val="28"/>
        </w:rPr>
        <w:t xml:space="preserve"> the balance in such reservoirs is disturbed. Pathogenic microorganisms and viruses (</w:t>
      </w:r>
      <w:proofErr w:type="spellStart"/>
      <w:r w:rsidRPr="00D3162B">
        <w:rPr>
          <w:rFonts w:ascii="Times New Roman" w:eastAsia="Calibri" w:hAnsi="Times New Roman" w:cs="Times New Roman"/>
          <w:sz w:val="28"/>
          <w:szCs w:val="28"/>
        </w:rPr>
        <w:t>ascaris</w:t>
      </w:r>
      <w:proofErr w:type="spellEnd"/>
      <w:r w:rsidRPr="00D3162B">
        <w:rPr>
          <w:rFonts w:ascii="Times New Roman" w:eastAsia="Calibri" w:hAnsi="Times New Roman" w:cs="Times New Roman"/>
          <w:sz w:val="28"/>
          <w:szCs w:val="28"/>
        </w:rPr>
        <w:t xml:space="preserve"> eggs) begin to multiply rapidly.</w:t>
      </w:r>
    </w:p>
    <w:p w:rsidR="00546FDD" w:rsidRPr="00D3162B" w:rsidRDefault="00546FDD" w:rsidP="00546FDD">
      <w:pPr>
        <w:pStyle w:val="ab"/>
        <w:spacing w:after="0"/>
        <w:ind w:firstLine="720"/>
        <w:jc w:val="both"/>
        <w:rPr>
          <w:rFonts w:ascii="Times New Roman" w:eastAsia="Calibri" w:hAnsi="Times New Roman" w:cs="Times New Roman"/>
          <w:sz w:val="28"/>
          <w:szCs w:val="28"/>
        </w:rPr>
      </w:pPr>
      <w:r w:rsidRPr="00D3162B">
        <w:rPr>
          <w:rFonts w:ascii="Times New Roman" w:eastAsia="Calibri" w:hAnsi="Times New Roman" w:cs="Times New Roman"/>
          <w:sz w:val="28"/>
          <w:szCs w:val="28"/>
        </w:rPr>
        <w:t xml:space="preserve">Thus, the ways and sources of pollution of surface water bodies are diverse and large-scale. As a result, almost all the rivers of the world (especially the large ones), most of the lakes are polluted. </w:t>
      </w:r>
      <w:proofErr w:type="gramStart"/>
      <w:r w:rsidRPr="00D3162B">
        <w:rPr>
          <w:rFonts w:ascii="Times New Roman" w:eastAsia="Calibri" w:hAnsi="Times New Roman" w:cs="Times New Roman"/>
          <w:sz w:val="28"/>
          <w:szCs w:val="28"/>
        </w:rPr>
        <w:t>Intensively polluted and groundwater.</w:t>
      </w:r>
      <w:proofErr w:type="gramEnd"/>
    </w:p>
    <w:p w:rsidR="00546FDD" w:rsidRDefault="00546FDD" w:rsidP="00546FDD">
      <w:pPr>
        <w:pStyle w:val="ab"/>
        <w:spacing w:after="0"/>
        <w:ind w:firstLine="720"/>
        <w:jc w:val="both"/>
        <w:rPr>
          <w:rFonts w:ascii="Times New Roman" w:eastAsia="Calibri" w:hAnsi="Times New Roman" w:cs="Times New Roman"/>
          <w:sz w:val="28"/>
          <w:szCs w:val="28"/>
        </w:rPr>
      </w:pPr>
      <w:r w:rsidRPr="00D3162B">
        <w:rPr>
          <w:rFonts w:ascii="Times New Roman" w:eastAsia="Calibri" w:hAnsi="Times New Roman" w:cs="Times New Roman"/>
          <w:sz w:val="28"/>
          <w:szCs w:val="28"/>
        </w:rPr>
        <w:t xml:space="preserve">If, in addition to nature conservation, you love shopping, an intermediary </w:t>
      </w:r>
      <w:proofErr w:type="spellStart"/>
      <w:r w:rsidRPr="00D3162B">
        <w:rPr>
          <w:rFonts w:ascii="Times New Roman" w:eastAsia="Calibri" w:hAnsi="Times New Roman" w:cs="Times New Roman"/>
          <w:sz w:val="28"/>
          <w:szCs w:val="28"/>
        </w:rPr>
        <w:t>taobao</w:t>
      </w:r>
      <w:proofErr w:type="spellEnd"/>
      <w:r w:rsidRPr="00D3162B">
        <w:rPr>
          <w:rFonts w:ascii="Times New Roman" w:eastAsia="Calibri" w:hAnsi="Times New Roman" w:cs="Times New Roman"/>
          <w:sz w:val="28"/>
          <w:szCs w:val="28"/>
        </w:rPr>
        <w:t xml:space="preserve"> will help you order goods from China, because it is convenient.</w:t>
      </w:r>
    </w:p>
    <w:p w:rsidR="00546FDD" w:rsidRPr="00D3162B" w:rsidRDefault="00546FDD" w:rsidP="00546FDD">
      <w:pPr>
        <w:pStyle w:val="ab"/>
        <w:spacing w:after="0"/>
        <w:ind w:firstLine="720"/>
        <w:jc w:val="both"/>
        <w:rPr>
          <w:rFonts w:ascii="Times New Roman" w:eastAsia="Calibri" w:hAnsi="Times New Roman" w:cs="Times New Roman"/>
          <w:sz w:val="28"/>
          <w:szCs w:val="28"/>
        </w:rPr>
      </w:pPr>
      <w:r w:rsidRPr="00D3162B">
        <w:rPr>
          <w:rFonts w:ascii="Times New Roman" w:eastAsia="Calibri" w:hAnsi="Times New Roman" w:cs="Times New Roman"/>
          <w:sz w:val="28"/>
          <w:szCs w:val="28"/>
        </w:rPr>
        <w:t xml:space="preserve">Under the pollution of water bodies understand the reduction of their </w:t>
      </w:r>
      <w:proofErr w:type="spellStart"/>
      <w:r w:rsidRPr="00D3162B">
        <w:rPr>
          <w:rFonts w:ascii="Times New Roman" w:eastAsia="Calibri" w:hAnsi="Times New Roman" w:cs="Times New Roman"/>
          <w:sz w:val="28"/>
          <w:szCs w:val="28"/>
        </w:rPr>
        <w:t>biospheric</w:t>
      </w:r>
      <w:proofErr w:type="spellEnd"/>
      <w:r w:rsidRPr="00D3162B">
        <w:rPr>
          <w:rFonts w:ascii="Times New Roman" w:eastAsia="Calibri" w:hAnsi="Times New Roman" w:cs="Times New Roman"/>
          <w:sz w:val="28"/>
          <w:szCs w:val="28"/>
        </w:rPr>
        <w:t xml:space="preserve"> functions and environmental significance as a result of the entry into them of harmful substances.</w:t>
      </w:r>
    </w:p>
    <w:p w:rsidR="00546FDD" w:rsidRPr="00D3162B" w:rsidRDefault="00546FDD" w:rsidP="00546FDD">
      <w:pPr>
        <w:pStyle w:val="ab"/>
        <w:spacing w:after="0"/>
        <w:ind w:firstLine="720"/>
        <w:jc w:val="both"/>
        <w:rPr>
          <w:rFonts w:ascii="Times New Roman" w:eastAsia="Calibri" w:hAnsi="Times New Roman" w:cs="Times New Roman"/>
          <w:sz w:val="28"/>
          <w:szCs w:val="28"/>
        </w:rPr>
      </w:pPr>
      <w:r w:rsidRPr="00D3162B">
        <w:rPr>
          <w:rFonts w:ascii="Times New Roman" w:eastAsia="Calibri" w:hAnsi="Times New Roman" w:cs="Times New Roman"/>
          <w:sz w:val="28"/>
          <w:szCs w:val="28"/>
        </w:rPr>
        <w:t xml:space="preserve">Water pollution is manifested in changes in physical and </w:t>
      </w:r>
      <w:proofErr w:type="spellStart"/>
      <w:r w:rsidRPr="00D3162B">
        <w:rPr>
          <w:rFonts w:ascii="Times New Roman" w:eastAsia="Calibri" w:hAnsi="Times New Roman" w:cs="Times New Roman"/>
          <w:sz w:val="28"/>
          <w:szCs w:val="28"/>
        </w:rPr>
        <w:t>organoleptic</w:t>
      </w:r>
      <w:proofErr w:type="spellEnd"/>
      <w:r w:rsidRPr="00D3162B">
        <w:rPr>
          <w:rFonts w:ascii="Times New Roman" w:eastAsia="Calibri" w:hAnsi="Times New Roman" w:cs="Times New Roman"/>
          <w:sz w:val="28"/>
          <w:szCs w:val="28"/>
        </w:rPr>
        <w:t xml:space="preserve"> properties (loss of transparency, color, odors, taste), an increase in the content of sulfates, chlorides, nitrates, toxic heavy metals, reduction of oxygen dissolved in water, the appearance of radioactive elements, pathogenic bacteria and other pollutants.</w:t>
      </w:r>
    </w:p>
    <w:p w:rsidR="00546FDD" w:rsidRPr="00D3162B" w:rsidRDefault="00546FDD" w:rsidP="00546FDD">
      <w:pPr>
        <w:pStyle w:val="ab"/>
        <w:spacing w:after="0"/>
        <w:ind w:firstLine="720"/>
        <w:jc w:val="both"/>
        <w:rPr>
          <w:rFonts w:ascii="Times New Roman" w:eastAsia="Calibri" w:hAnsi="Times New Roman" w:cs="Times New Roman"/>
          <w:sz w:val="28"/>
          <w:szCs w:val="28"/>
        </w:rPr>
      </w:pPr>
      <w:r w:rsidRPr="00D3162B">
        <w:rPr>
          <w:rFonts w:ascii="Times New Roman" w:eastAsia="Calibri" w:hAnsi="Times New Roman" w:cs="Times New Roman"/>
          <w:sz w:val="28"/>
          <w:szCs w:val="28"/>
        </w:rPr>
        <w:t xml:space="preserve">The historically established equilibrium in the aquatic environment of Baikal, the unique lake of our planet, which, according to scientists, could provide all mankind with clean water for almost half a century, has been disrupted. Over the past 15 years alone, more than 100 km3 of Baikal water has been polluted. </w:t>
      </w:r>
      <w:r w:rsidRPr="00D3162B">
        <w:rPr>
          <w:rFonts w:ascii="Times New Roman" w:eastAsia="Calibri" w:hAnsi="Times New Roman" w:cs="Times New Roman"/>
          <w:sz w:val="28"/>
          <w:szCs w:val="28"/>
        </w:rPr>
        <w:lastRenderedPageBreak/>
        <w:t>More than 8500 tons of oil products, 750 tons of nitrates, 13 thousand tons of chlorides and other pollutants enter the lake every year. Scientists believe that only the size of the lake and the huge volume of water mass, as well as the ability of biota to participate in the processes of self-purification, save the Baikal ecosystem from complete degradation.</w:t>
      </w:r>
    </w:p>
    <w:p w:rsidR="00546FDD" w:rsidRPr="00D3162B" w:rsidRDefault="00546FDD" w:rsidP="00546FDD">
      <w:pPr>
        <w:pStyle w:val="ab"/>
        <w:spacing w:after="0"/>
        <w:ind w:firstLine="720"/>
        <w:jc w:val="both"/>
        <w:rPr>
          <w:rFonts w:ascii="Times New Roman" w:eastAsia="Calibri" w:hAnsi="Times New Roman" w:cs="Times New Roman"/>
          <w:sz w:val="28"/>
          <w:szCs w:val="28"/>
        </w:rPr>
      </w:pPr>
      <w:proofErr w:type="gramStart"/>
      <w:r w:rsidRPr="00D3162B">
        <w:rPr>
          <w:rFonts w:ascii="Times New Roman" w:eastAsia="Calibri" w:hAnsi="Times New Roman" w:cs="Times New Roman"/>
          <w:sz w:val="28"/>
          <w:szCs w:val="28"/>
        </w:rPr>
        <w:t>Major water pollutants.</w:t>
      </w:r>
      <w:proofErr w:type="gramEnd"/>
      <w:r w:rsidRPr="00D3162B">
        <w:rPr>
          <w:rFonts w:ascii="Times New Roman" w:eastAsia="Calibri" w:hAnsi="Times New Roman" w:cs="Times New Roman"/>
          <w:sz w:val="28"/>
          <w:szCs w:val="28"/>
        </w:rPr>
        <w:t xml:space="preserve"> It is established that more than 400 types of substances can cause water pollution. In case of exceeding the permissible norm by at least one of the three indicators of hazard: sanitary-toxicological, sanitary and </w:t>
      </w:r>
      <w:proofErr w:type="spellStart"/>
      <w:r w:rsidRPr="00D3162B">
        <w:rPr>
          <w:rFonts w:ascii="Times New Roman" w:eastAsia="Calibri" w:hAnsi="Times New Roman" w:cs="Times New Roman"/>
          <w:sz w:val="28"/>
          <w:szCs w:val="28"/>
        </w:rPr>
        <w:t>organoleptic</w:t>
      </w:r>
      <w:proofErr w:type="spellEnd"/>
      <w:r w:rsidRPr="00D3162B">
        <w:rPr>
          <w:rFonts w:ascii="Times New Roman" w:eastAsia="Calibri" w:hAnsi="Times New Roman" w:cs="Times New Roman"/>
          <w:sz w:val="28"/>
          <w:szCs w:val="28"/>
        </w:rPr>
        <w:t>, the water is considered polluted.</w:t>
      </w:r>
    </w:p>
    <w:p w:rsidR="00546FDD" w:rsidRPr="00D3162B" w:rsidRDefault="00546FDD" w:rsidP="00546FDD">
      <w:pPr>
        <w:pStyle w:val="ab"/>
        <w:spacing w:after="0"/>
        <w:ind w:firstLine="720"/>
        <w:jc w:val="both"/>
        <w:rPr>
          <w:rFonts w:ascii="Times New Roman" w:eastAsia="Calibri" w:hAnsi="Times New Roman" w:cs="Times New Roman"/>
          <w:sz w:val="28"/>
          <w:szCs w:val="28"/>
        </w:rPr>
      </w:pPr>
      <w:r w:rsidRPr="00D3162B">
        <w:rPr>
          <w:rFonts w:ascii="Times New Roman" w:eastAsia="Calibri" w:hAnsi="Times New Roman" w:cs="Times New Roman"/>
          <w:sz w:val="28"/>
          <w:szCs w:val="28"/>
        </w:rPr>
        <w:t xml:space="preserve">There are chemical, biological and physical pollutants (P. </w:t>
      </w:r>
      <w:proofErr w:type="spellStart"/>
      <w:r w:rsidRPr="00D3162B">
        <w:rPr>
          <w:rFonts w:ascii="Times New Roman" w:eastAsia="Calibri" w:hAnsi="Times New Roman" w:cs="Times New Roman"/>
          <w:sz w:val="28"/>
          <w:szCs w:val="28"/>
        </w:rPr>
        <w:t>Bertoks</w:t>
      </w:r>
      <w:proofErr w:type="spellEnd"/>
      <w:r w:rsidRPr="00D3162B">
        <w:rPr>
          <w:rFonts w:ascii="Times New Roman" w:eastAsia="Calibri" w:hAnsi="Times New Roman" w:cs="Times New Roman"/>
          <w:sz w:val="28"/>
          <w:szCs w:val="28"/>
        </w:rPr>
        <w:t xml:space="preserve">, 1980). Among the chemical pollutants, the most common are oil and petroleum products, synthetic surfactants (synthetic surfactants), pesticides, heavy metals, dioxins, etc. Biological pollutants, such as viruses and other pathogens, are very dangerous to pollute water, and </w:t>
      </w:r>
      <w:proofErr w:type="spellStart"/>
      <w:r w:rsidRPr="00D3162B">
        <w:rPr>
          <w:rFonts w:ascii="Times New Roman" w:eastAsia="Calibri" w:hAnsi="Times New Roman" w:cs="Times New Roman"/>
          <w:sz w:val="28"/>
          <w:szCs w:val="28"/>
        </w:rPr>
        <w:t>and</w:t>
      </w:r>
      <w:proofErr w:type="spellEnd"/>
      <w:r w:rsidRPr="00D3162B">
        <w:rPr>
          <w:rFonts w:ascii="Times New Roman" w:eastAsia="Calibri" w:hAnsi="Times New Roman" w:cs="Times New Roman"/>
          <w:sz w:val="28"/>
          <w:szCs w:val="28"/>
        </w:rPr>
        <w:t xml:space="preserve"> etc.</w:t>
      </w:r>
    </w:p>
    <w:p w:rsidR="00546FDD" w:rsidRPr="00D3162B" w:rsidRDefault="00546FDD" w:rsidP="00546FDD">
      <w:pPr>
        <w:pStyle w:val="ab"/>
        <w:spacing w:after="0"/>
        <w:ind w:firstLine="720"/>
        <w:jc w:val="both"/>
        <w:rPr>
          <w:rFonts w:ascii="Times New Roman" w:eastAsia="Calibri" w:hAnsi="Times New Roman" w:cs="Times New Roman"/>
          <w:sz w:val="28"/>
          <w:szCs w:val="28"/>
        </w:rPr>
      </w:pPr>
      <w:proofErr w:type="gramStart"/>
      <w:r w:rsidRPr="00D3162B">
        <w:rPr>
          <w:rFonts w:ascii="Times New Roman" w:eastAsia="Calibri" w:hAnsi="Times New Roman" w:cs="Times New Roman"/>
          <w:sz w:val="28"/>
          <w:szCs w:val="28"/>
        </w:rPr>
        <w:t>The main types of water pollution.</w:t>
      </w:r>
      <w:proofErr w:type="gramEnd"/>
      <w:r w:rsidRPr="00D3162B">
        <w:rPr>
          <w:rFonts w:ascii="Times New Roman" w:eastAsia="Calibri" w:hAnsi="Times New Roman" w:cs="Times New Roman"/>
          <w:sz w:val="28"/>
          <w:szCs w:val="28"/>
        </w:rPr>
        <w:t xml:space="preserve"> </w:t>
      </w:r>
      <w:proofErr w:type="gramStart"/>
      <w:r w:rsidRPr="00D3162B">
        <w:rPr>
          <w:rFonts w:ascii="Times New Roman" w:eastAsia="Calibri" w:hAnsi="Times New Roman" w:cs="Times New Roman"/>
          <w:sz w:val="28"/>
          <w:szCs w:val="28"/>
        </w:rPr>
        <w:t>The most common chemical and bacterial pollution.</w:t>
      </w:r>
      <w:proofErr w:type="gramEnd"/>
      <w:r w:rsidRPr="00D3162B">
        <w:rPr>
          <w:rFonts w:ascii="Times New Roman" w:eastAsia="Calibri" w:hAnsi="Times New Roman" w:cs="Times New Roman"/>
          <w:sz w:val="28"/>
          <w:szCs w:val="28"/>
        </w:rPr>
        <w:t xml:space="preserve"> Radioactive, mechanical and thermal pollution is much less common.</w:t>
      </w:r>
    </w:p>
    <w:p w:rsidR="00546FDD" w:rsidRPr="00D3162B" w:rsidRDefault="00546FDD" w:rsidP="00546FDD">
      <w:pPr>
        <w:pStyle w:val="ab"/>
        <w:spacing w:after="0"/>
        <w:ind w:firstLine="720"/>
        <w:jc w:val="both"/>
        <w:rPr>
          <w:rFonts w:ascii="Times New Roman" w:eastAsia="Calibri" w:hAnsi="Times New Roman" w:cs="Times New Roman"/>
          <w:sz w:val="28"/>
          <w:szCs w:val="28"/>
        </w:rPr>
      </w:pPr>
      <w:r w:rsidRPr="00D3162B">
        <w:rPr>
          <w:rFonts w:ascii="Times New Roman" w:eastAsia="Calibri" w:hAnsi="Times New Roman" w:cs="Times New Roman"/>
          <w:sz w:val="28"/>
          <w:szCs w:val="28"/>
        </w:rPr>
        <w:t xml:space="preserve">Chemical contamination is the most common, persistent and far-reaching. It can be organic (phenols, naphthenic acids, pesticides, etc.) and inorganic (salts, acids, alkalis), toxic (arsenic, mercury, lead, cadmium, etc.) and non-toxic. When precipitating to the bottom of reservoirs or when filtering in a reservoir, harmful chemicals are </w:t>
      </w:r>
      <w:proofErr w:type="spellStart"/>
      <w:r w:rsidRPr="00D3162B">
        <w:rPr>
          <w:rFonts w:ascii="Times New Roman" w:eastAsia="Calibri" w:hAnsi="Times New Roman" w:cs="Times New Roman"/>
          <w:sz w:val="28"/>
          <w:szCs w:val="28"/>
        </w:rPr>
        <w:t>sorbed</w:t>
      </w:r>
      <w:proofErr w:type="spellEnd"/>
      <w:r w:rsidRPr="00D3162B">
        <w:rPr>
          <w:rFonts w:ascii="Times New Roman" w:eastAsia="Calibri" w:hAnsi="Times New Roman" w:cs="Times New Roman"/>
          <w:sz w:val="28"/>
          <w:szCs w:val="28"/>
        </w:rPr>
        <w:t xml:space="preserve"> by particles of rocks, oxidized and reduced, precipitated, etc., however, as a rule, complete self-purification of polluted waters does not occur. The source of chemical pollution of groundwater in highly permeable soils can extend up to 10 km or more.</w:t>
      </w:r>
    </w:p>
    <w:p w:rsidR="00546FDD" w:rsidRPr="00D3162B" w:rsidRDefault="00546FDD" w:rsidP="00546FDD">
      <w:pPr>
        <w:pStyle w:val="ab"/>
        <w:spacing w:after="0"/>
        <w:ind w:firstLine="720"/>
        <w:jc w:val="both"/>
        <w:rPr>
          <w:rFonts w:ascii="Times New Roman" w:eastAsia="Calibri" w:hAnsi="Times New Roman" w:cs="Times New Roman"/>
          <w:sz w:val="28"/>
          <w:szCs w:val="28"/>
        </w:rPr>
      </w:pPr>
      <w:r w:rsidRPr="00D3162B">
        <w:rPr>
          <w:rFonts w:ascii="Times New Roman" w:eastAsia="Calibri" w:hAnsi="Times New Roman" w:cs="Times New Roman"/>
          <w:sz w:val="28"/>
          <w:szCs w:val="28"/>
        </w:rPr>
        <w:t>Bacterial contamination is expressed in the appearance of pathogenic bacteria, viruses (up to 700 species), protozoa, fungi, etc. in water. This type of contamination is temporary.</w:t>
      </w:r>
    </w:p>
    <w:p w:rsidR="00546FDD" w:rsidRPr="00D3162B" w:rsidRDefault="00546FDD" w:rsidP="00546FDD">
      <w:pPr>
        <w:pStyle w:val="ab"/>
        <w:spacing w:after="0"/>
        <w:ind w:firstLine="720"/>
        <w:jc w:val="both"/>
        <w:rPr>
          <w:rFonts w:ascii="Times New Roman" w:eastAsia="Calibri" w:hAnsi="Times New Roman" w:cs="Times New Roman"/>
          <w:sz w:val="28"/>
          <w:szCs w:val="28"/>
        </w:rPr>
      </w:pPr>
      <w:proofErr w:type="gramStart"/>
      <w:r w:rsidRPr="00D3162B">
        <w:rPr>
          <w:rFonts w:ascii="Times New Roman" w:eastAsia="Calibri" w:hAnsi="Times New Roman" w:cs="Times New Roman"/>
          <w:sz w:val="28"/>
          <w:szCs w:val="28"/>
        </w:rPr>
        <w:t>Very dangerous content in water, even at very low concentrations, of radioactive substances that cause radioactive contamination.</w:t>
      </w:r>
      <w:proofErr w:type="gramEnd"/>
      <w:r w:rsidRPr="00D3162B">
        <w:rPr>
          <w:rFonts w:ascii="Times New Roman" w:eastAsia="Calibri" w:hAnsi="Times New Roman" w:cs="Times New Roman"/>
          <w:sz w:val="28"/>
          <w:szCs w:val="28"/>
        </w:rPr>
        <w:t xml:space="preserve"> The most harmful "long-lived" radioactive elements that have an increased ability to move in water (strontium-90, uranium, radium-226, cesium, etc.). Radioactive elements get into surface water bodies when radioactive waste is dropped into them, waste is buried at the bottom, etc. Uranium, strontium and other elements get into underground waters as a result of their falling onto the surface of the earth in the form of radioactive products and waste and subsequent infiltration into the earth together with atmospheric waters, and as a result of the interaction of groundwater with radioactive rocks.</w:t>
      </w:r>
    </w:p>
    <w:p w:rsidR="00546FDD" w:rsidRPr="00D3162B" w:rsidRDefault="00546FDD" w:rsidP="00546FDD">
      <w:pPr>
        <w:pStyle w:val="ab"/>
        <w:spacing w:after="0"/>
        <w:ind w:firstLine="720"/>
        <w:jc w:val="both"/>
        <w:rPr>
          <w:rFonts w:ascii="Times New Roman" w:eastAsia="Calibri" w:hAnsi="Times New Roman" w:cs="Times New Roman"/>
          <w:sz w:val="28"/>
          <w:szCs w:val="28"/>
        </w:rPr>
      </w:pPr>
      <w:r w:rsidRPr="00D3162B">
        <w:rPr>
          <w:rFonts w:ascii="Times New Roman" w:eastAsia="Calibri" w:hAnsi="Times New Roman" w:cs="Times New Roman"/>
          <w:sz w:val="28"/>
          <w:szCs w:val="28"/>
        </w:rPr>
        <w:t xml:space="preserve">Mechanical pollution is characterized by the ingress of various mechanical impurities into the water (sand, sludge, sludge, etc.). Mechanical impurities can significantly degrade the </w:t>
      </w:r>
      <w:proofErr w:type="spellStart"/>
      <w:r w:rsidRPr="00D3162B">
        <w:rPr>
          <w:rFonts w:ascii="Times New Roman" w:eastAsia="Calibri" w:hAnsi="Times New Roman" w:cs="Times New Roman"/>
          <w:sz w:val="28"/>
          <w:szCs w:val="28"/>
        </w:rPr>
        <w:t>organoleptic</w:t>
      </w:r>
      <w:proofErr w:type="spellEnd"/>
      <w:r w:rsidRPr="00D3162B">
        <w:rPr>
          <w:rFonts w:ascii="Times New Roman" w:eastAsia="Calibri" w:hAnsi="Times New Roman" w:cs="Times New Roman"/>
          <w:sz w:val="28"/>
          <w:szCs w:val="28"/>
        </w:rPr>
        <w:t xml:space="preserve"> characteristics of water.</w:t>
      </w:r>
    </w:p>
    <w:p w:rsidR="00546FDD" w:rsidRPr="00D3162B" w:rsidRDefault="00546FDD" w:rsidP="00546FDD">
      <w:pPr>
        <w:pStyle w:val="ab"/>
        <w:spacing w:after="0"/>
        <w:ind w:firstLine="720"/>
        <w:jc w:val="both"/>
        <w:rPr>
          <w:rFonts w:ascii="Times New Roman" w:eastAsia="Calibri" w:hAnsi="Times New Roman" w:cs="Times New Roman"/>
          <w:sz w:val="28"/>
          <w:szCs w:val="28"/>
        </w:rPr>
      </w:pPr>
      <w:r w:rsidRPr="00D3162B">
        <w:rPr>
          <w:rFonts w:ascii="Times New Roman" w:eastAsia="Calibri" w:hAnsi="Times New Roman" w:cs="Times New Roman"/>
          <w:sz w:val="28"/>
          <w:szCs w:val="28"/>
        </w:rPr>
        <w:t>As applied to surface waters, they are also polluted (or rather, clogged) with solid waste (garbage), timber rafting residues, industrial and household waste, which degrade water quality and adversely affect fish habitats and the state of ecosystems.</w:t>
      </w:r>
    </w:p>
    <w:p w:rsidR="00546FDD" w:rsidRDefault="00546FDD" w:rsidP="00546FDD">
      <w:pPr>
        <w:pStyle w:val="ab"/>
        <w:spacing w:after="0"/>
        <w:ind w:firstLine="720"/>
        <w:jc w:val="both"/>
        <w:rPr>
          <w:rFonts w:ascii="Times New Roman" w:eastAsia="Calibri" w:hAnsi="Times New Roman" w:cs="Times New Roman"/>
          <w:sz w:val="28"/>
          <w:szCs w:val="28"/>
        </w:rPr>
      </w:pPr>
      <w:r w:rsidRPr="00D3162B">
        <w:rPr>
          <w:rFonts w:ascii="Times New Roman" w:eastAsia="Calibri" w:hAnsi="Times New Roman" w:cs="Times New Roman"/>
          <w:sz w:val="28"/>
          <w:szCs w:val="28"/>
        </w:rPr>
        <w:t xml:space="preserve">Thermal pollution is associated with an increase in water temperature as a </w:t>
      </w:r>
      <w:r w:rsidRPr="00D3162B">
        <w:rPr>
          <w:rFonts w:ascii="Times New Roman" w:eastAsia="Calibri" w:hAnsi="Times New Roman" w:cs="Times New Roman"/>
          <w:sz w:val="28"/>
          <w:szCs w:val="28"/>
        </w:rPr>
        <w:lastRenderedPageBreak/>
        <w:t xml:space="preserve">result of mixing with heated surface or process water. For example, it is known that at the site of the Kola nuclear power plant located beyond the Arctic Circle, 7 years after the start of operation, the temperature of groundwater increased from 6 to 19 ° C near the main building. </w:t>
      </w:r>
      <w:proofErr w:type="gramStart"/>
      <w:r w:rsidRPr="00D3162B">
        <w:rPr>
          <w:rFonts w:ascii="Times New Roman" w:eastAsia="Calibri" w:hAnsi="Times New Roman" w:cs="Times New Roman"/>
          <w:sz w:val="28"/>
          <w:szCs w:val="28"/>
        </w:rPr>
        <w:t xml:space="preserve">When the temperature rises, the gas and chemical composition in the water changes, which leads to the proliferation of anaerobic bacteria, an increase in the number of </w:t>
      </w:r>
      <w:proofErr w:type="spellStart"/>
      <w:r w:rsidRPr="00D3162B">
        <w:rPr>
          <w:rFonts w:ascii="Times New Roman" w:eastAsia="Calibri" w:hAnsi="Times New Roman" w:cs="Times New Roman"/>
          <w:sz w:val="28"/>
          <w:szCs w:val="28"/>
        </w:rPr>
        <w:t>hydrobionts</w:t>
      </w:r>
      <w:proofErr w:type="spellEnd"/>
      <w:r w:rsidRPr="00D3162B">
        <w:rPr>
          <w:rFonts w:ascii="Times New Roman" w:eastAsia="Calibri" w:hAnsi="Times New Roman" w:cs="Times New Roman"/>
          <w:sz w:val="28"/>
          <w:szCs w:val="28"/>
        </w:rPr>
        <w:t xml:space="preserve"> and the release of poisonous gases - hydrogen sulfide, methane.</w:t>
      </w:r>
      <w:proofErr w:type="gramEnd"/>
      <w:r w:rsidRPr="00D3162B">
        <w:rPr>
          <w:rFonts w:ascii="Times New Roman" w:eastAsia="Calibri" w:hAnsi="Times New Roman" w:cs="Times New Roman"/>
          <w:sz w:val="28"/>
          <w:szCs w:val="28"/>
        </w:rPr>
        <w:t xml:space="preserve"> At the same time, water “blooms”, as well as the accelerated development of </w:t>
      </w:r>
      <w:proofErr w:type="spellStart"/>
      <w:r w:rsidRPr="00D3162B">
        <w:rPr>
          <w:rFonts w:ascii="Times New Roman" w:eastAsia="Calibri" w:hAnsi="Times New Roman" w:cs="Times New Roman"/>
          <w:sz w:val="28"/>
          <w:szCs w:val="28"/>
        </w:rPr>
        <w:t>microflora</w:t>
      </w:r>
      <w:proofErr w:type="spellEnd"/>
      <w:r w:rsidRPr="00D3162B">
        <w:rPr>
          <w:rFonts w:ascii="Times New Roman" w:eastAsia="Calibri" w:hAnsi="Times New Roman" w:cs="Times New Roman"/>
          <w:sz w:val="28"/>
          <w:szCs w:val="28"/>
        </w:rPr>
        <w:t xml:space="preserve"> and </w:t>
      </w:r>
      <w:proofErr w:type="spellStart"/>
      <w:r w:rsidRPr="00D3162B">
        <w:rPr>
          <w:rFonts w:ascii="Times New Roman" w:eastAsia="Calibri" w:hAnsi="Times New Roman" w:cs="Times New Roman"/>
          <w:sz w:val="28"/>
          <w:szCs w:val="28"/>
        </w:rPr>
        <w:t>microfauna</w:t>
      </w:r>
      <w:proofErr w:type="spellEnd"/>
      <w:r w:rsidRPr="00D3162B">
        <w:rPr>
          <w:rFonts w:ascii="Times New Roman" w:eastAsia="Calibri" w:hAnsi="Times New Roman" w:cs="Times New Roman"/>
          <w:sz w:val="28"/>
          <w:szCs w:val="28"/>
        </w:rPr>
        <w:t xml:space="preserve">, </w:t>
      </w:r>
      <w:proofErr w:type="gramStart"/>
      <w:r w:rsidRPr="00D3162B">
        <w:rPr>
          <w:rFonts w:ascii="Times New Roman" w:eastAsia="Calibri" w:hAnsi="Times New Roman" w:cs="Times New Roman"/>
          <w:sz w:val="28"/>
          <w:szCs w:val="28"/>
        </w:rPr>
        <w:t>which contributes to the development of other types of pollution.</w:t>
      </w:r>
      <w:proofErr w:type="gramEnd"/>
      <w:r w:rsidRPr="00D3162B">
        <w:rPr>
          <w:rFonts w:ascii="Times New Roman" w:eastAsia="Calibri" w:hAnsi="Times New Roman" w:cs="Times New Roman"/>
          <w:sz w:val="28"/>
          <w:szCs w:val="28"/>
        </w:rPr>
        <w:t xml:space="preserve"> According to the existing sanitary standards, the temperature of the reservoir should not rise by more than 3 ° C in summer and 5 ° C in winter, and the heat load on the reservoir should not exceed 12-17 kJ / m3.</w:t>
      </w:r>
    </w:p>
    <w:p w:rsidR="00546FDD" w:rsidRPr="00D3162B" w:rsidRDefault="00546FDD" w:rsidP="00546FDD">
      <w:pPr>
        <w:pStyle w:val="ab"/>
        <w:spacing w:after="0"/>
        <w:ind w:firstLine="720"/>
        <w:jc w:val="both"/>
        <w:rPr>
          <w:rFonts w:ascii="Times New Roman" w:eastAsia="Calibri" w:hAnsi="Times New Roman" w:cs="Times New Roman"/>
          <w:sz w:val="28"/>
          <w:szCs w:val="28"/>
        </w:rPr>
      </w:pPr>
      <w:r w:rsidRPr="00D3162B">
        <w:rPr>
          <w:rFonts w:ascii="Times New Roman" w:eastAsia="Calibri" w:hAnsi="Times New Roman" w:cs="Times New Roman"/>
          <w:sz w:val="28"/>
          <w:szCs w:val="28"/>
        </w:rPr>
        <w:t>Natural sources of pollution include highly mineralized (saline and brines) groundwater or sea water, which can be introduced into fresh unpolluted water during the operation of water intake facilities and pumping water from wells.</w:t>
      </w:r>
    </w:p>
    <w:p w:rsidR="00546FDD" w:rsidRPr="00D3162B" w:rsidRDefault="00546FDD" w:rsidP="00546FDD">
      <w:pPr>
        <w:pStyle w:val="ab"/>
        <w:spacing w:after="0"/>
        <w:ind w:firstLine="720"/>
        <w:jc w:val="both"/>
        <w:rPr>
          <w:rFonts w:ascii="Times New Roman" w:eastAsia="Calibri" w:hAnsi="Times New Roman" w:cs="Times New Roman"/>
          <w:sz w:val="28"/>
          <w:szCs w:val="28"/>
        </w:rPr>
      </w:pPr>
      <w:r w:rsidRPr="00D3162B">
        <w:rPr>
          <w:rFonts w:ascii="Times New Roman" w:eastAsia="Calibri" w:hAnsi="Times New Roman" w:cs="Times New Roman"/>
          <w:sz w:val="28"/>
          <w:szCs w:val="28"/>
        </w:rPr>
        <w:t>It is important to emphasize that groundwater pollution is not limited to the area of ​​industrial enterprises, waste storages, etc., but spread downstream to a distance of 20–30 km or more from the source of pollution. This poses a real threat to drinking water in these areas.</w:t>
      </w:r>
    </w:p>
    <w:p w:rsidR="00546FDD" w:rsidRDefault="00546FDD" w:rsidP="00546FDD">
      <w:pPr>
        <w:pStyle w:val="ab"/>
        <w:spacing w:after="0"/>
        <w:ind w:firstLine="720"/>
        <w:jc w:val="both"/>
        <w:rPr>
          <w:rFonts w:ascii="Times New Roman" w:eastAsia="Calibri" w:hAnsi="Times New Roman" w:cs="Times New Roman"/>
          <w:sz w:val="28"/>
          <w:szCs w:val="28"/>
        </w:rPr>
      </w:pPr>
      <w:r w:rsidRPr="00D3162B">
        <w:rPr>
          <w:rFonts w:ascii="Times New Roman" w:eastAsia="Calibri" w:hAnsi="Times New Roman" w:cs="Times New Roman"/>
          <w:sz w:val="28"/>
          <w:szCs w:val="28"/>
        </w:rPr>
        <w:t>It should also be borne in mind that groundwater pollution has a negative effect on the ecological state of surface waters, the atmosphere, soils, and other components of the natural environment. For example, pollutants found in groundwater may be carried away by a seepage stream into surface water bodies and pollute them. As many scientists emphasize, the cycle of pollutants in the system of surface and groundwater predetermines the unity of environmental and water protection measures and they cannot be broken. Otherwise, measures to protect groundwater outside the context of measures to protect other components of the environment will be ineffective.</w:t>
      </w:r>
    </w:p>
    <w:p w:rsidR="00546FDD" w:rsidRDefault="00546FDD" w:rsidP="00546FDD">
      <w:pPr>
        <w:pStyle w:val="21"/>
        <w:shd w:val="clear" w:color="auto" w:fill="auto"/>
        <w:spacing w:after="0" w:line="322" w:lineRule="exact"/>
        <w:ind w:firstLine="0"/>
        <w:jc w:val="both"/>
        <w:rPr>
          <w:rStyle w:val="2"/>
          <w:rFonts w:ascii="Times New Roman" w:hAnsi="Times New Roman" w:cs="Times New Roman"/>
          <w:color w:val="000000"/>
          <w:sz w:val="28"/>
          <w:szCs w:val="28"/>
          <w:lang w:val="en-US"/>
        </w:rPr>
      </w:pPr>
    </w:p>
    <w:p w:rsidR="00546FDD" w:rsidRDefault="00546FDD" w:rsidP="00546FDD">
      <w:pPr>
        <w:pStyle w:val="ab"/>
        <w:spacing w:after="0"/>
        <w:ind w:firstLine="720"/>
        <w:jc w:val="center"/>
        <w:rPr>
          <w:rFonts w:ascii="Times New Roman" w:eastAsia="Calibri" w:hAnsi="Times New Roman" w:cs="Times New Roman"/>
          <w:b/>
          <w:sz w:val="28"/>
          <w:szCs w:val="28"/>
        </w:rPr>
      </w:pPr>
      <w:r w:rsidRPr="00F26CBE">
        <w:rPr>
          <w:rFonts w:ascii="Times New Roman" w:eastAsia="Calibri" w:hAnsi="Times New Roman" w:cs="Times New Roman"/>
          <w:b/>
          <w:sz w:val="28"/>
          <w:szCs w:val="28"/>
        </w:rPr>
        <w:t xml:space="preserve">ECOLOGICAL CHEMISTRY OF </w:t>
      </w:r>
      <w:r>
        <w:rPr>
          <w:rFonts w:ascii="Times New Roman" w:eastAsia="Calibri" w:hAnsi="Times New Roman" w:cs="Times New Roman"/>
          <w:b/>
          <w:sz w:val="28"/>
          <w:szCs w:val="28"/>
        </w:rPr>
        <w:t>ATMOSPHERE</w:t>
      </w:r>
    </w:p>
    <w:p w:rsidR="00546FDD" w:rsidRPr="003E05EC" w:rsidRDefault="00546FDD" w:rsidP="00546FDD">
      <w:pPr>
        <w:shd w:val="clear" w:color="auto" w:fill="FFFFFF"/>
        <w:ind w:firstLine="708"/>
        <w:jc w:val="both"/>
        <w:rPr>
          <w:rFonts w:ascii="Times New Roman" w:hAnsi="Times New Roman" w:cs="Times New Roman"/>
          <w:sz w:val="28"/>
          <w:szCs w:val="28"/>
          <w:lang w:val="kk-KZ"/>
        </w:rPr>
      </w:pPr>
      <w:r w:rsidRPr="003E05EC">
        <w:rPr>
          <w:rFonts w:ascii="Times New Roman" w:hAnsi="Times New Roman" w:cs="Times New Roman"/>
          <w:sz w:val="28"/>
          <w:szCs w:val="28"/>
          <w:lang w:val="kk-KZ"/>
        </w:rPr>
        <w:t>Living organisms can be found in a very obvious influence on the composition of the atmosphere. Breathing organisms C02 used to make out, but it is known that the oxygen concentration must be supplemented by the process of photosynthesis. The atmosphere around the 1015 otiegi tüzilgsn as a result of photosynthesis. The concentration of oxygen is constantly taking part in the processes of oxidation, onıc is uniform. You can write simple processes of photosynthesis and respiration:</w:t>
      </w:r>
    </w:p>
    <w:p w:rsidR="00546FDD" w:rsidRPr="003E05EC" w:rsidRDefault="00546FDD" w:rsidP="00546FDD">
      <w:pPr>
        <w:shd w:val="clear" w:color="auto" w:fill="FFFFFF"/>
        <w:ind w:firstLine="708"/>
        <w:jc w:val="both"/>
        <w:rPr>
          <w:rFonts w:ascii="Times New Roman" w:hAnsi="Times New Roman" w:cs="Times New Roman"/>
          <w:sz w:val="28"/>
          <w:szCs w:val="28"/>
          <w:lang w:val="kk-KZ"/>
        </w:rPr>
      </w:pPr>
      <w:r w:rsidRPr="003E05EC">
        <w:rPr>
          <w:rFonts w:ascii="Times New Roman" w:hAnsi="Times New Roman" w:cs="Times New Roman"/>
          <w:noProof/>
          <w:sz w:val="28"/>
          <w:szCs w:val="28"/>
          <w:lang w:val="kk-KZ"/>
        </w:rPr>
        <w:t>respiratory</w:t>
      </w:r>
    </w:p>
    <w:p w:rsidR="00546FDD" w:rsidRPr="003E05EC" w:rsidRDefault="00546FDD" w:rsidP="00546FDD">
      <w:pPr>
        <w:shd w:val="clear" w:color="auto" w:fill="FFFFFF"/>
        <w:tabs>
          <w:tab w:val="left" w:pos="4920"/>
        </w:tabs>
        <w:ind w:firstLine="708"/>
        <w:jc w:val="both"/>
        <w:rPr>
          <w:rFonts w:ascii="Times New Roman" w:hAnsi="Times New Roman" w:cs="Times New Roman"/>
          <w:sz w:val="28"/>
          <w:szCs w:val="28"/>
          <w:lang w:val="kk-KZ"/>
        </w:rPr>
      </w:pPr>
      <w:r w:rsidRPr="003E05EC">
        <w:rPr>
          <w:rFonts w:ascii="Times New Roman" w:hAnsi="Times New Roman" w:cs="Times New Roman"/>
          <w:noProof/>
          <w:sz w:val="28"/>
          <w:szCs w:val="28"/>
          <w:lang w:val="kk-KZ"/>
        </w:rPr>
        <w:t>SN</w:t>
      </w:r>
      <w:r w:rsidRPr="003E05EC">
        <w:rPr>
          <w:rFonts w:ascii="Times New Roman" w:hAnsi="Times New Roman" w:cs="Times New Roman"/>
          <w:noProof/>
          <w:sz w:val="28"/>
          <w:szCs w:val="28"/>
          <w:vertAlign w:val="subscript"/>
          <w:lang w:val="kk-KZ"/>
        </w:rPr>
        <w:t>2</w:t>
      </w:r>
      <w:r w:rsidRPr="003E05EC">
        <w:rPr>
          <w:rFonts w:ascii="Times New Roman" w:hAnsi="Times New Roman" w:cs="Times New Roman"/>
          <w:noProof/>
          <w:sz w:val="28"/>
          <w:szCs w:val="28"/>
          <w:lang w:val="kk-KZ"/>
        </w:rPr>
        <w:t>0 + 0</w:t>
      </w:r>
      <w:r w:rsidRPr="003E05EC">
        <w:rPr>
          <w:rFonts w:ascii="Times New Roman" w:hAnsi="Times New Roman" w:cs="Times New Roman"/>
          <w:noProof/>
          <w:sz w:val="28"/>
          <w:szCs w:val="28"/>
          <w:vertAlign w:val="subscript"/>
          <w:lang w:val="kk-KZ"/>
        </w:rPr>
        <w:t>2</w:t>
      </w:r>
      <w:r w:rsidRPr="003E05EC">
        <w:rPr>
          <w:rFonts w:ascii="Times New Roman" w:hAnsi="Times New Roman" w:cs="Times New Roman"/>
          <w:noProof/>
          <w:sz w:val="28"/>
          <w:szCs w:val="28"/>
          <w:lang w:val="kk-KZ"/>
        </w:rPr>
        <w:t xml:space="preserve"> = C0</w:t>
      </w:r>
      <w:r w:rsidRPr="003E05EC">
        <w:rPr>
          <w:rFonts w:ascii="Times New Roman" w:hAnsi="Times New Roman" w:cs="Times New Roman"/>
          <w:noProof/>
          <w:sz w:val="28"/>
          <w:szCs w:val="28"/>
          <w:vertAlign w:val="subscript"/>
          <w:lang w:val="kk-KZ"/>
        </w:rPr>
        <w:t>2</w:t>
      </w:r>
      <w:r w:rsidRPr="003E05EC">
        <w:rPr>
          <w:rFonts w:ascii="Times New Roman" w:hAnsi="Times New Roman" w:cs="Times New Roman"/>
          <w:noProof/>
          <w:sz w:val="28"/>
          <w:szCs w:val="28"/>
          <w:lang w:val="kk-KZ"/>
        </w:rPr>
        <w:t xml:space="preserve"> + H</w:t>
      </w:r>
      <w:r w:rsidRPr="003E05EC">
        <w:rPr>
          <w:rFonts w:ascii="Times New Roman" w:hAnsi="Times New Roman" w:cs="Times New Roman"/>
          <w:noProof/>
          <w:sz w:val="28"/>
          <w:szCs w:val="28"/>
          <w:vertAlign w:val="subscript"/>
          <w:lang w:val="kk-KZ"/>
        </w:rPr>
        <w:t>2</w:t>
      </w:r>
      <w:r w:rsidRPr="003E05EC">
        <w:rPr>
          <w:rFonts w:ascii="Times New Roman" w:hAnsi="Times New Roman" w:cs="Times New Roman"/>
          <w:noProof/>
          <w:sz w:val="28"/>
          <w:szCs w:val="28"/>
          <w:lang w:val="kk-KZ"/>
        </w:rPr>
        <w:t>0 w O</w:t>
      </w:r>
      <w:r w:rsidRPr="003E05EC">
        <w:rPr>
          <w:rFonts w:ascii="Times New Roman" w:hAnsi="Times New Roman" w:cs="Times New Roman"/>
          <w:noProof/>
          <w:sz w:val="28"/>
          <w:szCs w:val="28"/>
          <w:lang w:val="kk-KZ"/>
        </w:rPr>
        <w:tab/>
      </w:r>
      <w:r w:rsidRPr="003E05EC">
        <w:rPr>
          <w:rFonts w:ascii="Times New Roman" w:hAnsi="Times New Roman" w:cs="Times New Roman"/>
          <w:noProof/>
          <w:spacing w:val="-6"/>
          <w:sz w:val="28"/>
          <w:szCs w:val="28"/>
          <w:lang w:val="kk-KZ"/>
        </w:rPr>
        <w:t>(2.1)</w:t>
      </w:r>
    </w:p>
    <w:p w:rsidR="00546FDD" w:rsidRPr="003E05EC" w:rsidRDefault="00546FDD" w:rsidP="00546FDD">
      <w:pPr>
        <w:shd w:val="clear" w:color="auto" w:fill="FFFFFF"/>
        <w:ind w:firstLine="708"/>
        <w:jc w:val="both"/>
        <w:rPr>
          <w:rFonts w:ascii="Times New Roman" w:hAnsi="Times New Roman" w:cs="Times New Roman"/>
          <w:sz w:val="28"/>
          <w:szCs w:val="28"/>
          <w:lang w:val="kk-KZ"/>
        </w:rPr>
      </w:pPr>
      <w:r w:rsidRPr="003E05EC">
        <w:rPr>
          <w:rFonts w:ascii="Times New Roman" w:hAnsi="Times New Roman" w:cs="Times New Roman"/>
          <w:noProof/>
          <w:sz w:val="28"/>
          <w:szCs w:val="28"/>
          <w:lang w:val="kk-KZ"/>
        </w:rPr>
        <w:t>photosynthesis</w:t>
      </w:r>
    </w:p>
    <w:p w:rsidR="00546FDD" w:rsidRPr="003E05EC" w:rsidRDefault="00546FDD" w:rsidP="00546FDD">
      <w:pPr>
        <w:shd w:val="clear" w:color="auto" w:fill="FFFFFF"/>
        <w:ind w:firstLine="708"/>
        <w:jc w:val="both"/>
        <w:rPr>
          <w:rFonts w:ascii="Times New Roman" w:hAnsi="Times New Roman" w:cs="Times New Roman"/>
          <w:sz w:val="28"/>
          <w:szCs w:val="28"/>
          <w:lang w:val="kk-KZ"/>
        </w:rPr>
      </w:pPr>
      <w:r w:rsidRPr="003E05EC">
        <w:rPr>
          <w:rFonts w:ascii="Times New Roman" w:hAnsi="Times New Roman" w:cs="Times New Roman"/>
          <w:noProof/>
          <w:sz w:val="28"/>
          <w:szCs w:val="28"/>
          <w:lang w:val="kk-KZ"/>
        </w:rPr>
        <w:t xml:space="preserve">Small compared to the amount of oxygen in the tank for the amount of organic carbon. This is the scale of geological eras organic carbon is not related to the formation of oxygen in the atmosphere. Such a period of time, such as the level of oxygen in the atmosphere, iron oxidation-prone elements of minerals associated with the processes of erosion. But for the moment the level of oxygen in the </w:t>
      </w:r>
      <w:r w:rsidRPr="003E05EC">
        <w:rPr>
          <w:rFonts w:ascii="Times New Roman" w:hAnsi="Times New Roman" w:cs="Times New Roman"/>
          <w:noProof/>
          <w:sz w:val="28"/>
          <w:szCs w:val="28"/>
          <w:lang w:val="kk-KZ"/>
        </w:rPr>
        <w:lastRenderedPageBreak/>
        <w:t>atmosphere be easy for the existence of organic substances and their reactions with participation plays a key role in the transition to high speed.</w:t>
      </w:r>
    </w:p>
    <w:p w:rsidR="00546FDD" w:rsidRPr="003E05EC" w:rsidRDefault="00546FDD" w:rsidP="00546FDD">
      <w:pPr>
        <w:shd w:val="clear" w:color="auto" w:fill="FFFFFF"/>
        <w:ind w:firstLine="708"/>
        <w:jc w:val="both"/>
        <w:rPr>
          <w:rFonts w:ascii="Times New Roman" w:hAnsi="Times New Roman" w:cs="Times New Roman"/>
          <w:sz w:val="28"/>
          <w:szCs w:val="28"/>
          <w:lang w:val="kk-KZ"/>
        </w:rPr>
      </w:pPr>
      <w:r w:rsidRPr="003E05EC">
        <w:rPr>
          <w:rFonts w:ascii="Times New Roman" w:hAnsi="Times New Roman" w:cs="Times New Roman"/>
          <w:noProof/>
          <w:sz w:val="28"/>
          <w:szCs w:val="28"/>
          <w:lang w:val="kk-KZ"/>
        </w:rPr>
        <w:t>When examining biological gases that emerge in a way you can understand the reasons to be in the service differ in their concentrations. A certain amount're organïzmderdic involved in photosynthesis in the area, of course, increases the concentration of oxygen in the air. But because of the extensive amount of oxygen in the atmosphere, these changes have been observed. On the other hand, at night, that is, the absence of light for photosynthesis, organïzmderdic respïracïya (respiratory) through the process of increasing the concentration of C02 in the atmosphere. Because of the low atmospheric C02 koncentracnyası some biological effect of the action in this case is very serious. For example, overnight thick forest of C02 concentrations reach 340 million ~ ', and can be up to 1 305 million decline in the afternoon. As it is difficult to be updated soil air (air) that the gas level 0,</w:t>
      </w:r>
    </w:p>
    <w:p w:rsidR="00546FDD" w:rsidRPr="003E05EC" w:rsidRDefault="00546FDD" w:rsidP="00546FDD">
      <w:pPr>
        <w:shd w:val="clear" w:color="auto" w:fill="FFFFFF"/>
        <w:ind w:firstLine="708"/>
        <w:jc w:val="both"/>
        <w:rPr>
          <w:rFonts w:ascii="Times New Roman" w:hAnsi="Times New Roman" w:cs="Times New Roman"/>
          <w:sz w:val="28"/>
          <w:szCs w:val="28"/>
          <w:lang w:val="kk-KZ"/>
        </w:rPr>
      </w:pPr>
      <w:r w:rsidRPr="003E05EC">
        <w:rPr>
          <w:rFonts w:ascii="Times New Roman" w:hAnsi="Times New Roman" w:cs="Times New Roman"/>
          <w:noProof/>
          <w:sz w:val="28"/>
          <w:szCs w:val="28"/>
          <w:lang w:val="kk-KZ"/>
        </w:rPr>
        <w:t>Biological origin of the most important substances containing carbon, nitrogen or sulfur. Let them individually.</w:t>
      </w:r>
    </w:p>
    <w:p w:rsidR="00546FDD" w:rsidRPr="003E05EC" w:rsidRDefault="00546FDD" w:rsidP="00546FDD">
      <w:pPr>
        <w:shd w:val="clear" w:color="auto" w:fill="FFFFFF"/>
        <w:ind w:firstLine="708"/>
        <w:jc w:val="both"/>
        <w:rPr>
          <w:rFonts w:ascii="Times New Roman" w:hAnsi="Times New Roman" w:cs="Times New Roman"/>
          <w:sz w:val="28"/>
          <w:szCs w:val="28"/>
        </w:rPr>
      </w:pPr>
      <w:r w:rsidRPr="003E05EC">
        <w:rPr>
          <w:rFonts w:ascii="Times New Roman" w:hAnsi="Times New Roman" w:cs="Times New Roman"/>
          <w:noProof/>
          <w:sz w:val="28"/>
          <w:szCs w:val="28"/>
          <w:lang w:val="kk-KZ"/>
        </w:rPr>
        <w:t>The main hydrocarbon in the atmosphere - clays and organic rice atızdarında zattıc microbial decay is formed. This process can be written as:</w:t>
      </w:r>
    </w:p>
    <w:p w:rsidR="00546FDD" w:rsidRPr="003E05EC" w:rsidRDefault="00546FDD" w:rsidP="00546FDD">
      <w:pPr>
        <w:shd w:val="clear" w:color="auto" w:fill="FFFFFF"/>
        <w:tabs>
          <w:tab w:val="left" w:pos="5323"/>
        </w:tabs>
        <w:ind w:firstLine="708"/>
        <w:jc w:val="both"/>
        <w:rPr>
          <w:rFonts w:ascii="Times New Roman" w:hAnsi="Times New Roman" w:cs="Times New Roman"/>
          <w:sz w:val="28"/>
          <w:szCs w:val="28"/>
        </w:rPr>
      </w:pPr>
      <w:r w:rsidRPr="003E05EC">
        <w:rPr>
          <w:rFonts w:ascii="Times New Roman" w:hAnsi="Times New Roman" w:cs="Times New Roman"/>
          <w:noProof/>
          <w:sz w:val="28"/>
          <w:szCs w:val="28"/>
        </w:rPr>
        <w:t>C0</w:t>
      </w:r>
      <w:r w:rsidRPr="003E05EC">
        <w:rPr>
          <w:rFonts w:ascii="Times New Roman" w:hAnsi="Times New Roman" w:cs="Times New Roman"/>
          <w:noProof/>
          <w:sz w:val="28"/>
          <w:szCs w:val="28"/>
          <w:vertAlign w:val="subscript"/>
        </w:rPr>
        <w:t xml:space="preserve">2 </w:t>
      </w:r>
      <w:r w:rsidRPr="003E05EC">
        <w:rPr>
          <w:rFonts w:ascii="Times New Roman" w:hAnsi="Times New Roman" w:cs="Times New Roman"/>
          <w:noProof/>
          <w:sz w:val="28"/>
          <w:szCs w:val="28"/>
        </w:rPr>
        <w:t>+ 4N</w:t>
      </w:r>
      <w:r w:rsidRPr="003E05EC">
        <w:rPr>
          <w:rFonts w:ascii="Times New Roman" w:hAnsi="Times New Roman" w:cs="Times New Roman"/>
          <w:noProof/>
          <w:sz w:val="28"/>
          <w:szCs w:val="28"/>
          <w:vertAlign w:val="subscript"/>
        </w:rPr>
        <w:t>2'</w:t>
      </w:r>
      <w:r w:rsidRPr="003E05EC">
        <w:rPr>
          <w:rFonts w:ascii="Times New Roman" w:hAnsi="Times New Roman" w:cs="Times New Roman"/>
          <w:noProof/>
          <w:sz w:val="28"/>
          <w:szCs w:val="28"/>
        </w:rPr>
        <w:t>s CH</w:t>
      </w:r>
      <w:r w:rsidRPr="003E05EC">
        <w:rPr>
          <w:rFonts w:ascii="Times New Roman" w:hAnsi="Times New Roman" w:cs="Times New Roman"/>
          <w:noProof/>
          <w:sz w:val="28"/>
          <w:szCs w:val="28"/>
          <w:vertAlign w:val="subscript"/>
        </w:rPr>
        <w:t>4</w:t>
      </w:r>
      <w:r w:rsidRPr="003E05EC">
        <w:rPr>
          <w:rFonts w:ascii="Times New Roman" w:hAnsi="Times New Roman" w:cs="Times New Roman"/>
          <w:noProof/>
          <w:sz w:val="28"/>
          <w:szCs w:val="28"/>
        </w:rPr>
        <w:t xml:space="preserve"> + 2N</w:t>
      </w:r>
      <w:r w:rsidRPr="003E05EC">
        <w:rPr>
          <w:rFonts w:ascii="Times New Roman" w:hAnsi="Times New Roman" w:cs="Times New Roman"/>
          <w:noProof/>
          <w:sz w:val="28"/>
          <w:szCs w:val="28"/>
          <w:vertAlign w:val="subscript"/>
        </w:rPr>
        <w:t>2</w:t>
      </w:r>
      <w:r w:rsidRPr="003E05EC">
        <w:rPr>
          <w:rFonts w:ascii="Times New Roman" w:hAnsi="Times New Roman" w:cs="Times New Roman"/>
          <w:noProof/>
          <w:sz w:val="28"/>
          <w:szCs w:val="28"/>
        </w:rPr>
        <w:t>0</w:t>
      </w:r>
      <w:r w:rsidRPr="003E05EC">
        <w:rPr>
          <w:rFonts w:ascii="Times New Roman" w:hAnsi="Times New Roman" w:cs="Times New Roman"/>
          <w:noProof/>
          <w:sz w:val="28"/>
          <w:szCs w:val="28"/>
        </w:rPr>
        <w:tab/>
        <w:t xml:space="preserve">(2)     </w:t>
      </w:r>
    </w:p>
    <w:p w:rsidR="00546FDD" w:rsidRPr="003E05EC" w:rsidRDefault="00546FDD" w:rsidP="00546FDD">
      <w:pPr>
        <w:shd w:val="clear" w:color="auto" w:fill="FFFFFF"/>
        <w:ind w:firstLine="708"/>
        <w:jc w:val="both"/>
        <w:rPr>
          <w:rFonts w:ascii="Times New Roman" w:hAnsi="Times New Roman" w:cs="Times New Roman"/>
          <w:sz w:val="28"/>
          <w:szCs w:val="28"/>
        </w:rPr>
      </w:pPr>
      <w:r w:rsidRPr="003E05EC">
        <w:rPr>
          <w:rFonts w:ascii="Times New Roman" w:hAnsi="Times New Roman" w:cs="Times New Roman"/>
          <w:noProof/>
          <w:sz w:val="28"/>
          <w:szCs w:val="28"/>
        </w:rPr>
        <w:t>The hydrogen required for the reaction is usually formed when the collapse of alcohols bacteria. These bacteria produce methane, but develop in the same environment. Skipper cases, higher plants and animals, microbiological way provides the appearance of nutrient-forming gases. At the same time, they are suitable for the survival of microorganisms such opportunities. For example, in higher organisms, methane will be based on the activity of the microbes in the intestine. Fïtogormonı growth such as the effect of ethylene, which emits a lot of pronouns. According to the latest monitoring results, produces ethylene plants suffer stress effect, in most cases, even less toxins melşerdegi or light makes it easier to be dragged to do its damage output.</w:t>
      </w:r>
    </w:p>
    <w:p w:rsidR="00546FDD" w:rsidRPr="003E05EC" w:rsidRDefault="00546FDD" w:rsidP="00546FDD">
      <w:pPr>
        <w:ind w:firstLine="708"/>
        <w:jc w:val="both"/>
        <w:rPr>
          <w:rFonts w:ascii="Times New Roman" w:hAnsi="Times New Roman" w:cs="Times New Roman"/>
          <w:noProof/>
          <w:sz w:val="28"/>
          <w:szCs w:val="28"/>
        </w:rPr>
      </w:pPr>
      <w:r w:rsidRPr="003E05EC">
        <w:rPr>
          <w:rFonts w:ascii="Times New Roman" w:hAnsi="Times New Roman" w:cs="Times New Roman"/>
          <w:noProof/>
          <w:sz w:val="28"/>
          <w:szCs w:val="28"/>
        </w:rPr>
        <w:t>Many plants will be separated from the other hydrocarbons. In addition to methane hydrocarbons based on the total amount of pure carbon per year to 600 million tons. equal. Forest-s and other places of airborne hydrocarbons koncen tracïyasınıñ typical average values ​​are shown in Table 1. If you do not control a large number of the continent, and the final amount of hydrocarbons from the air. Higher than in the Arctic. However, the size of tundra and a lot of coal and hydrocarbons formed. Sometimes the concentration of n-butanol in the Arctic observed reach 200 million-1.</w:t>
      </w:r>
    </w:p>
    <w:p w:rsidR="00546FDD" w:rsidRPr="003E05EC" w:rsidRDefault="00546FDD" w:rsidP="00546FDD">
      <w:pPr>
        <w:shd w:val="clear" w:color="auto" w:fill="FFFFFF"/>
        <w:ind w:firstLine="708"/>
        <w:jc w:val="both"/>
        <w:rPr>
          <w:rFonts w:ascii="Times New Roman" w:hAnsi="Times New Roman" w:cs="Times New Roman"/>
          <w:sz w:val="28"/>
          <w:szCs w:val="28"/>
        </w:rPr>
      </w:pPr>
      <w:r w:rsidRPr="003E05EC">
        <w:rPr>
          <w:rFonts w:ascii="Times New Roman" w:hAnsi="Times New Roman" w:cs="Times New Roman"/>
          <w:noProof/>
          <w:sz w:val="28"/>
          <w:szCs w:val="28"/>
        </w:rPr>
        <w:t>The average latitudes that evaporates from the leaves of the formation of aerosol particles size terpeneless contribute more. These items will appear in the air oxidation of oil. Here towers range of pollutants formed naturally important that you disconnect arising from the transmission tower. For example, a-pinene concentration increases with the increase of temperature in the forest (temperature, evaporation-year-damdı</w:t>
      </w:r>
      <w:r>
        <w:rPr>
          <w:rFonts w:ascii="Times New Roman" w:hAnsi="Times New Roman" w:cs="Times New Roman"/>
          <w:noProof/>
          <w:sz w:val="28"/>
          <w:szCs w:val="28"/>
        </w:rPr>
        <w:t>F</w:t>
      </w:r>
      <w:r w:rsidRPr="003E05EC">
        <w:rPr>
          <w:rFonts w:ascii="Times New Roman" w:hAnsi="Times New Roman" w:cs="Times New Roman"/>
          <w:noProof/>
          <w:sz w:val="28"/>
          <w:szCs w:val="28"/>
        </w:rPr>
        <w:t xml:space="preserve">ınıñ bring eswine). The concentration of ozone in the air, onıc something down, because it is easy to terpenderdi tıqtıradı. Terpenderdegi within a few hours kemirteginiñ about 80% by aerosols otırş oxidized form. Lemon, kamfen, terpeïïnen, p-cymene, a-pinene and p-pinene as well as a major </w:t>
      </w:r>
      <w:r w:rsidRPr="003E05EC">
        <w:rPr>
          <w:rFonts w:ascii="Times New Roman" w:hAnsi="Times New Roman" w:cs="Times New Roman"/>
          <w:noProof/>
          <w:sz w:val="28"/>
          <w:szCs w:val="28"/>
        </w:rPr>
        <w:lastRenderedPageBreak/>
        <w:t>concentrations of organic compounds in the air of the forest is from 3-10 mlrd- '. While such low concentrations,</w:t>
      </w:r>
    </w:p>
    <w:p w:rsidR="00546FDD" w:rsidRPr="003E05EC" w:rsidRDefault="00546FDD" w:rsidP="00546FDD">
      <w:pPr>
        <w:shd w:val="clear" w:color="auto" w:fill="FFFFFF"/>
        <w:ind w:firstLine="708"/>
        <w:jc w:val="both"/>
        <w:rPr>
          <w:rFonts w:ascii="Times New Roman" w:hAnsi="Times New Roman" w:cs="Times New Roman"/>
          <w:sz w:val="28"/>
          <w:szCs w:val="28"/>
        </w:rPr>
      </w:pPr>
      <w:r w:rsidRPr="003E05EC">
        <w:rPr>
          <w:rFonts w:ascii="Times New Roman" w:hAnsi="Times New Roman" w:cs="Times New Roman"/>
          <w:noProof/>
          <w:sz w:val="28"/>
          <w:szCs w:val="28"/>
        </w:rPr>
        <w:t>Living organisms produce a very low concentration of substances. Some insects by smell, emits feromondardı need to access each other. Some types of plant bïtteriniñ others at the time of the threat from predators, they risk tranche of the notes to flag-Comte-emits farnezendi. Many mırsqalar FIs to enhance adwındılı</w:t>
      </w:r>
      <w:r>
        <w:rPr>
          <w:rFonts w:ascii="Times New Roman" w:hAnsi="Times New Roman" w:cs="Times New Roman"/>
          <w:noProof/>
          <w:sz w:val="28"/>
          <w:szCs w:val="28"/>
        </w:rPr>
        <w:t>F</w:t>
      </w:r>
      <w:r w:rsidRPr="003E05EC">
        <w:rPr>
          <w:rFonts w:ascii="Times New Roman" w:hAnsi="Times New Roman" w:cs="Times New Roman"/>
          <w:noProof/>
          <w:sz w:val="28"/>
          <w:szCs w:val="28"/>
        </w:rPr>
        <w:t>ın produce ketones (during the attack. Oktanon, p. 3). This kind of thing in the media often very small concentrations in the air-dıqtan, for the signal to take the animal senses. With their help, 1 cm3 at 100 MO-lekwladan can sense low concentrations.</w:t>
      </w:r>
    </w:p>
    <w:p w:rsidR="00546FDD" w:rsidRPr="003E05EC" w:rsidRDefault="00546FDD" w:rsidP="00546FDD">
      <w:pPr>
        <w:shd w:val="clear" w:color="auto" w:fill="FFFFFF"/>
        <w:ind w:firstLine="708"/>
        <w:jc w:val="both"/>
        <w:rPr>
          <w:rFonts w:ascii="Times New Roman" w:hAnsi="Times New Roman" w:cs="Times New Roman"/>
          <w:sz w:val="28"/>
          <w:szCs w:val="28"/>
        </w:rPr>
      </w:pPr>
      <w:r w:rsidRPr="003E05EC">
        <w:rPr>
          <w:rFonts w:ascii="Times New Roman" w:hAnsi="Times New Roman" w:cs="Times New Roman"/>
          <w:noProof/>
          <w:sz w:val="28"/>
          <w:szCs w:val="28"/>
        </w:rPr>
        <w:t>Such emotional feromondardıñ very weak division 100 mthe distance to be observed. Pheromone-s world is very widespread in the animal.</w:t>
      </w:r>
    </w:p>
    <w:p w:rsidR="00546FDD" w:rsidRPr="003E05EC" w:rsidRDefault="00546FDD" w:rsidP="00546FDD">
      <w:pPr>
        <w:shd w:val="clear" w:color="auto" w:fill="FFFFFF"/>
        <w:ind w:firstLine="708"/>
        <w:jc w:val="both"/>
        <w:rPr>
          <w:rFonts w:ascii="Times New Roman" w:hAnsi="Times New Roman" w:cs="Times New Roman"/>
          <w:sz w:val="28"/>
          <w:szCs w:val="28"/>
        </w:rPr>
      </w:pPr>
      <w:r w:rsidRPr="003E05EC">
        <w:rPr>
          <w:rFonts w:ascii="Times New Roman" w:hAnsi="Times New Roman" w:cs="Times New Roman"/>
          <w:noProof/>
          <w:sz w:val="28"/>
          <w:szCs w:val="28"/>
        </w:rPr>
        <w:t>Many nitrogen compounds in the atmosphere as a result of microbiology-mania äreketterdic. For example, horse-mosfiera</w:t>
      </w:r>
      <w:r>
        <w:rPr>
          <w:rFonts w:ascii="Times New Roman" w:hAnsi="Times New Roman" w:cs="Times New Roman"/>
          <w:noProof/>
          <w:sz w:val="28"/>
          <w:szCs w:val="28"/>
        </w:rPr>
        <w:t>F</w:t>
      </w:r>
      <w:r w:rsidRPr="003E05EC">
        <w:rPr>
          <w:rFonts w:ascii="Times New Roman" w:hAnsi="Times New Roman" w:cs="Times New Roman"/>
          <w:noProof/>
          <w:sz w:val="28"/>
          <w:szCs w:val="28"/>
        </w:rPr>
        <w:t>a ammonia released zärimen animals. But when so many bäliginiñ gas separation takes place in the presence of nitrogen compounds in plants of the microorganism that causes the disintegration. Jean-animal urine, nitrogenThe main part will be in the form of urea. Urea quickly hydrolyzed to form ammonia and carbon dioxide: '</w:t>
      </w:r>
    </w:p>
    <w:p w:rsidR="00546FDD" w:rsidRPr="003E05EC" w:rsidRDefault="00546FDD" w:rsidP="00546FDD">
      <w:pPr>
        <w:shd w:val="clear" w:color="auto" w:fill="FFFFFF"/>
        <w:ind w:firstLine="708"/>
        <w:jc w:val="both"/>
        <w:rPr>
          <w:rFonts w:ascii="Times New Roman" w:hAnsi="Times New Roman" w:cs="Times New Roman"/>
          <w:sz w:val="28"/>
          <w:szCs w:val="28"/>
        </w:rPr>
      </w:pPr>
      <w:r w:rsidRPr="003E05EC">
        <w:rPr>
          <w:rFonts w:ascii="Times New Roman" w:hAnsi="Times New Roman" w:cs="Times New Roman"/>
          <w:noProof/>
          <w:sz w:val="28"/>
          <w:szCs w:val="28"/>
        </w:rPr>
        <w:t>Show your jwretin soil, the base hydrolysis reaction issue, which is in the form of ammonia gas. If your soil is acidic, uşqıştı</w:t>
      </w:r>
      <w:r>
        <w:rPr>
          <w:rFonts w:ascii="Times New Roman" w:hAnsi="Times New Roman" w:cs="Times New Roman"/>
          <w:noProof/>
          <w:sz w:val="28"/>
          <w:szCs w:val="28"/>
        </w:rPr>
        <w:t>F</w:t>
      </w:r>
      <w:r w:rsidRPr="003E05EC">
        <w:rPr>
          <w:rFonts w:ascii="Times New Roman" w:hAnsi="Times New Roman" w:cs="Times New Roman"/>
          <w:noProof/>
          <w:sz w:val="28"/>
          <w:szCs w:val="28"/>
        </w:rPr>
        <w:t>ı ammonia, ammonium ion (NN4 +) at the expense of the formation is reduced. Living matter and nitrogen mainly NN4 + will be in the form of ions or compounds containing amino group. Urine contains amino acids that decay can be decomposed by oxidation, such as glycine:</w:t>
      </w:r>
    </w:p>
    <w:p w:rsidR="00546FDD" w:rsidRPr="003E05EC" w:rsidRDefault="00546FDD" w:rsidP="00546FDD">
      <w:pPr>
        <w:shd w:val="clear" w:color="auto" w:fill="FFFFFF"/>
        <w:ind w:firstLine="708"/>
        <w:jc w:val="both"/>
        <w:rPr>
          <w:rFonts w:ascii="Times New Roman" w:hAnsi="Times New Roman" w:cs="Times New Roman"/>
          <w:sz w:val="28"/>
          <w:szCs w:val="28"/>
        </w:rPr>
      </w:pPr>
      <w:r w:rsidRPr="003E05EC">
        <w:rPr>
          <w:rFonts w:ascii="Times New Roman" w:hAnsi="Times New Roman" w:cs="Times New Roman"/>
          <w:noProof/>
          <w:sz w:val="28"/>
          <w:szCs w:val="28"/>
        </w:rPr>
        <w:t>Plants ammonia or ammonium ïonın siciredi directly from the soil. Some microorganisms, like mısalı.topaz, ammonia, and makes it available as an energy source oxidized:</w:t>
      </w:r>
    </w:p>
    <w:p w:rsidR="00546FDD" w:rsidRPr="003E05EC" w:rsidRDefault="00546FDD" w:rsidP="00546FDD">
      <w:pPr>
        <w:shd w:val="clear" w:color="auto" w:fill="FFFFFF"/>
        <w:ind w:firstLine="708"/>
        <w:jc w:val="both"/>
        <w:rPr>
          <w:rFonts w:ascii="Times New Roman" w:hAnsi="Times New Roman" w:cs="Times New Roman"/>
          <w:sz w:val="28"/>
          <w:szCs w:val="28"/>
        </w:rPr>
      </w:pPr>
      <w:r w:rsidRPr="003E05EC">
        <w:rPr>
          <w:rFonts w:ascii="Times New Roman" w:hAnsi="Times New Roman" w:cs="Times New Roman"/>
          <w:noProof/>
          <w:sz w:val="28"/>
          <w:szCs w:val="28"/>
        </w:rPr>
        <w:t>Gas is an important source of the world ocean. Most of them were in the water mass-mania is formed as a result of activity, biology. This, for example sulfur, such as dimethylsulfide as a pilot can access outlets. But do not know the circumstances of the formation of such gases, their sources are usually considered to be the ocean. This idea is correct ocean surface tındagı srigen air proves to be defined Karaganda edowir high concentrations of gases. This diffusion flow "air-to-surface separation swñ leads routed through the ocean to the atmosphere. Ocean are some of the exhaust gases from the.</w:t>
      </w:r>
    </w:p>
    <w:p w:rsidR="00546FDD" w:rsidRPr="003E05EC" w:rsidRDefault="00546FDD" w:rsidP="00546FDD">
      <w:pPr>
        <w:shd w:val="clear" w:color="auto" w:fill="FFFFFF"/>
        <w:ind w:firstLine="708"/>
        <w:jc w:val="both"/>
        <w:rPr>
          <w:rFonts w:ascii="Times New Roman" w:hAnsi="Times New Roman" w:cs="Times New Roman"/>
          <w:sz w:val="28"/>
          <w:szCs w:val="28"/>
          <w:lang w:val="kk-KZ"/>
        </w:rPr>
      </w:pPr>
      <w:r w:rsidRPr="003E05EC">
        <w:rPr>
          <w:rFonts w:ascii="Times New Roman" w:hAnsi="Times New Roman" w:cs="Times New Roman"/>
          <w:sz w:val="28"/>
          <w:szCs w:val="28"/>
          <w:lang w:val="kk-KZ"/>
        </w:rPr>
        <w:t>Many small amount of gases in the atmosphere, which is formed during the reaction. At the same time, caused by extraterrestrial matter and cosmic rays reaction adds a little bit of them. Metal ions formed by meteorites highly important for the chemistry of the atmosphere.</w:t>
      </w:r>
    </w:p>
    <w:p w:rsidR="00546FDD" w:rsidRPr="003E05EC" w:rsidRDefault="00546FDD" w:rsidP="00546FDD">
      <w:pPr>
        <w:shd w:val="clear" w:color="auto" w:fill="FFFFFF"/>
        <w:ind w:firstLine="708"/>
        <w:jc w:val="both"/>
        <w:rPr>
          <w:rFonts w:ascii="Times New Roman" w:hAnsi="Times New Roman" w:cs="Times New Roman"/>
          <w:sz w:val="28"/>
          <w:szCs w:val="28"/>
          <w:lang w:val="kk-KZ"/>
        </w:rPr>
      </w:pPr>
      <w:r w:rsidRPr="003E05EC">
        <w:rPr>
          <w:rFonts w:ascii="Times New Roman" w:hAnsi="Times New Roman" w:cs="Times New Roman"/>
          <w:noProof/>
          <w:sz w:val="28"/>
          <w:szCs w:val="28"/>
          <w:lang w:val="kk-KZ"/>
        </w:rPr>
        <w:t>The effects of lightning in the atmosphere of nitrogen and oxygen chemical baylanısatındı</w:t>
      </w:r>
      <w:r>
        <w:rPr>
          <w:rFonts w:ascii="Times New Roman" w:hAnsi="Times New Roman" w:cs="Times New Roman"/>
          <w:noProof/>
          <w:sz w:val="28"/>
          <w:szCs w:val="28"/>
          <w:lang w:val="kk-KZ"/>
        </w:rPr>
        <w:t>F</w:t>
      </w:r>
      <w:r w:rsidRPr="003E05EC">
        <w:rPr>
          <w:rFonts w:ascii="Times New Roman" w:hAnsi="Times New Roman" w:cs="Times New Roman"/>
          <w:noProof/>
          <w:sz w:val="28"/>
          <w:szCs w:val="28"/>
          <w:lang w:val="kk-KZ"/>
        </w:rPr>
        <w:t>ı known for a long time, but so far the digital unresolved dispute concerning the characteristics of this process. Lightning land soqkı wave of high temperature, nitrogen reacts with oxygen in the air:</w:t>
      </w:r>
    </w:p>
    <w:p w:rsidR="00546FDD" w:rsidRPr="003E05EC" w:rsidRDefault="007B5265" w:rsidP="00546FDD">
      <w:pPr>
        <w:shd w:val="clear" w:color="auto" w:fill="FFFFFF"/>
        <w:ind w:firstLine="708"/>
        <w:jc w:val="both"/>
        <w:rPr>
          <w:rFonts w:ascii="Times New Roman" w:hAnsi="Times New Roman" w:cs="Times New Roman"/>
          <w:sz w:val="28"/>
          <w:szCs w:val="28"/>
        </w:rPr>
      </w:pPr>
      <w:r>
        <w:rPr>
          <w:rFonts w:ascii="Times New Roman" w:hAnsi="Times New Roman" w:cs="Times New Roman"/>
          <w:noProof/>
          <w:sz w:val="28"/>
          <w:szCs w:val="28"/>
          <w:lang w:val="ru-RU" w:eastAsia="ru-RU" w:bidi="ar-SA"/>
        </w:rPr>
        <w:drawing>
          <wp:inline distT="0" distB="0" distL="0" distR="0">
            <wp:extent cx="2895600" cy="333375"/>
            <wp:effectExtent l="19050" t="0" r="0" b="0"/>
            <wp:docPr id="40"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cstate="print"/>
                    <a:srcRect/>
                    <a:stretch>
                      <a:fillRect/>
                    </a:stretch>
                  </pic:blipFill>
                  <pic:spPr bwMode="auto">
                    <a:xfrm>
                      <a:off x="0" y="0"/>
                      <a:ext cx="2895600" cy="333375"/>
                    </a:xfrm>
                    <a:prstGeom prst="rect">
                      <a:avLst/>
                    </a:prstGeom>
                    <a:noFill/>
                    <a:ln w="9525">
                      <a:noFill/>
                      <a:miter lim="800000"/>
                      <a:headEnd/>
                      <a:tailEnd/>
                    </a:ln>
                  </pic:spPr>
                </pic:pic>
              </a:graphicData>
            </a:graphic>
          </wp:inline>
        </w:drawing>
      </w:r>
    </w:p>
    <w:p w:rsidR="00546FDD" w:rsidRPr="003E05EC" w:rsidRDefault="00546FDD" w:rsidP="00546FDD">
      <w:pPr>
        <w:shd w:val="clear" w:color="auto" w:fill="FFFFFF"/>
        <w:ind w:firstLine="708"/>
        <w:jc w:val="both"/>
        <w:rPr>
          <w:rFonts w:ascii="Times New Roman" w:hAnsi="Times New Roman" w:cs="Times New Roman"/>
          <w:sz w:val="28"/>
          <w:szCs w:val="28"/>
        </w:rPr>
      </w:pPr>
      <w:r w:rsidRPr="003E05EC">
        <w:rPr>
          <w:rFonts w:ascii="Times New Roman" w:hAnsi="Times New Roman" w:cs="Times New Roman"/>
          <w:noProof/>
          <w:sz w:val="28"/>
          <w:szCs w:val="28"/>
        </w:rPr>
        <w:lastRenderedPageBreak/>
        <w:t>The reaction yield depends on the temperature, as well as the speed of the Big Chill. If the gas mixture is slowly swısa operations, there will be enough time to pass reactions opposite direction, so that when nitric oxide can yield very little. Lightning category Temperatures change very quickly. Discharge channel can reach a temperature of 4000 K. There will be so favorable conditions for the rapid oxidation of nitrogen.</w:t>
      </w:r>
    </w:p>
    <w:p w:rsidR="00546FDD" w:rsidRPr="003E05EC" w:rsidRDefault="00546FDD" w:rsidP="00546FDD">
      <w:pPr>
        <w:shd w:val="clear" w:color="auto" w:fill="FFFFFF"/>
        <w:ind w:firstLine="708"/>
        <w:jc w:val="both"/>
        <w:rPr>
          <w:rFonts w:ascii="Times New Roman" w:hAnsi="Times New Roman" w:cs="Times New Roman"/>
          <w:sz w:val="28"/>
          <w:szCs w:val="28"/>
        </w:rPr>
      </w:pPr>
      <w:r w:rsidRPr="003E05EC">
        <w:rPr>
          <w:rFonts w:ascii="Times New Roman" w:hAnsi="Times New Roman" w:cs="Times New Roman"/>
          <w:noProof/>
          <w:sz w:val="28"/>
          <w:szCs w:val="28"/>
        </w:rPr>
        <w:t>Lightning discharges power is difficult to assess, but they play an important role in the approval of nitrogen. Clouds and land units discharge between the nitrogen oxide is considered to 4 • 1026 molecule. A flash of lightning on planet Earth every 100 seconds, söïtip 30 leads related to the formation of nitrogen a year. Formed by electrical discharges NO dioxide tan quickly, and then to high concentrations of nitrogen and nitrogen oxides are hydrolyzed form:</w:t>
      </w:r>
    </w:p>
    <w:p w:rsidR="00546FDD" w:rsidRPr="003E05EC" w:rsidRDefault="007B5265" w:rsidP="00546FDD">
      <w:pPr>
        <w:shd w:val="clear" w:color="auto" w:fill="FFFFFF"/>
        <w:ind w:firstLine="708"/>
        <w:jc w:val="both"/>
        <w:rPr>
          <w:rFonts w:ascii="Times New Roman" w:hAnsi="Times New Roman" w:cs="Times New Roman"/>
          <w:sz w:val="28"/>
          <w:szCs w:val="28"/>
        </w:rPr>
      </w:pPr>
      <w:r>
        <w:rPr>
          <w:rFonts w:ascii="Times New Roman" w:hAnsi="Times New Roman" w:cs="Times New Roman"/>
          <w:noProof/>
          <w:sz w:val="28"/>
          <w:szCs w:val="28"/>
          <w:lang w:val="ru-RU" w:eastAsia="ru-RU" w:bidi="ar-SA"/>
        </w:rPr>
        <w:drawing>
          <wp:inline distT="0" distB="0" distL="0" distR="0">
            <wp:extent cx="3457575" cy="476250"/>
            <wp:effectExtent l="19050" t="0" r="9525" b="0"/>
            <wp:docPr id="35"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10" cstate="print"/>
                    <a:srcRect/>
                    <a:stretch>
                      <a:fillRect/>
                    </a:stretch>
                  </pic:blipFill>
                  <pic:spPr bwMode="auto">
                    <a:xfrm>
                      <a:off x="0" y="0"/>
                      <a:ext cx="3457575" cy="476250"/>
                    </a:xfrm>
                    <a:prstGeom prst="rect">
                      <a:avLst/>
                    </a:prstGeom>
                    <a:noFill/>
                    <a:ln w="9525">
                      <a:noFill/>
                      <a:miter lim="800000"/>
                      <a:headEnd/>
                      <a:tailEnd/>
                    </a:ln>
                  </pic:spPr>
                </pic:pic>
              </a:graphicData>
            </a:graphic>
          </wp:inline>
        </w:drawing>
      </w:r>
    </w:p>
    <w:p w:rsidR="00546FDD" w:rsidRPr="003E05EC" w:rsidRDefault="00546FDD" w:rsidP="00546FDD">
      <w:pPr>
        <w:shd w:val="clear" w:color="auto" w:fill="FFFFFF"/>
        <w:ind w:firstLine="708"/>
        <w:jc w:val="both"/>
        <w:rPr>
          <w:rFonts w:ascii="Times New Roman" w:hAnsi="Times New Roman" w:cs="Times New Roman"/>
          <w:sz w:val="28"/>
          <w:szCs w:val="28"/>
        </w:rPr>
      </w:pPr>
      <w:r w:rsidRPr="003E05EC">
        <w:rPr>
          <w:rFonts w:ascii="Times New Roman" w:hAnsi="Times New Roman" w:cs="Times New Roman"/>
          <w:noProof/>
          <w:sz w:val="28"/>
          <w:szCs w:val="28"/>
        </w:rPr>
        <w:t>Most of the reactions in the atmosphere is the usual temperatures. If you need a high activation energy, photochemical way ïnïcïrlenedi. To the level of nitric oxide formed during NOé and NNO3 oxidation reactions, such as direct causes the device to be separated from the gases already in the atmosphere. Typically, the chemical changes in the atmosphere, gases reduced species most associated with the change of oxidized species. The Earth's atmosphere is oxidizing nature of the direction of such processes. Sulfur and nitrogen gases to the conclusion that the reactions can be rendered by the following scheme:</w:t>
      </w:r>
    </w:p>
    <w:p w:rsidR="00546FDD" w:rsidRPr="003E05EC" w:rsidRDefault="007B5265" w:rsidP="00546FDD">
      <w:pPr>
        <w:shd w:val="clear" w:color="auto" w:fill="FFFFFF"/>
        <w:ind w:firstLine="708"/>
        <w:jc w:val="both"/>
        <w:rPr>
          <w:rFonts w:ascii="Times New Roman" w:hAnsi="Times New Roman" w:cs="Times New Roman"/>
          <w:sz w:val="28"/>
          <w:szCs w:val="28"/>
        </w:rPr>
      </w:pPr>
      <w:r>
        <w:rPr>
          <w:rFonts w:ascii="Times New Roman" w:hAnsi="Times New Roman" w:cs="Times New Roman"/>
          <w:noProof/>
          <w:sz w:val="28"/>
          <w:szCs w:val="28"/>
          <w:lang w:val="ru-RU" w:eastAsia="ru-RU" w:bidi="ar-SA"/>
        </w:rPr>
        <w:drawing>
          <wp:inline distT="0" distB="0" distL="0" distR="0">
            <wp:extent cx="3657600" cy="809625"/>
            <wp:effectExtent l="19050" t="0" r="0" b="0"/>
            <wp:docPr id="31"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5"/>
                    <pic:cNvPicPr>
                      <a:picLocks noChangeAspect="1" noChangeArrowheads="1"/>
                    </pic:cNvPicPr>
                  </pic:nvPicPr>
                  <pic:blipFill>
                    <a:blip r:embed="rId11" cstate="print"/>
                    <a:srcRect/>
                    <a:stretch>
                      <a:fillRect/>
                    </a:stretch>
                  </pic:blipFill>
                  <pic:spPr bwMode="auto">
                    <a:xfrm>
                      <a:off x="0" y="0"/>
                      <a:ext cx="3657600" cy="809625"/>
                    </a:xfrm>
                    <a:prstGeom prst="rect">
                      <a:avLst/>
                    </a:prstGeom>
                    <a:noFill/>
                    <a:ln w="9525">
                      <a:noFill/>
                      <a:miter lim="800000"/>
                      <a:headEnd/>
                      <a:tailEnd/>
                    </a:ln>
                  </pic:spPr>
                </pic:pic>
              </a:graphicData>
            </a:graphic>
          </wp:inline>
        </w:drawing>
      </w:r>
    </w:p>
    <w:p w:rsidR="00546FDD" w:rsidRPr="003E05EC" w:rsidRDefault="00546FDD" w:rsidP="00546FDD">
      <w:pPr>
        <w:shd w:val="clear" w:color="auto" w:fill="FFFFFF"/>
        <w:ind w:firstLine="708"/>
        <w:jc w:val="both"/>
        <w:rPr>
          <w:rFonts w:ascii="Times New Roman" w:hAnsi="Times New Roman" w:cs="Times New Roman"/>
          <w:sz w:val="28"/>
          <w:szCs w:val="28"/>
        </w:rPr>
      </w:pPr>
      <w:r w:rsidRPr="003E05EC">
        <w:rPr>
          <w:rFonts w:ascii="Times New Roman" w:hAnsi="Times New Roman" w:cs="Times New Roman"/>
          <w:noProof/>
          <w:sz w:val="28"/>
          <w:szCs w:val="28"/>
        </w:rPr>
        <w:t>This scheme is based on the general rule. Not the pilot scheme is more oxidized forms (sulfates and nitrates), or attractive items (NSO4 and water in the form of NNOé). They rainfall washed out through the atmosphere or a certain page sedimentation and absorption through the effective exported. Consequently, many of the reduced gases to the oxidation process is an effective way to export to the atmosphere. Of course, the oxidation of gas up to high levels, not necessarily. For example, ammonia is very soluble in water, so its a big part of the same low level of oxidation of the atmosphere (usually in the form of a NN4 +) will be flooded. Thus, although to a lesser extent, the deterioration of the water-soluble 50g, washed away by the rain.</w:t>
      </w:r>
    </w:p>
    <w:p w:rsidR="00546FDD" w:rsidRPr="003E05EC" w:rsidRDefault="00546FDD" w:rsidP="00546FDD">
      <w:pPr>
        <w:shd w:val="clear" w:color="auto" w:fill="FFFFFF"/>
        <w:ind w:firstLine="708"/>
        <w:jc w:val="both"/>
        <w:rPr>
          <w:rFonts w:ascii="Times New Roman" w:hAnsi="Times New Roman" w:cs="Times New Roman"/>
          <w:sz w:val="28"/>
          <w:szCs w:val="28"/>
        </w:rPr>
      </w:pPr>
      <w:r w:rsidRPr="003E05EC">
        <w:rPr>
          <w:rFonts w:ascii="Times New Roman" w:hAnsi="Times New Roman" w:cs="Times New Roman"/>
          <w:noProof/>
          <w:sz w:val="28"/>
          <w:szCs w:val="28"/>
        </w:rPr>
        <w:t>The most common hydrocarbon oxidation of methane in the atmosphere, passed through the stage of formation of formaldehyde, formaldehyde and carbon oxide is an important natural source of:</w:t>
      </w:r>
    </w:p>
    <w:p w:rsidR="00546FDD" w:rsidRPr="003E05EC" w:rsidRDefault="007B5265" w:rsidP="00546FDD">
      <w:pPr>
        <w:shd w:val="clear" w:color="auto" w:fill="FFFFFF"/>
        <w:ind w:firstLine="708"/>
        <w:jc w:val="both"/>
        <w:rPr>
          <w:rFonts w:ascii="Times New Roman" w:hAnsi="Times New Roman" w:cs="Times New Roman"/>
          <w:sz w:val="28"/>
          <w:szCs w:val="28"/>
        </w:rPr>
      </w:pPr>
      <w:r>
        <w:rPr>
          <w:rFonts w:ascii="Times New Roman" w:hAnsi="Times New Roman" w:cs="Times New Roman"/>
          <w:noProof/>
          <w:sz w:val="28"/>
          <w:szCs w:val="28"/>
          <w:lang w:val="ru-RU" w:eastAsia="ru-RU" w:bidi="ar-SA"/>
        </w:rPr>
        <w:drawing>
          <wp:inline distT="0" distB="0" distL="0" distR="0">
            <wp:extent cx="3390900" cy="323850"/>
            <wp:effectExtent l="19050" t="0" r="0" b="0"/>
            <wp:docPr id="28"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
                    <pic:cNvPicPr>
                      <a:picLocks noChangeAspect="1" noChangeArrowheads="1"/>
                    </pic:cNvPicPr>
                  </pic:nvPicPr>
                  <pic:blipFill>
                    <a:blip r:embed="rId12" cstate="print"/>
                    <a:srcRect/>
                    <a:stretch>
                      <a:fillRect/>
                    </a:stretch>
                  </pic:blipFill>
                  <pic:spPr bwMode="auto">
                    <a:xfrm>
                      <a:off x="0" y="0"/>
                      <a:ext cx="3390900" cy="323850"/>
                    </a:xfrm>
                    <a:prstGeom prst="rect">
                      <a:avLst/>
                    </a:prstGeom>
                    <a:noFill/>
                    <a:ln w="9525">
                      <a:noFill/>
                      <a:miter lim="800000"/>
                      <a:headEnd/>
                      <a:tailEnd/>
                    </a:ln>
                  </pic:spPr>
                </pic:pic>
              </a:graphicData>
            </a:graphic>
          </wp:inline>
        </w:drawing>
      </w:r>
    </w:p>
    <w:p w:rsidR="00546FDD" w:rsidRPr="003E05EC" w:rsidRDefault="00546FDD" w:rsidP="00546FDD">
      <w:pPr>
        <w:shd w:val="clear" w:color="auto" w:fill="FFFFFF"/>
        <w:ind w:firstLine="708"/>
        <w:jc w:val="both"/>
        <w:rPr>
          <w:rFonts w:ascii="Times New Roman" w:hAnsi="Times New Roman" w:cs="Times New Roman"/>
          <w:sz w:val="28"/>
          <w:szCs w:val="28"/>
        </w:rPr>
      </w:pPr>
      <w:r w:rsidRPr="003E05EC">
        <w:rPr>
          <w:rFonts w:ascii="Times New Roman" w:hAnsi="Times New Roman" w:cs="Times New Roman"/>
          <w:noProof/>
          <w:sz w:val="28"/>
          <w:szCs w:val="28"/>
        </w:rPr>
        <w:t>Isoprene and terpenderden be divided into plants and carbon oxide is a significant size. The above is only under the influence of light on some stairs. As an example of formaldehyde fotolïzinde to the formation of hydrogen and carbon oxide:</w:t>
      </w:r>
    </w:p>
    <w:p w:rsidR="00546FDD" w:rsidRPr="003E05EC" w:rsidRDefault="007B5265" w:rsidP="00546FDD">
      <w:pPr>
        <w:shd w:val="clear" w:color="auto" w:fill="FFFFFF"/>
        <w:ind w:firstLine="708"/>
        <w:jc w:val="both"/>
        <w:rPr>
          <w:rFonts w:ascii="Times New Roman" w:hAnsi="Times New Roman" w:cs="Times New Roman"/>
          <w:sz w:val="28"/>
          <w:szCs w:val="28"/>
        </w:rPr>
      </w:pPr>
      <w:r>
        <w:rPr>
          <w:rFonts w:ascii="Times New Roman" w:hAnsi="Times New Roman" w:cs="Times New Roman"/>
          <w:noProof/>
          <w:sz w:val="28"/>
          <w:szCs w:val="28"/>
          <w:lang w:val="ru-RU" w:eastAsia="ru-RU" w:bidi="ar-SA"/>
        </w:rPr>
        <w:lastRenderedPageBreak/>
        <w:drawing>
          <wp:inline distT="0" distB="0" distL="0" distR="0">
            <wp:extent cx="3381375" cy="257175"/>
            <wp:effectExtent l="19050" t="0" r="9525" b="0"/>
            <wp:docPr id="26"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7"/>
                    <pic:cNvPicPr>
                      <a:picLocks noChangeAspect="1" noChangeArrowheads="1"/>
                    </pic:cNvPicPr>
                  </pic:nvPicPr>
                  <pic:blipFill>
                    <a:blip r:embed="rId13" cstate="print"/>
                    <a:srcRect/>
                    <a:stretch>
                      <a:fillRect/>
                    </a:stretch>
                  </pic:blipFill>
                  <pic:spPr bwMode="auto">
                    <a:xfrm>
                      <a:off x="0" y="0"/>
                      <a:ext cx="3381375" cy="257175"/>
                    </a:xfrm>
                    <a:prstGeom prst="rect">
                      <a:avLst/>
                    </a:prstGeom>
                    <a:noFill/>
                    <a:ln w="9525">
                      <a:noFill/>
                      <a:miter lim="800000"/>
                      <a:headEnd/>
                      <a:tailEnd/>
                    </a:ln>
                  </pic:spPr>
                </pic:pic>
              </a:graphicData>
            </a:graphic>
          </wp:inline>
        </w:drawing>
      </w:r>
    </w:p>
    <w:p w:rsidR="00546FDD" w:rsidRPr="003E05EC" w:rsidRDefault="00546FDD" w:rsidP="00546FDD">
      <w:pPr>
        <w:shd w:val="clear" w:color="auto" w:fill="FFFFFF"/>
        <w:ind w:firstLine="708"/>
        <w:jc w:val="both"/>
        <w:rPr>
          <w:rFonts w:ascii="Times New Roman" w:hAnsi="Times New Roman" w:cs="Times New Roman"/>
          <w:b/>
          <w:bCs/>
          <w:noProof/>
          <w:spacing w:val="-1"/>
          <w:sz w:val="28"/>
          <w:szCs w:val="28"/>
        </w:rPr>
      </w:pPr>
    </w:p>
    <w:p w:rsidR="00546FDD" w:rsidRPr="003E05EC" w:rsidRDefault="00546FDD" w:rsidP="00546FDD">
      <w:pPr>
        <w:shd w:val="clear" w:color="auto" w:fill="FFFFFF"/>
        <w:ind w:firstLine="708"/>
        <w:jc w:val="both"/>
        <w:rPr>
          <w:rFonts w:ascii="Times New Roman" w:hAnsi="Times New Roman" w:cs="Times New Roman"/>
          <w:sz w:val="28"/>
          <w:szCs w:val="28"/>
          <w:lang w:val="kk-KZ"/>
        </w:rPr>
      </w:pPr>
      <w:r w:rsidRPr="003E05EC">
        <w:rPr>
          <w:rFonts w:ascii="Times New Roman" w:hAnsi="Times New Roman" w:cs="Times New Roman"/>
          <w:noProof/>
          <w:sz w:val="28"/>
          <w:szCs w:val="28"/>
          <w:lang w:val="kk-KZ"/>
        </w:rPr>
        <w:t>If your gas concentrations in the atmosphere has not changed, it came to their release and that there is a connection between the processes of equilibrium. Small amounts of the chemical reactions occurring in the atmosphere not only as a source of gases, as well as their reaction to the outflow of gases from the roads. But the withdrawal of chemical processes gases in the atmosphere is not the only way.</w:t>
      </w:r>
    </w:p>
    <w:p w:rsidR="00546FDD" w:rsidRPr="003E05EC" w:rsidRDefault="00546FDD" w:rsidP="00546FDD">
      <w:pPr>
        <w:shd w:val="clear" w:color="auto" w:fill="FFFFFF"/>
        <w:ind w:firstLine="708"/>
        <w:jc w:val="both"/>
        <w:rPr>
          <w:rFonts w:ascii="Times New Roman" w:hAnsi="Times New Roman" w:cs="Times New Roman"/>
          <w:sz w:val="28"/>
          <w:szCs w:val="28"/>
          <w:lang w:val="kk-KZ"/>
        </w:rPr>
      </w:pPr>
      <w:r w:rsidRPr="003E05EC">
        <w:rPr>
          <w:rFonts w:ascii="Times New Roman" w:hAnsi="Times New Roman" w:cs="Times New Roman"/>
          <w:noProof/>
          <w:sz w:val="28"/>
          <w:szCs w:val="28"/>
          <w:lang w:val="kk-KZ"/>
        </w:rPr>
        <w:t>Not the usual ways of outflow of hydrogen and helium. Molecules is very easy, because they ékzosferanıñ (the top layer of the Earth's atmosphere) where high temperatures tartılısın released, and won. Ékzosferanıñ through the knowledge of the thermal structure and temperature dependence of the velocity of the molecules in the atmosphere of hydrogen and helium delay times, their thermal processes due to the withdrawal from the Earth, 103 and discovered that 10é years. In fact, hydrogen delay äldekayda short (~ 10 years), öytkeniI chemical reactions to this process, he referred to the importance of the action of microorganisms and soil absorption.</w:t>
      </w:r>
    </w:p>
    <w:p w:rsidR="00546FDD" w:rsidRPr="003E05EC" w:rsidRDefault="00546FDD" w:rsidP="00546FDD">
      <w:pPr>
        <w:shd w:val="clear" w:color="auto" w:fill="FFFFFF"/>
        <w:ind w:firstLine="708"/>
        <w:jc w:val="both"/>
        <w:rPr>
          <w:rFonts w:ascii="Times New Roman" w:hAnsi="Times New Roman" w:cs="Times New Roman"/>
          <w:sz w:val="28"/>
          <w:szCs w:val="28"/>
          <w:lang w:val="kk-KZ"/>
        </w:rPr>
      </w:pPr>
      <w:r w:rsidRPr="003E05EC">
        <w:rPr>
          <w:rFonts w:ascii="Times New Roman" w:hAnsi="Times New Roman" w:cs="Times New Roman"/>
          <w:noProof/>
          <w:sz w:val="28"/>
          <w:szCs w:val="28"/>
          <w:lang w:val="kk-KZ"/>
        </w:rPr>
        <w:t>Krypton-85 is chemically inert gas that is generated in a nuclear reactor, but helium is very heavy, so it is difficult to come into the Earth's atmosphere. But on the other hand, the radioactive half-life (10.6 years), so the period of its rubidium-85 to dizziness effective (effective) way of export. Some of the reaction gases are not any roads can not be exported. For example, potassium-40 (half-life period 1,25-109 years) were exported from the argon produced by radioactive decay. Therefore, it would still be collected since the beginning of the Earth.</w:t>
      </w:r>
    </w:p>
    <w:p w:rsidR="00546FDD" w:rsidRPr="003E05EC" w:rsidRDefault="00546FDD" w:rsidP="00546FDD">
      <w:pPr>
        <w:ind w:firstLine="708"/>
        <w:jc w:val="both"/>
        <w:rPr>
          <w:rFonts w:ascii="Times New Roman" w:hAnsi="Times New Roman" w:cs="Times New Roman"/>
          <w:noProof/>
          <w:sz w:val="28"/>
          <w:szCs w:val="28"/>
          <w:lang w:val="kk-KZ"/>
        </w:rPr>
      </w:pPr>
      <w:r w:rsidRPr="003E05EC">
        <w:rPr>
          <w:rFonts w:ascii="Times New Roman" w:hAnsi="Times New Roman" w:cs="Times New Roman"/>
          <w:noProof/>
          <w:sz w:val="28"/>
          <w:szCs w:val="28"/>
          <w:lang w:val="kk-KZ"/>
        </w:rPr>
        <w:t xml:space="preserve">        Substances in the atmosphere is homogeneous withdrawal of a small amount of chemical reactions with the other two important processes - dry absorption and removal. Dry Absorption of gases or aerosol particles is a stream directly to a certain page. Dry moisture absorption effect "occurs, for example, on the surface of the ocean absorption. The word "dryness, dissolved in rain water with low doses of substances, şaşındarmen atmospheric precipitation leaching processes used to disable.</w:t>
      </w:r>
    </w:p>
    <w:p w:rsidR="00546FDD" w:rsidRPr="003E05EC" w:rsidRDefault="00546FDD" w:rsidP="00546FDD">
      <w:pPr>
        <w:shd w:val="clear" w:color="auto" w:fill="FFFFFF"/>
        <w:ind w:firstLine="708"/>
        <w:jc w:val="both"/>
        <w:rPr>
          <w:rFonts w:ascii="Times New Roman" w:hAnsi="Times New Roman" w:cs="Times New Roman"/>
          <w:sz w:val="28"/>
          <w:szCs w:val="28"/>
          <w:lang w:val="kk-KZ"/>
        </w:rPr>
      </w:pPr>
      <w:r w:rsidRPr="003E05EC">
        <w:rPr>
          <w:rFonts w:ascii="Times New Roman" w:hAnsi="Times New Roman" w:cs="Times New Roman"/>
          <w:noProof/>
          <w:sz w:val="28"/>
          <w:szCs w:val="28"/>
          <w:lang w:val="kk-KZ"/>
        </w:rPr>
        <w:t>Cusco is sufficiently soluble in water absorption in gases, such as sulfur dioxide to be effective. The role of this piece of the mechanism of absorption of water evident. Experiments of SOQ through the dew proceeds rapidly absorbed from the surface of the plants were identified. At the same time, significantly increase the area of ​​absorption in plants. The gas flow to a certain page in the form of the equation:</w:t>
      </w:r>
    </w:p>
    <w:p w:rsidR="00546FDD" w:rsidRPr="003E05EC" w:rsidRDefault="00546FDD" w:rsidP="00546FDD">
      <w:pPr>
        <w:shd w:val="clear" w:color="auto" w:fill="FFFFFF"/>
        <w:ind w:firstLine="708"/>
        <w:jc w:val="both"/>
        <w:rPr>
          <w:rFonts w:ascii="Times New Roman" w:hAnsi="Times New Roman" w:cs="Times New Roman"/>
          <w:sz w:val="28"/>
          <w:szCs w:val="28"/>
          <w:lang w:val="kk-KZ"/>
        </w:rPr>
      </w:pPr>
      <w:r w:rsidRPr="003E05EC">
        <w:rPr>
          <w:rFonts w:ascii="Times New Roman" w:hAnsi="Times New Roman" w:cs="Times New Roman"/>
          <w:noProof/>
          <w:sz w:val="28"/>
          <w:szCs w:val="28"/>
          <w:lang w:val="kk-KZ"/>
        </w:rPr>
        <w:t>F = Vg  -S,</w:t>
      </w:r>
    </w:p>
    <w:p w:rsidR="00546FDD" w:rsidRPr="003E05EC" w:rsidRDefault="00546FDD" w:rsidP="00546FDD">
      <w:pPr>
        <w:shd w:val="clear" w:color="auto" w:fill="FFFFFF"/>
        <w:ind w:firstLine="708"/>
        <w:jc w:val="both"/>
        <w:rPr>
          <w:rFonts w:ascii="Times New Roman" w:hAnsi="Times New Roman" w:cs="Times New Roman"/>
          <w:sz w:val="28"/>
          <w:szCs w:val="28"/>
          <w:lang w:val="kk-KZ"/>
        </w:rPr>
      </w:pPr>
      <w:r w:rsidRPr="003E05EC">
        <w:rPr>
          <w:rFonts w:ascii="Times New Roman" w:hAnsi="Times New Roman" w:cs="Times New Roman"/>
          <w:noProof/>
          <w:sz w:val="28"/>
          <w:szCs w:val="28"/>
          <w:lang w:val="kk-KZ"/>
        </w:rPr>
        <w:t xml:space="preserve">where F is the flow of gas; Vg- linear speed of absorption; C concentration of gas (usually standard is measured at a height of 1 m). Such a pattern page sedimented particles is often used. But considering the transmission of gas to a solution of the linear velocity of absorption is sometimes replaced by the term "exchange stability, size Vgşamasınıkindey marked. This chapter 4 we consider transported between gas and liquid phases stopped. Table 2.4 pages gases that </w:t>
      </w:r>
      <w:r w:rsidRPr="003E05EC">
        <w:rPr>
          <w:rFonts w:ascii="Times New Roman" w:hAnsi="Times New Roman" w:cs="Times New Roman"/>
          <w:noProof/>
          <w:sz w:val="28"/>
          <w:szCs w:val="28"/>
          <w:lang w:val="kk-KZ"/>
        </w:rPr>
        <w:lastRenderedPageBreak/>
        <w:t>occur naturally in a variety of absorption in the linear velocity of some average values. Hence, SO2as well as a good soluble gases on wet surfaces Linearity speed of absorption, there is a less than 1 cm / s. This gas can be regarded as a post page speed landing speed: Absorption linear velocity of 1 cm / s for the first 100 meters of gas - 105 h or 28 h. about adsorbcïyalanatın page. Thus, the value of the linear velocity seem like little particlesSettling exported by the high rates of heart. In the example provided by the speed of withdrawal of particles, equivalent to about one hour time delay. But this inkqtı simplified approach, real hard to be useful for the simulation of processes, precisely because of the spread of gases in the atmosphere can not even describe.</w:t>
      </w:r>
    </w:p>
    <w:p w:rsidR="00546FDD" w:rsidRPr="003E05EC" w:rsidRDefault="00546FDD" w:rsidP="00546FDD">
      <w:pPr>
        <w:ind w:firstLine="708"/>
        <w:jc w:val="both"/>
        <w:rPr>
          <w:rFonts w:ascii="Times New Roman" w:hAnsi="Times New Roman" w:cs="Times New Roman"/>
          <w:noProof/>
          <w:sz w:val="28"/>
          <w:szCs w:val="28"/>
          <w:lang w:val="kk-KZ"/>
        </w:rPr>
      </w:pPr>
      <w:r w:rsidRPr="003E05EC">
        <w:rPr>
          <w:rFonts w:ascii="Times New Roman" w:hAnsi="Times New Roman" w:cs="Times New Roman"/>
          <w:noProof/>
          <w:sz w:val="28"/>
          <w:szCs w:val="28"/>
          <w:lang w:val="kk-KZ"/>
        </w:rPr>
        <w:t>Linear speed feedback resistivity (g) is called. If there are several different transport processes. In addition, it can add their interference, so the total resistance (R) will be charged. For example, sulfur dioxide intake of plants, in general prevent the transfer of air through a layer of resistance, is transmitted through the boundary layer consists of the sum of the resistance and the surface resistance of the plants. Last leaf follicle interference</w:t>
      </w:r>
    </w:p>
    <w:p w:rsidR="00546FDD" w:rsidRDefault="00546FDD" w:rsidP="00546FDD">
      <w:pPr>
        <w:pStyle w:val="21"/>
        <w:shd w:val="clear" w:color="auto" w:fill="auto"/>
        <w:spacing w:after="0" w:line="322" w:lineRule="exact"/>
        <w:ind w:firstLine="0"/>
        <w:jc w:val="both"/>
        <w:rPr>
          <w:rStyle w:val="2"/>
          <w:rFonts w:ascii="Times New Roman" w:hAnsi="Times New Roman" w:cs="Times New Roman"/>
          <w:color w:val="000000"/>
          <w:sz w:val="28"/>
          <w:szCs w:val="28"/>
          <w:lang w:val="en-US"/>
        </w:rPr>
      </w:pPr>
    </w:p>
    <w:p w:rsidR="00F030A7" w:rsidRPr="00F030A7" w:rsidRDefault="00F030A7" w:rsidP="00F030A7">
      <w:pPr>
        <w:pStyle w:val="21"/>
        <w:shd w:val="clear" w:color="auto" w:fill="auto"/>
        <w:spacing w:after="0" w:line="322" w:lineRule="exact"/>
        <w:ind w:firstLine="0"/>
        <w:jc w:val="center"/>
        <w:rPr>
          <w:rFonts w:ascii="Times New Roman" w:hAnsi="Times New Roman" w:cs="Times New Roman"/>
          <w:sz w:val="28"/>
          <w:szCs w:val="28"/>
          <w:lang w:val="en-US"/>
        </w:rPr>
      </w:pPr>
      <w:r w:rsidRPr="00F030A7">
        <w:rPr>
          <w:rStyle w:val="2"/>
          <w:rFonts w:ascii="Times New Roman" w:hAnsi="Times New Roman" w:cs="Times New Roman"/>
          <w:color w:val="000000"/>
          <w:sz w:val="28"/>
          <w:szCs w:val="28"/>
          <w:lang w:val="en-US"/>
        </w:rPr>
        <w:t>INDICATIVE LIST OF TOPICS OF PRACTICAL (seminar) employment</w:t>
      </w:r>
    </w:p>
    <w:p w:rsidR="00F030A7" w:rsidRPr="00F030A7" w:rsidRDefault="00F030A7" w:rsidP="00F030A7">
      <w:pPr>
        <w:pStyle w:val="ab"/>
        <w:numPr>
          <w:ilvl w:val="0"/>
          <w:numId w:val="33"/>
        </w:numPr>
        <w:tabs>
          <w:tab w:val="left" w:pos="1368"/>
        </w:tabs>
        <w:spacing w:after="0" w:line="322" w:lineRule="exact"/>
        <w:ind w:left="0" w:firstLine="0"/>
        <w:jc w:val="both"/>
        <w:rPr>
          <w:rFonts w:ascii="Times New Roman" w:hAnsi="Times New Roman" w:cs="Times New Roman"/>
          <w:sz w:val="28"/>
          <w:szCs w:val="28"/>
        </w:rPr>
      </w:pPr>
      <w:r w:rsidRPr="00F030A7">
        <w:rPr>
          <w:rFonts w:ascii="Times New Roman" w:hAnsi="Times New Roman" w:cs="Times New Roman"/>
          <w:sz w:val="28"/>
          <w:szCs w:val="28"/>
        </w:rPr>
        <w:t>The occurrence of chemical elements. Chemical elements of the biosphere. The chemical composition of living organisms</w:t>
      </w:r>
    </w:p>
    <w:p w:rsidR="00F030A7" w:rsidRPr="00F030A7" w:rsidRDefault="00F030A7" w:rsidP="00F030A7">
      <w:pPr>
        <w:pStyle w:val="ab"/>
        <w:numPr>
          <w:ilvl w:val="0"/>
          <w:numId w:val="33"/>
        </w:numPr>
        <w:tabs>
          <w:tab w:val="left" w:pos="1368"/>
        </w:tabs>
        <w:spacing w:after="0" w:line="322" w:lineRule="exact"/>
        <w:ind w:left="0" w:firstLine="0"/>
        <w:jc w:val="both"/>
        <w:rPr>
          <w:rFonts w:ascii="Times New Roman" w:hAnsi="Times New Roman" w:cs="Times New Roman"/>
          <w:sz w:val="28"/>
          <w:szCs w:val="28"/>
        </w:rPr>
      </w:pPr>
      <w:r w:rsidRPr="00F030A7">
        <w:rPr>
          <w:rFonts w:ascii="Times New Roman" w:hAnsi="Times New Roman" w:cs="Times New Roman"/>
          <w:sz w:val="28"/>
          <w:szCs w:val="28"/>
        </w:rPr>
        <w:t xml:space="preserve">Exposure to the chemical component of </w:t>
      </w:r>
      <w:proofErr w:type="spellStart"/>
      <w:r w:rsidRPr="00F030A7">
        <w:rPr>
          <w:rFonts w:ascii="Times New Roman" w:hAnsi="Times New Roman" w:cs="Times New Roman"/>
          <w:sz w:val="28"/>
          <w:szCs w:val="28"/>
        </w:rPr>
        <w:t>abiotic</w:t>
      </w:r>
      <w:proofErr w:type="spellEnd"/>
      <w:r w:rsidRPr="00F030A7">
        <w:rPr>
          <w:rFonts w:ascii="Times New Roman" w:hAnsi="Times New Roman" w:cs="Times New Roman"/>
          <w:sz w:val="28"/>
          <w:szCs w:val="28"/>
        </w:rPr>
        <w:t xml:space="preserve"> factors on living organisms.</w:t>
      </w:r>
    </w:p>
    <w:p w:rsidR="00F030A7" w:rsidRPr="00F030A7" w:rsidRDefault="00F030A7" w:rsidP="00F030A7">
      <w:pPr>
        <w:pStyle w:val="ab"/>
        <w:numPr>
          <w:ilvl w:val="0"/>
          <w:numId w:val="33"/>
        </w:numPr>
        <w:tabs>
          <w:tab w:val="left" w:pos="1368"/>
        </w:tabs>
        <w:spacing w:after="0" w:line="322" w:lineRule="exact"/>
        <w:ind w:left="0" w:firstLine="0"/>
        <w:jc w:val="both"/>
        <w:rPr>
          <w:rFonts w:ascii="Times New Roman" w:hAnsi="Times New Roman" w:cs="Times New Roman"/>
          <w:sz w:val="28"/>
          <w:szCs w:val="28"/>
        </w:rPr>
      </w:pPr>
      <w:r w:rsidRPr="00F030A7">
        <w:rPr>
          <w:rFonts w:ascii="Times New Roman" w:hAnsi="Times New Roman" w:cs="Times New Roman"/>
          <w:sz w:val="28"/>
          <w:szCs w:val="28"/>
        </w:rPr>
        <w:t>Chemical pollutants, their sources, the spread in the biosphere and the impact on living organisms</w:t>
      </w:r>
    </w:p>
    <w:p w:rsidR="00F030A7" w:rsidRPr="00F030A7" w:rsidRDefault="00F030A7" w:rsidP="00F030A7">
      <w:pPr>
        <w:pStyle w:val="ab"/>
        <w:numPr>
          <w:ilvl w:val="0"/>
          <w:numId w:val="33"/>
        </w:numPr>
        <w:tabs>
          <w:tab w:val="left" w:pos="1368"/>
        </w:tabs>
        <w:spacing w:after="0" w:line="322" w:lineRule="exact"/>
        <w:ind w:left="0" w:firstLine="0"/>
        <w:jc w:val="both"/>
        <w:rPr>
          <w:rFonts w:ascii="Times New Roman" w:hAnsi="Times New Roman" w:cs="Times New Roman"/>
          <w:sz w:val="28"/>
          <w:szCs w:val="28"/>
        </w:rPr>
      </w:pPr>
      <w:r w:rsidRPr="00F030A7">
        <w:rPr>
          <w:rFonts w:ascii="Times New Roman" w:hAnsi="Times New Roman" w:cs="Times New Roman"/>
          <w:sz w:val="28"/>
          <w:szCs w:val="28"/>
        </w:rPr>
        <w:t>Natural biogeochemical cycles and human-induced changes</w:t>
      </w:r>
    </w:p>
    <w:p w:rsidR="00F030A7" w:rsidRPr="00F030A7" w:rsidRDefault="00F030A7" w:rsidP="00F030A7">
      <w:pPr>
        <w:pStyle w:val="ab"/>
        <w:numPr>
          <w:ilvl w:val="0"/>
          <w:numId w:val="33"/>
        </w:numPr>
        <w:tabs>
          <w:tab w:val="left" w:pos="1368"/>
        </w:tabs>
        <w:spacing w:after="0" w:line="322" w:lineRule="exact"/>
        <w:ind w:left="0" w:firstLine="0"/>
        <w:jc w:val="both"/>
        <w:rPr>
          <w:rFonts w:ascii="Times New Roman" w:hAnsi="Times New Roman" w:cs="Times New Roman"/>
          <w:sz w:val="28"/>
          <w:szCs w:val="28"/>
        </w:rPr>
      </w:pPr>
      <w:r w:rsidRPr="00F030A7">
        <w:rPr>
          <w:rFonts w:ascii="Times New Roman" w:hAnsi="Times New Roman" w:cs="Times New Roman"/>
          <w:sz w:val="28"/>
          <w:szCs w:val="28"/>
        </w:rPr>
        <w:t>Migration of chemical elements in the environment and in the human body.</w:t>
      </w:r>
    </w:p>
    <w:p w:rsidR="00F030A7" w:rsidRPr="00F030A7" w:rsidRDefault="00F030A7" w:rsidP="00F030A7">
      <w:pPr>
        <w:pStyle w:val="ab"/>
        <w:numPr>
          <w:ilvl w:val="0"/>
          <w:numId w:val="33"/>
        </w:numPr>
        <w:tabs>
          <w:tab w:val="left" w:pos="1368"/>
        </w:tabs>
        <w:spacing w:after="0" w:line="322" w:lineRule="exact"/>
        <w:ind w:left="0" w:firstLine="0"/>
        <w:jc w:val="both"/>
        <w:rPr>
          <w:rFonts w:ascii="Times New Roman" w:hAnsi="Times New Roman" w:cs="Times New Roman"/>
          <w:sz w:val="28"/>
          <w:szCs w:val="28"/>
        </w:rPr>
      </w:pPr>
      <w:r w:rsidRPr="00F030A7">
        <w:rPr>
          <w:rFonts w:ascii="Times New Roman" w:hAnsi="Times New Roman" w:cs="Times New Roman"/>
          <w:sz w:val="28"/>
          <w:szCs w:val="28"/>
        </w:rPr>
        <w:t>Biogeochemical cycles elements and substances (for example, major nutrients: carbon, nitrogen, phosphorus) and their quantitative characteristics</w:t>
      </w:r>
    </w:p>
    <w:p w:rsidR="00F030A7" w:rsidRPr="00F030A7" w:rsidRDefault="00F030A7" w:rsidP="00F030A7">
      <w:pPr>
        <w:pStyle w:val="ab"/>
        <w:numPr>
          <w:ilvl w:val="0"/>
          <w:numId w:val="33"/>
        </w:numPr>
        <w:tabs>
          <w:tab w:val="left" w:pos="1368"/>
        </w:tabs>
        <w:spacing w:after="0" w:line="322" w:lineRule="exact"/>
        <w:ind w:left="0" w:firstLine="0"/>
        <w:jc w:val="both"/>
        <w:rPr>
          <w:rFonts w:ascii="Times New Roman" w:hAnsi="Times New Roman" w:cs="Times New Roman"/>
          <w:sz w:val="28"/>
          <w:szCs w:val="28"/>
        </w:rPr>
      </w:pPr>
      <w:r w:rsidRPr="00F030A7">
        <w:rPr>
          <w:rFonts w:ascii="Times New Roman" w:hAnsi="Times New Roman" w:cs="Times New Roman"/>
          <w:sz w:val="28"/>
          <w:szCs w:val="28"/>
        </w:rPr>
        <w:t xml:space="preserve">Entry of heavy metals into the </w:t>
      </w:r>
      <w:proofErr w:type="gramStart"/>
      <w:r w:rsidRPr="00F030A7">
        <w:rPr>
          <w:rFonts w:ascii="Times New Roman" w:hAnsi="Times New Roman" w:cs="Times New Roman"/>
          <w:sz w:val="28"/>
          <w:szCs w:val="28"/>
        </w:rPr>
        <w:t>environment,</w:t>
      </w:r>
      <w:proofErr w:type="gramEnd"/>
      <w:r w:rsidRPr="00F030A7">
        <w:rPr>
          <w:rFonts w:ascii="Times New Roman" w:hAnsi="Times New Roman" w:cs="Times New Roman"/>
          <w:sz w:val="28"/>
          <w:szCs w:val="28"/>
        </w:rPr>
        <w:t xml:space="preserve"> forms of existence, transformation in aquatic ecosystems.</w:t>
      </w:r>
    </w:p>
    <w:p w:rsidR="00F030A7" w:rsidRPr="00F030A7" w:rsidRDefault="00F030A7" w:rsidP="00F030A7">
      <w:pPr>
        <w:pStyle w:val="ab"/>
        <w:numPr>
          <w:ilvl w:val="0"/>
          <w:numId w:val="33"/>
        </w:numPr>
        <w:tabs>
          <w:tab w:val="left" w:pos="1368"/>
        </w:tabs>
        <w:spacing w:after="0" w:line="322" w:lineRule="exact"/>
        <w:ind w:left="0" w:firstLine="0"/>
        <w:jc w:val="both"/>
        <w:rPr>
          <w:rFonts w:ascii="Times New Roman" w:hAnsi="Times New Roman" w:cs="Times New Roman"/>
          <w:sz w:val="28"/>
          <w:szCs w:val="28"/>
        </w:rPr>
      </w:pPr>
      <w:r w:rsidRPr="00F030A7">
        <w:rPr>
          <w:rFonts w:ascii="Times New Roman" w:hAnsi="Times New Roman" w:cs="Times New Roman"/>
          <w:sz w:val="28"/>
          <w:szCs w:val="28"/>
        </w:rPr>
        <w:t>Communication toxic properties of organic substances and their composition and structure.</w:t>
      </w:r>
    </w:p>
    <w:p w:rsidR="00F030A7" w:rsidRPr="00F030A7" w:rsidRDefault="00F030A7" w:rsidP="00F030A7">
      <w:pPr>
        <w:pStyle w:val="ab"/>
        <w:numPr>
          <w:ilvl w:val="0"/>
          <w:numId w:val="33"/>
        </w:numPr>
        <w:tabs>
          <w:tab w:val="left" w:pos="1368"/>
        </w:tabs>
        <w:spacing w:after="0" w:line="322" w:lineRule="exact"/>
        <w:ind w:left="0" w:firstLine="0"/>
        <w:jc w:val="both"/>
        <w:rPr>
          <w:rFonts w:ascii="Times New Roman" w:hAnsi="Times New Roman" w:cs="Times New Roman"/>
          <w:sz w:val="28"/>
          <w:szCs w:val="28"/>
        </w:rPr>
      </w:pPr>
      <w:r w:rsidRPr="00F030A7">
        <w:rPr>
          <w:rFonts w:ascii="Times New Roman" w:hAnsi="Times New Roman" w:cs="Times New Roman"/>
          <w:sz w:val="28"/>
          <w:szCs w:val="28"/>
        </w:rPr>
        <w:t>The mechanism of formation of ozone in the atmosphere. Oxygen, hydrogen, chlorine and nitrogen cycles of ozone.</w:t>
      </w:r>
    </w:p>
    <w:p w:rsidR="00F030A7" w:rsidRPr="00F030A7" w:rsidRDefault="00F030A7" w:rsidP="00F030A7">
      <w:pPr>
        <w:pStyle w:val="ab"/>
        <w:numPr>
          <w:ilvl w:val="0"/>
          <w:numId w:val="33"/>
        </w:numPr>
        <w:tabs>
          <w:tab w:val="left" w:pos="1368"/>
        </w:tabs>
        <w:spacing w:after="0" w:line="322" w:lineRule="exact"/>
        <w:ind w:left="0" w:firstLine="0"/>
        <w:jc w:val="both"/>
        <w:rPr>
          <w:rFonts w:ascii="Times New Roman" w:hAnsi="Times New Roman" w:cs="Times New Roman"/>
          <w:sz w:val="28"/>
          <w:szCs w:val="28"/>
        </w:rPr>
      </w:pPr>
      <w:r w:rsidRPr="00F030A7">
        <w:rPr>
          <w:rFonts w:ascii="Times New Roman" w:hAnsi="Times New Roman" w:cs="Times New Roman"/>
          <w:sz w:val="28"/>
          <w:szCs w:val="28"/>
        </w:rPr>
        <w:t>Basic reactive particles in the troposphere: hydroxyl radical, the nitrogen oxides, sulfur oxides, and their conversion.</w:t>
      </w:r>
    </w:p>
    <w:p w:rsidR="00F030A7" w:rsidRPr="00F030A7" w:rsidRDefault="00F030A7" w:rsidP="00F030A7">
      <w:pPr>
        <w:pStyle w:val="ab"/>
        <w:numPr>
          <w:ilvl w:val="0"/>
          <w:numId w:val="33"/>
        </w:numPr>
        <w:tabs>
          <w:tab w:val="left" w:pos="1350"/>
        </w:tabs>
        <w:spacing w:after="0" w:line="322" w:lineRule="exact"/>
        <w:ind w:left="0" w:firstLine="0"/>
        <w:jc w:val="both"/>
        <w:rPr>
          <w:rFonts w:ascii="Times New Roman" w:hAnsi="Times New Roman" w:cs="Times New Roman"/>
          <w:sz w:val="28"/>
          <w:szCs w:val="28"/>
        </w:rPr>
      </w:pPr>
      <w:r w:rsidRPr="00F030A7">
        <w:rPr>
          <w:rFonts w:ascii="Times New Roman" w:hAnsi="Times New Roman" w:cs="Times New Roman"/>
          <w:sz w:val="28"/>
          <w:szCs w:val="28"/>
        </w:rPr>
        <w:t xml:space="preserve">Global functions of soil (lithosphere, hydrosphere, atmospheric, </w:t>
      </w:r>
      <w:proofErr w:type="spellStart"/>
      <w:r w:rsidRPr="00F030A7">
        <w:rPr>
          <w:rFonts w:ascii="Times New Roman" w:hAnsi="Times New Roman" w:cs="Times New Roman"/>
          <w:sz w:val="28"/>
          <w:szCs w:val="28"/>
        </w:rPr>
        <w:t>obschebiosfernye</w:t>
      </w:r>
      <w:proofErr w:type="spellEnd"/>
      <w:r w:rsidRPr="00F030A7">
        <w:rPr>
          <w:rFonts w:ascii="Times New Roman" w:hAnsi="Times New Roman" w:cs="Times New Roman"/>
          <w:sz w:val="28"/>
          <w:szCs w:val="28"/>
        </w:rPr>
        <w:t>).</w:t>
      </w:r>
    </w:p>
    <w:p w:rsidR="00F030A7" w:rsidRPr="00F030A7" w:rsidRDefault="00F030A7" w:rsidP="00F030A7">
      <w:pPr>
        <w:pStyle w:val="ab"/>
        <w:numPr>
          <w:ilvl w:val="0"/>
          <w:numId w:val="33"/>
        </w:numPr>
        <w:tabs>
          <w:tab w:val="left" w:pos="1350"/>
        </w:tabs>
        <w:spacing w:after="0" w:line="322" w:lineRule="exact"/>
        <w:ind w:left="0" w:firstLine="0"/>
        <w:jc w:val="both"/>
        <w:rPr>
          <w:rFonts w:ascii="Times New Roman" w:hAnsi="Times New Roman" w:cs="Times New Roman"/>
          <w:sz w:val="28"/>
          <w:szCs w:val="28"/>
        </w:rPr>
      </w:pPr>
      <w:r w:rsidRPr="00F030A7">
        <w:rPr>
          <w:rFonts w:ascii="Times New Roman" w:hAnsi="Times New Roman" w:cs="Times New Roman"/>
          <w:sz w:val="28"/>
          <w:szCs w:val="28"/>
        </w:rPr>
        <w:t>The main classes of substances polluting the soil layer: heavy metals, residues of pesticides, petroleum hydrocarbons.</w:t>
      </w:r>
    </w:p>
    <w:p w:rsidR="00F030A7" w:rsidRPr="00F030A7" w:rsidRDefault="00F030A7" w:rsidP="00F030A7">
      <w:pPr>
        <w:pStyle w:val="ab"/>
        <w:numPr>
          <w:ilvl w:val="0"/>
          <w:numId w:val="33"/>
        </w:numPr>
        <w:spacing w:after="0" w:line="322" w:lineRule="exact"/>
        <w:ind w:left="0" w:firstLine="0"/>
        <w:jc w:val="both"/>
        <w:rPr>
          <w:rFonts w:ascii="Times New Roman" w:hAnsi="Times New Roman" w:cs="Times New Roman"/>
          <w:sz w:val="28"/>
          <w:szCs w:val="28"/>
        </w:rPr>
      </w:pPr>
      <w:r w:rsidRPr="00F030A7">
        <w:rPr>
          <w:rFonts w:ascii="Times New Roman" w:hAnsi="Times New Roman" w:cs="Times New Roman"/>
          <w:sz w:val="28"/>
          <w:szCs w:val="28"/>
        </w:rPr>
        <w:t xml:space="preserve"> Modern analytical methods for the determination of elements in the environment.</w:t>
      </w:r>
    </w:p>
    <w:p w:rsidR="00F030A7" w:rsidRPr="00F030A7" w:rsidRDefault="00F030A7" w:rsidP="00F030A7">
      <w:pPr>
        <w:pStyle w:val="ab"/>
        <w:numPr>
          <w:ilvl w:val="0"/>
          <w:numId w:val="33"/>
        </w:numPr>
        <w:tabs>
          <w:tab w:val="left" w:pos="1350"/>
        </w:tabs>
        <w:spacing w:after="0" w:line="322" w:lineRule="exact"/>
        <w:ind w:left="0" w:firstLine="0"/>
        <w:jc w:val="both"/>
        <w:rPr>
          <w:rFonts w:ascii="Times New Roman" w:hAnsi="Times New Roman" w:cs="Times New Roman"/>
          <w:sz w:val="28"/>
          <w:szCs w:val="28"/>
        </w:rPr>
      </w:pPr>
      <w:r w:rsidRPr="00F030A7">
        <w:rPr>
          <w:rFonts w:ascii="Times New Roman" w:hAnsi="Times New Roman" w:cs="Times New Roman"/>
          <w:sz w:val="28"/>
          <w:szCs w:val="28"/>
        </w:rPr>
        <w:t>Diagnosis and efficient chemical-analytical control of the environment.</w:t>
      </w:r>
    </w:p>
    <w:p w:rsidR="00F030A7" w:rsidRDefault="00F030A7" w:rsidP="00F030A7">
      <w:pPr>
        <w:pStyle w:val="ab"/>
        <w:numPr>
          <w:ilvl w:val="0"/>
          <w:numId w:val="33"/>
        </w:numPr>
        <w:tabs>
          <w:tab w:val="left" w:pos="1350"/>
        </w:tabs>
        <w:spacing w:after="0" w:line="322" w:lineRule="exact"/>
        <w:ind w:left="0" w:firstLine="0"/>
        <w:jc w:val="both"/>
        <w:rPr>
          <w:rFonts w:ascii="Times New Roman" w:hAnsi="Times New Roman" w:cs="Times New Roman"/>
          <w:sz w:val="28"/>
          <w:szCs w:val="28"/>
        </w:rPr>
      </w:pPr>
      <w:r w:rsidRPr="00F030A7">
        <w:rPr>
          <w:rFonts w:ascii="Times New Roman" w:hAnsi="Times New Roman" w:cs="Times New Roman"/>
          <w:sz w:val="28"/>
          <w:szCs w:val="28"/>
        </w:rPr>
        <w:t>Monitoring role in the analysis and prevention of the dangerous consequences of global anthropogenic influences.</w:t>
      </w:r>
    </w:p>
    <w:p w:rsidR="00F030A7" w:rsidRPr="00F030A7" w:rsidRDefault="00F030A7" w:rsidP="00F030A7">
      <w:pPr>
        <w:pStyle w:val="ab"/>
        <w:tabs>
          <w:tab w:val="left" w:pos="1350"/>
        </w:tabs>
        <w:spacing w:after="0" w:line="322" w:lineRule="exact"/>
        <w:ind w:left="580"/>
        <w:jc w:val="both"/>
        <w:rPr>
          <w:rFonts w:ascii="Times New Roman" w:hAnsi="Times New Roman" w:cs="Times New Roman"/>
          <w:sz w:val="28"/>
          <w:szCs w:val="28"/>
        </w:rPr>
      </w:pPr>
    </w:p>
    <w:p w:rsidR="00F030A7" w:rsidRPr="00F030A7" w:rsidRDefault="00F030A7" w:rsidP="00F030A7">
      <w:pPr>
        <w:pStyle w:val="110"/>
        <w:keepNext/>
        <w:keepLines/>
        <w:shd w:val="clear" w:color="auto" w:fill="auto"/>
        <w:spacing w:before="0" w:after="0" w:line="260" w:lineRule="exact"/>
        <w:ind w:firstLine="0"/>
        <w:jc w:val="center"/>
        <w:rPr>
          <w:rFonts w:ascii="Times New Roman" w:hAnsi="Times New Roman" w:cs="Times New Roman"/>
          <w:sz w:val="28"/>
          <w:szCs w:val="28"/>
        </w:rPr>
      </w:pPr>
      <w:bookmarkStart w:id="10" w:name="bookmark196"/>
      <w:r w:rsidRPr="00F030A7">
        <w:rPr>
          <w:rStyle w:val="14"/>
          <w:rFonts w:ascii="Times New Roman" w:hAnsi="Times New Roman" w:cs="Times New Roman"/>
          <w:color w:val="000000"/>
          <w:sz w:val="28"/>
          <w:szCs w:val="28"/>
          <w:lang w:val="en-US" w:eastAsia="ru-RU"/>
        </w:rPr>
        <w:lastRenderedPageBreak/>
        <w:t>INDICATIVE LIST OF TOPICS laboratory work</w:t>
      </w:r>
      <w:bookmarkEnd w:id="10"/>
    </w:p>
    <w:p w:rsidR="00F030A7" w:rsidRPr="00F030A7" w:rsidRDefault="00F030A7" w:rsidP="00F030A7">
      <w:pPr>
        <w:pStyle w:val="ab"/>
        <w:numPr>
          <w:ilvl w:val="0"/>
          <w:numId w:val="36"/>
        </w:numPr>
        <w:tabs>
          <w:tab w:val="left" w:pos="426"/>
        </w:tabs>
        <w:spacing w:after="0" w:line="322" w:lineRule="exact"/>
        <w:ind w:left="0" w:firstLine="0"/>
        <w:jc w:val="both"/>
        <w:rPr>
          <w:rFonts w:ascii="Times New Roman" w:hAnsi="Times New Roman" w:cs="Times New Roman"/>
          <w:sz w:val="28"/>
          <w:szCs w:val="28"/>
        </w:rPr>
      </w:pPr>
      <w:r w:rsidRPr="00F030A7">
        <w:rPr>
          <w:rFonts w:ascii="Times New Roman" w:hAnsi="Times New Roman" w:cs="Times New Roman"/>
          <w:sz w:val="28"/>
          <w:szCs w:val="28"/>
        </w:rPr>
        <w:t>Determination of the gas composition outside chromatographic method.</w:t>
      </w:r>
    </w:p>
    <w:p w:rsidR="00F030A7" w:rsidRPr="00F030A7" w:rsidRDefault="00F030A7" w:rsidP="00F030A7">
      <w:pPr>
        <w:pStyle w:val="ab"/>
        <w:numPr>
          <w:ilvl w:val="0"/>
          <w:numId w:val="36"/>
        </w:numPr>
        <w:tabs>
          <w:tab w:val="left" w:pos="426"/>
        </w:tabs>
        <w:spacing w:after="0" w:line="322" w:lineRule="exact"/>
        <w:ind w:left="0" w:firstLine="0"/>
        <w:jc w:val="both"/>
        <w:rPr>
          <w:rFonts w:ascii="Times New Roman" w:hAnsi="Times New Roman" w:cs="Times New Roman"/>
          <w:sz w:val="28"/>
          <w:szCs w:val="28"/>
        </w:rPr>
      </w:pPr>
      <w:r w:rsidRPr="00F030A7">
        <w:rPr>
          <w:rFonts w:ascii="Times New Roman" w:hAnsi="Times New Roman" w:cs="Times New Roman"/>
          <w:sz w:val="28"/>
          <w:szCs w:val="28"/>
        </w:rPr>
        <w:t>Determination of the concentration of CO2 and O2 in the ambient air of the workplace</w:t>
      </w:r>
    </w:p>
    <w:p w:rsidR="00F030A7" w:rsidRPr="00F030A7" w:rsidRDefault="00F030A7" w:rsidP="00F030A7">
      <w:pPr>
        <w:pStyle w:val="ab"/>
        <w:numPr>
          <w:ilvl w:val="0"/>
          <w:numId w:val="36"/>
        </w:numPr>
        <w:tabs>
          <w:tab w:val="left" w:pos="426"/>
        </w:tabs>
        <w:spacing w:after="0" w:line="322" w:lineRule="exact"/>
        <w:ind w:left="0" w:firstLine="0"/>
        <w:jc w:val="both"/>
        <w:rPr>
          <w:rFonts w:ascii="Times New Roman" w:hAnsi="Times New Roman" w:cs="Times New Roman"/>
          <w:sz w:val="28"/>
          <w:szCs w:val="28"/>
        </w:rPr>
      </w:pPr>
      <w:r w:rsidRPr="00F030A7">
        <w:rPr>
          <w:rFonts w:ascii="Times New Roman" w:hAnsi="Times New Roman" w:cs="Times New Roman"/>
          <w:sz w:val="28"/>
          <w:szCs w:val="28"/>
        </w:rPr>
        <w:t>Effect of acid rain on the environment</w:t>
      </w:r>
    </w:p>
    <w:p w:rsidR="00F030A7" w:rsidRPr="00F030A7" w:rsidRDefault="00F030A7" w:rsidP="00F030A7">
      <w:pPr>
        <w:pStyle w:val="ab"/>
        <w:numPr>
          <w:ilvl w:val="0"/>
          <w:numId w:val="36"/>
        </w:numPr>
        <w:tabs>
          <w:tab w:val="left" w:pos="426"/>
        </w:tabs>
        <w:spacing w:after="0" w:line="322" w:lineRule="exact"/>
        <w:ind w:left="0" w:firstLine="0"/>
        <w:jc w:val="both"/>
        <w:rPr>
          <w:rFonts w:ascii="Times New Roman" w:hAnsi="Times New Roman" w:cs="Times New Roman"/>
          <w:sz w:val="28"/>
          <w:szCs w:val="28"/>
        </w:rPr>
      </w:pPr>
      <w:r w:rsidRPr="00F030A7">
        <w:rPr>
          <w:rFonts w:ascii="Times New Roman" w:hAnsi="Times New Roman" w:cs="Times New Roman"/>
          <w:sz w:val="28"/>
          <w:szCs w:val="28"/>
        </w:rPr>
        <w:t>Determination of the number of man-made contaminants released to the environment as a result of transport.</w:t>
      </w:r>
    </w:p>
    <w:p w:rsidR="00F030A7" w:rsidRPr="00F030A7" w:rsidRDefault="00F030A7" w:rsidP="00F030A7">
      <w:pPr>
        <w:pStyle w:val="ab"/>
        <w:numPr>
          <w:ilvl w:val="0"/>
          <w:numId w:val="36"/>
        </w:numPr>
        <w:tabs>
          <w:tab w:val="left" w:pos="426"/>
        </w:tabs>
        <w:spacing w:after="0" w:line="322" w:lineRule="exact"/>
        <w:ind w:left="0" w:firstLine="0"/>
        <w:jc w:val="both"/>
        <w:rPr>
          <w:rFonts w:ascii="Times New Roman" w:hAnsi="Times New Roman" w:cs="Times New Roman"/>
          <w:sz w:val="28"/>
          <w:szCs w:val="28"/>
        </w:rPr>
      </w:pPr>
      <w:proofErr w:type="gramStart"/>
      <w:r w:rsidRPr="00F030A7">
        <w:rPr>
          <w:rFonts w:ascii="Times New Roman" w:hAnsi="Times New Roman" w:cs="Times New Roman"/>
          <w:sz w:val="28"/>
          <w:szCs w:val="28"/>
        </w:rPr>
        <w:t>Determination sheathe</w:t>
      </w:r>
      <w:proofErr w:type="gramEnd"/>
      <w:r w:rsidRPr="00F030A7">
        <w:rPr>
          <w:rFonts w:ascii="Times New Roman" w:hAnsi="Times New Roman" w:cs="Times New Roman"/>
          <w:sz w:val="28"/>
          <w:szCs w:val="28"/>
        </w:rPr>
        <w:t xml:space="preserve"> weight of soluble and insoluble solids in precipitation.</w:t>
      </w:r>
    </w:p>
    <w:p w:rsidR="00F030A7" w:rsidRPr="00F030A7" w:rsidRDefault="00F030A7" w:rsidP="00F030A7">
      <w:pPr>
        <w:pStyle w:val="ab"/>
        <w:numPr>
          <w:ilvl w:val="0"/>
          <w:numId w:val="36"/>
        </w:numPr>
        <w:tabs>
          <w:tab w:val="left" w:pos="426"/>
        </w:tabs>
        <w:spacing w:after="0" w:line="322" w:lineRule="exact"/>
        <w:ind w:left="0" w:firstLine="0"/>
        <w:jc w:val="both"/>
        <w:rPr>
          <w:rFonts w:ascii="Times New Roman" w:hAnsi="Times New Roman" w:cs="Times New Roman"/>
          <w:sz w:val="28"/>
          <w:szCs w:val="28"/>
        </w:rPr>
      </w:pPr>
      <w:r w:rsidRPr="00F030A7">
        <w:rPr>
          <w:rFonts w:ascii="Times New Roman" w:hAnsi="Times New Roman" w:cs="Times New Roman"/>
          <w:sz w:val="28"/>
          <w:szCs w:val="28"/>
        </w:rPr>
        <w:t>Settlement and graphical job: "Calculation of concentrations of harmful substances (SO2 sulfur dioxide, nitrogen oxides (calculated as NO2), ash) in the atmospheric air in the area of ​​the emission source during adverse weather conditions."</w:t>
      </w:r>
    </w:p>
    <w:p w:rsidR="00F030A7" w:rsidRPr="00F030A7" w:rsidRDefault="00F030A7" w:rsidP="00F030A7">
      <w:pPr>
        <w:pStyle w:val="ab"/>
        <w:numPr>
          <w:ilvl w:val="0"/>
          <w:numId w:val="36"/>
        </w:numPr>
        <w:tabs>
          <w:tab w:val="left" w:pos="426"/>
        </w:tabs>
        <w:spacing w:after="0" w:line="322" w:lineRule="exact"/>
        <w:ind w:left="0" w:firstLine="0"/>
        <w:jc w:val="both"/>
        <w:rPr>
          <w:rFonts w:ascii="Times New Roman" w:hAnsi="Times New Roman" w:cs="Times New Roman"/>
          <w:sz w:val="28"/>
          <w:szCs w:val="28"/>
        </w:rPr>
      </w:pPr>
      <w:r w:rsidRPr="00F030A7">
        <w:rPr>
          <w:rFonts w:ascii="Times New Roman" w:hAnsi="Times New Roman" w:cs="Times New Roman"/>
          <w:sz w:val="28"/>
          <w:szCs w:val="28"/>
        </w:rPr>
        <w:t xml:space="preserve">Determination </w:t>
      </w:r>
      <w:proofErr w:type="spellStart"/>
      <w:r w:rsidRPr="00F030A7">
        <w:rPr>
          <w:rFonts w:ascii="Times New Roman" w:hAnsi="Times New Roman" w:cs="Times New Roman"/>
          <w:sz w:val="28"/>
          <w:szCs w:val="28"/>
        </w:rPr>
        <w:t>organoleptic</w:t>
      </w:r>
      <w:proofErr w:type="spellEnd"/>
      <w:r w:rsidRPr="00F030A7">
        <w:rPr>
          <w:rFonts w:ascii="Times New Roman" w:hAnsi="Times New Roman" w:cs="Times New Roman"/>
          <w:sz w:val="28"/>
          <w:szCs w:val="28"/>
        </w:rPr>
        <w:t xml:space="preserve"> properties characterizing the properties of water (smell, temperature, opacity, color, turbidity, pH value (pH)).</w:t>
      </w:r>
    </w:p>
    <w:p w:rsidR="00F030A7" w:rsidRPr="00F030A7" w:rsidRDefault="00F030A7" w:rsidP="00F030A7">
      <w:pPr>
        <w:pStyle w:val="ab"/>
        <w:numPr>
          <w:ilvl w:val="0"/>
          <w:numId w:val="36"/>
        </w:numPr>
        <w:tabs>
          <w:tab w:val="left" w:pos="426"/>
        </w:tabs>
        <w:spacing w:after="0" w:line="322" w:lineRule="exact"/>
        <w:ind w:left="0" w:firstLine="0"/>
        <w:jc w:val="both"/>
        <w:rPr>
          <w:rFonts w:ascii="Times New Roman" w:hAnsi="Times New Roman" w:cs="Times New Roman"/>
          <w:sz w:val="28"/>
          <w:szCs w:val="28"/>
        </w:rPr>
      </w:pPr>
      <w:proofErr w:type="spellStart"/>
      <w:r w:rsidRPr="00F030A7">
        <w:rPr>
          <w:rFonts w:ascii="Times New Roman" w:hAnsi="Times New Roman" w:cs="Times New Roman"/>
          <w:sz w:val="28"/>
          <w:szCs w:val="28"/>
        </w:rPr>
        <w:t>Complexometric</w:t>
      </w:r>
      <w:proofErr w:type="spellEnd"/>
      <w:r w:rsidRPr="00F030A7">
        <w:rPr>
          <w:rFonts w:ascii="Times New Roman" w:hAnsi="Times New Roman" w:cs="Times New Roman"/>
          <w:sz w:val="28"/>
          <w:szCs w:val="28"/>
        </w:rPr>
        <w:t xml:space="preserve"> determination of the total hardness of the water. Reagent removal of hardness salts.</w:t>
      </w:r>
    </w:p>
    <w:p w:rsidR="00F030A7" w:rsidRPr="00F030A7" w:rsidRDefault="00F030A7" w:rsidP="00F030A7">
      <w:pPr>
        <w:pStyle w:val="ab"/>
        <w:numPr>
          <w:ilvl w:val="0"/>
          <w:numId w:val="36"/>
        </w:numPr>
        <w:tabs>
          <w:tab w:val="left" w:pos="426"/>
        </w:tabs>
        <w:spacing w:after="0" w:line="322" w:lineRule="exact"/>
        <w:ind w:left="0" w:firstLine="0"/>
        <w:jc w:val="both"/>
        <w:rPr>
          <w:rFonts w:ascii="Times New Roman" w:hAnsi="Times New Roman" w:cs="Times New Roman"/>
          <w:sz w:val="28"/>
          <w:szCs w:val="28"/>
        </w:rPr>
      </w:pPr>
      <w:r w:rsidRPr="00F030A7">
        <w:rPr>
          <w:rFonts w:ascii="Times New Roman" w:hAnsi="Times New Roman" w:cs="Times New Roman"/>
          <w:sz w:val="28"/>
          <w:szCs w:val="28"/>
        </w:rPr>
        <w:t xml:space="preserve">Determination of iron (II, III) </w:t>
      </w:r>
      <w:proofErr w:type="spellStart"/>
      <w:r w:rsidRPr="00F030A7">
        <w:rPr>
          <w:rFonts w:ascii="Times New Roman" w:hAnsi="Times New Roman" w:cs="Times New Roman"/>
          <w:sz w:val="28"/>
          <w:szCs w:val="28"/>
        </w:rPr>
        <w:t>photometrically</w:t>
      </w:r>
      <w:proofErr w:type="spellEnd"/>
      <w:r w:rsidRPr="00F030A7">
        <w:rPr>
          <w:rFonts w:ascii="Times New Roman" w:hAnsi="Times New Roman" w:cs="Times New Roman"/>
          <w:sz w:val="28"/>
          <w:szCs w:val="28"/>
        </w:rPr>
        <w:t xml:space="preserve"> in water and food.</w:t>
      </w:r>
    </w:p>
    <w:p w:rsidR="00F030A7" w:rsidRPr="00F030A7" w:rsidRDefault="00F030A7" w:rsidP="00F030A7">
      <w:pPr>
        <w:pStyle w:val="ab"/>
        <w:numPr>
          <w:ilvl w:val="0"/>
          <w:numId w:val="36"/>
        </w:numPr>
        <w:tabs>
          <w:tab w:val="left" w:pos="426"/>
        </w:tabs>
        <w:spacing w:after="0" w:line="322" w:lineRule="exact"/>
        <w:ind w:left="0" w:firstLine="0"/>
        <w:jc w:val="both"/>
        <w:rPr>
          <w:rFonts w:ascii="Times New Roman" w:hAnsi="Times New Roman" w:cs="Times New Roman"/>
          <w:sz w:val="28"/>
          <w:szCs w:val="28"/>
        </w:rPr>
      </w:pPr>
      <w:r w:rsidRPr="00F030A7">
        <w:rPr>
          <w:rFonts w:ascii="Times New Roman" w:hAnsi="Times New Roman" w:cs="Times New Roman"/>
          <w:sz w:val="28"/>
          <w:szCs w:val="28"/>
        </w:rPr>
        <w:t>Preparation of the soil extract. Determination of pH soil extract and evaluation of soil acidity</w:t>
      </w:r>
    </w:p>
    <w:p w:rsidR="00F030A7" w:rsidRPr="00F030A7" w:rsidRDefault="00F030A7" w:rsidP="00F030A7">
      <w:pPr>
        <w:pStyle w:val="ab"/>
        <w:numPr>
          <w:ilvl w:val="0"/>
          <w:numId w:val="36"/>
        </w:numPr>
        <w:tabs>
          <w:tab w:val="left" w:pos="426"/>
        </w:tabs>
        <w:spacing w:after="0" w:line="322" w:lineRule="exact"/>
        <w:ind w:left="0" w:firstLine="0"/>
        <w:jc w:val="both"/>
        <w:rPr>
          <w:rFonts w:ascii="Times New Roman" w:hAnsi="Times New Roman" w:cs="Times New Roman"/>
          <w:sz w:val="28"/>
          <w:szCs w:val="28"/>
        </w:rPr>
      </w:pPr>
      <w:r w:rsidRPr="00F030A7">
        <w:rPr>
          <w:rFonts w:ascii="Times New Roman" w:hAnsi="Times New Roman" w:cs="Times New Roman"/>
          <w:sz w:val="28"/>
          <w:szCs w:val="28"/>
        </w:rPr>
        <w:t>Determination of soil salinity on city streets dry residue soil extract</w:t>
      </w:r>
    </w:p>
    <w:p w:rsidR="00F030A7" w:rsidRPr="00F030A7" w:rsidRDefault="00F030A7" w:rsidP="00F030A7">
      <w:pPr>
        <w:pStyle w:val="ab"/>
        <w:numPr>
          <w:ilvl w:val="0"/>
          <w:numId w:val="36"/>
        </w:numPr>
        <w:tabs>
          <w:tab w:val="left" w:pos="426"/>
        </w:tabs>
        <w:spacing w:after="0" w:line="322" w:lineRule="exact"/>
        <w:ind w:left="0" w:firstLine="0"/>
        <w:jc w:val="both"/>
        <w:rPr>
          <w:rFonts w:ascii="Times New Roman" w:hAnsi="Times New Roman" w:cs="Times New Roman"/>
          <w:sz w:val="28"/>
          <w:szCs w:val="28"/>
        </w:rPr>
      </w:pPr>
      <w:r w:rsidRPr="00F030A7">
        <w:rPr>
          <w:rFonts w:ascii="Times New Roman" w:hAnsi="Times New Roman" w:cs="Times New Roman"/>
          <w:sz w:val="28"/>
          <w:szCs w:val="28"/>
        </w:rPr>
        <w:t>Assessment of the ecological state of the soil on the salt content of the aqueous extract.</w:t>
      </w:r>
    </w:p>
    <w:p w:rsidR="00F030A7" w:rsidRPr="00F030A7" w:rsidRDefault="00F030A7" w:rsidP="00F030A7">
      <w:pPr>
        <w:pStyle w:val="ab"/>
        <w:numPr>
          <w:ilvl w:val="0"/>
          <w:numId w:val="36"/>
        </w:numPr>
        <w:tabs>
          <w:tab w:val="left" w:pos="426"/>
        </w:tabs>
        <w:spacing w:after="0" w:line="322" w:lineRule="exact"/>
        <w:ind w:left="0" w:firstLine="0"/>
        <w:jc w:val="both"/>
        <w:rPr>
          <w:rFonts w:ascii="Times New Roman" w:hAnsi="Times New Roman" w:cs="Times New Roman"/>
          <w:sz w:val="28"/>
          <w:szCs w:val="28"/>
        </w:rPr>
      </w:pPr>
      <w:r w:rsidRPr="00F030A7">
        <w:rPr>
          <w:rFonts w:ascii="Times New Roman" w:hAnsi="Times New Roman" w:cs="Times New Roman"/>
          <w:sz w:val="28"/>
          <w:szCs w:val="28"/>
        </w:rPr>
        <w:t>Soil changes and depending on the processing.</w:t>
      </w:r>
    </w:p>
    <w:p w:rsidR="00F030A7" w:rsidRPr="00F030A7" w:rsidRDefault="00F030A7" w:rsidP="00F030A7">
      <w:pPr>
        <w:pStyle w:val="ab"/>
        <w:numPr>
          <w:ilvl w:val="0"/>
          <w:numId w:val="36"/>
        </w:numPr>
        <w:tabs>
          <w:tab w:val="left" w:pos="426"/>
        </w:tabs>
        <w:spacing w:after="0" w:line="322" w:lineRule="exact"/>
        <w:ind w:left="0" w:firstLine="0"/>
        <w:jc w:val="both"/>
        <w:rPr>
          <w:rFonts w:ascii="Times New Roman" w:hAnsi="Times New Roman" w:cs="Times New Roman"/>
          <w:sz w:val="28"/>
          <w:szCs w:val="28"/>
        </w:rPr>
      </w:pPr>
      <w:r w:rsidRPr="00F030A7">
        <w:rPr>
          <w:rFonts w:ascii="Times New Roman" w:hAnsi="Times New Roman" w:cs="Times New Roman"/>
          <w:sz w:val="28"/>
          <w:szCs w:val="28"/>
        </w:rPr>
        <w:t>Calculating the number of harmful pollutant substances entering the ground roadside zones from vehicles</w:t>
      </w:r>
    </w:p>
    <w:p w:rsidR="00F030A7" w:rsidRPr="00F030A7" w:rsidRDefault="00F030A7" w:rsidP="00F030A7">
      <w:pPr>
        <w:pStyle w:val="ab"/>
        <w:numPr>
          <w:ilvl w:val="0"/>
          <w:numId w:val="36"/>
        </w:numPr>
        <w:tabs>
          <w:tab w:val="left" w:pos="284"/>
        </w:tabs>
        <w:spacing w:after="0" w:line="322" w:lineRule="exact"/>
        <w:ind w:left="0" w:firstLine="0"/>
        <w:jc w:val="both"/>
        <w:rPr>
          <w:rFonts w:ascii="Times New Roman" w:hAnsi="Times New Roman" w:cs="Times New Roman"/>
          <w:sz w:val="28"/>
          <w:szCs w:val="28"/>
        </w:rPr>
      </w:pPr>
      <w:r w:rsidRPr="00F030A7">
        <w:rPr>
          <w:rFonts w:ascii="Times New Roman" w:hAnsi="Times New Roman" w:cs="Times New Roman"/>
          <w:sz w:val="28"/>
          <w:szCs w:val="28"/>
        </w:rPr>
        <w:t>Determination of nitrate in various vegetable crops, depending on the type, grade, organ, tissue,</w:t>
      </w:r>
    </w:p>
    <w:p w:rsidR="00F030A7" w:rsidRDefault="00F030A7" w:rsidP="00F030A7">
      <w:pPr>
        <w:pStyle w:val="ab"/>
        <w:numPr>
          <w:ilvl w:val="0"/>
          <w:numId w:val="36"/>
        </w:numPr>
        <w:tabs>
          <w:tab w:val="left" w:pos="284"/>
        </w:tabs>
        <w:spacing w:after="0" w:line="326" w:lineRule="exact"/>
        <w:ind w:left="0" w:firstLine="0"/>
        <w:rPr>
          <w:rFonts w:ascii="Times New Roman" w:hAnsi="Times New Roman" w:cs="Times New Roman"/>
          <w:sz w:val="28"/>
          <w:szCs w:val="28"/>
        </w:rPr>
      </w:pPr>
      <w:r w:rsidRPr="00F030A7">
        <w:rPr>
          <w:rFonts w:ascii="Times New Roman" w:hAnsi="Times New Roman" w:cs="Times New Roman"/>
          <w:sz w:val="28"/>
          <w:szCs w:val="28"/>
        </w:rPr>
        <w:t>Influence of artificial ecological environments on plants (modeling ecological situations)</w:t>
      </w:r>
    </w:p>
    <w:p w:rsidR="00F030A7" w:rsidRDefault="00F030A7" w:rsidP="00F030A7">
      <w:pPr>
        <w:pStyle w:val="ab"/>
        <w:tabs>
          <w:tab w:val="left" w:pos="1373"/>
        </w:tabs>
        <w:spacing w:after="0" w:line="326" w:lineRule="exact"/>
        <w:rPr>
          <w:rFonts w:ascii="Times New Roman" w:hAnsi="Times New Roman" w:cs="Times New Roman"/>
          <w:sz w:val="28"/>
          <w:szCs w:val="28"/>
        </w:rPr>
      </w:pPr>
    </w:p>
    <w:p w:rsidR="00AB7E1D" w:rsidRPr="00AB7E1D" w:rsidRDefault="00AB7E1D" w:rsidP="00AB7E1D">
      <w:pPr>
        <w:shd w:val="clear" w:color="auto" w:fill="FFFFFF"/>
        <w:autoSpaceDE w:val="0"/>
        <w:autoSpaceDN w:val="0"/>
        <w:adjustRightInd w:val="0"/>
        <w:jc w:val="center"/>
        <w:rPr>
          <w:rFonts w:ascii="Times New Roman" w:hAnsi="Times New Roman" w:cs="Times New Roman"/>
          <w:b/>
          <w:bCs/>
          <w:sz w:val="28"/>
          <w:szCs w:val="28"/>
        </w:rPr>
      </w:pPr>
      <w:r w:rsidRPr="00AB7E1D">
        <w:rPr>
          <w:rFonts w:ascii="Times New Roman" w:hAnsi="Times New Roman" w:cs="Times New Roman"/>
          <w:b/>
          <w:sz w:val="28"/>
          <w:szCs w:val="28"/>
        </w:rPr>
        <w:t xml:space="preserve">Criteria for assessing the knowledge in </w:t>
      </w:r>
      <w:r w:rsidRPr="00AB7E1D">
        <w:rPr>
          <w:rFonts w:ascii="Times New Roman" w:hAnsi="Times New Roman" w:cs="Times New Roman"/>
          <w:b/>
          <w:bCs/>
          <w:sz w:val="28"/>
          <w:szCs w:val="28"/>
        </w:rPr>
        <w:t>SIW</w:t>
      </w:r>
    </w:p>
    <w:p w:rsidR="00AB7E1D" w:rsidRPr="00AB7E1D" w:rsidRDefault="00AB7E1D" w:rsidP="00AB7E1D">
      <w:pPr>
        <w:shd w:val="clear" w:color="auto" w:fill="FFFFFF"/>
        <w:autoSpaceDE w:val="0"/>
        <w:autoSpaceDN w:val="0"/>
        <w:adjustRightInd w:val="0"/>
        <w:jc w:val="center"/>
        <w:rPr>
          <w:rFonts w:ascii="Times New Roman" w:hAnsi="Times New Roman" w:cs="Times New Roman"/>
          <w:b/>
          <w:bCs/>
          <w:sz w:val="28"/>
          <w:szCs w:val="28"/>
        </w:rPr>
      </w:pPr>
    </w:p>
    <w:p w:rsidR="00AB7E1D" w:rsidRPr="00AB7E1D" w:rsidRDefault="00AB7E1D" w:rsidP="00AB7E1D">
      <w:pPr>
        <w:jc w:val="both"/>
        <w:rPr>
          <w:rFonts w:ascii="Times New Roman" w:hAnsi="Times New Roman" w:cs="Times New Roman"/>
          <w:sz w:val="28"/>
          <w:szCs w:val="28"/>
        </w:rPr>
      </w:pPr>
      <w:r w:rsidRPr="00AB7E1D">
        <w:rPr>
          <w:rFonts w:ascii="Times New Roman" w:hAnsi="Times New Roman" w:cs="Times New Roman"/>
          <w:b/>
          <w:sz w:val="28"/>
          <w:szCs w:val="28"/>
        </w:rPr>
        <w:tab/>
        <w:t>A score “A”</w:t>
      </w:r>
      <w:r w:rsidRPr="00AB7E1D">
        <w:rPr>
          <w:rFonts w:ascii="Times New Roman" w:hAnsi="Times New Roman" w:cs="Times New Roman"/>
          <w:sz w:val="28"/>
          <w:szCs w:val="28"/>
        </w:rPr>
        <w:t xml:space="preserve"> with a digital equivalent of 4.0 and a percentage of 95-100% and A- has a digital equivalent of 3.67 and a percentage of 90-94% correspond to an “excellent” rating.</w:t>
      </w:r>
    </w:p>
    <w:p w:rsidR="00AB7E1D" w:rsidRPr="00AB7E1D" w:rsidRDefault="00AB7E1D" w:rsidP="00AB7E1D">
      <w:pPr>
        <w:jc w:val="both"/>
        <w:rPr>
          <w:rFonts w:ascii="Times New Roman" w:hAnsi="Times New Roman" w:cs="Times New Roman"/>
          <w:sz w:val="28"/>
          <w:szCs w:val="28"/>
        </w:rPr>
      </w:pPr>
      <w:r w:rsidRPr="00AB7E1D">
        <w:rPr>
          <w:rFonts w:ascii="Times New Roman" w:hAnsi="Times New Roman" w:cs="Times New Roman"/>
          <w:sz w:val="28"/>
          <w:szCs w:val="28"/>
        </w:rPr>
        <w:tab/>
        <w:t>The given estimation  is put in the event that the trainee has shown full mastering of a program material and has not admitted any mistakes, inaccuracies, timely and correctly carried out control  works, has shown thus original thinking, in due time and without any mistakes he passed colloquiums and fulfilled his homework assignments, was engaged in scientific research work, independently used additional scientific literature in the study of discipline, was able to systematize program materials independently.</w:t>
      </w:r>
    </w:p>
    <w:p w:rsidR="00AB7E1D" w:rsidRPr="00AB7E1D" w:rsidRDefault="00AB7E1D" w:rsidP="00AB7E1D">
      <w:pPr>
        <w:jc w:val="both"/>
        <w:rPr>
          <w:rFonts w:ascii="Times New Roman" w:hAnsi="Times New Roman" w:cs="Times New Roman"/>
          <w:sz w:val="28"/>
          <w:szCs w:val="28"/>
        </w:rPr>
      </w:pPr>
      <w:r w:rsidRPr="00AB7E1D">
        <w:rPr>
          <w:rFonts w:ascii="Times New Roman" w:hAnsi="Times New Roman" w:cs="Times New Roman"/>
          <w:b/>
          <w:sz w:val="28"/>
          <w:szCs w:val="28"/>
        </w:rPr>
        <w:tab/>
        <w:t>The “good”</w:t>
      </w:r>
      <w:r w:rsidRPr="00AB7E1D">
        <w:rPr>
          <w:rFonts w:ascii="Times New Roman" w:hAnsi="Times New Roman" w:cs="Times New Roman"/>
          <w:sz w:val="28"/>
          <w:szCs w:val="28"/>
        </w:rPr>
        <w:t xml:space="preserve"> score corresponds to the B + score which has a digital equivalent of 3.33 and a percentage of 85-89%, B which has a digital equivalent of 30 and a percentage of 80-84% and B- which has a digital equivalent of 2.67 and a </w:t>
      </w:r>
      <w:r w:rsidRPr="00AB7E1D">
        <w:rPr>
          <w:rFonts w:ascii="Times New Roman" w:hAnsi="Times New Roman" w:cs="Times New Roman"/>
          <w:sz w:val="28"/>
          <w:szCs w:val="28"/>
        </w:rPr>
        <w:lastRenderedPageBreak/>
        <w:t>percentage of 75 -79%.</w:t>
      </w:r>
    </w:p>
    <w:p w:rsidR="00AB7E1D" w:rsidRPr="00AB7E1D" w:rsidRDefault="00AB7E1D" w:rsidP="00AB7E1D">
      <w:pPr>
        <w:jc w:val="both"/>
        <w:rPr>
          <w:rFonts w:ascii="Times New Roman" w:hAnsi="Times New Roman" w:cs="Times New Roman"/>
          <w:sz w:val="28"/>
          <w:szCs w:val="28"/>
        </w:rPr>
      </w:pPr>
      <w:r w:rsidRPr="00AB7E1D">
        <w:rPr>
          <w:rFonts w:ascii="Times New Roman" w:hAnsi="Times New Roman" w:cs="Times New Roman"/>
          <w:sz w:val="28"/>
          <w:szCs w:val="28"/>
        </w:rPr>
        <w:tab/>
        <w:t xml:space="preserve">The given estimation is put in the event that the student has mastered the program material not less than 75% and at the same time did not allow gross mistakes in the response, timely performed the control works and passed them without fundamental remarks, performed correctly and duly delivered colloquiums and homework without any fundamental comments, used additional literature as instructed by the teacher, engaged in research work, allowed unprincipled inaccuracies or fundamental mistakes, corrected by the student himself </w:t>
      </w:r>
      <w:proofErr w:type="spellStart"/>
      <w:r w:rsidRPr="00AB7E1D">
        <w:rPr>
          <w:rFonts w:ascii="Times New Roman" w:hAnsi="Times New Roman" w:cs="Times New Roman"/>
          <w:sz w:val="28"/>
          <w:szCs w:val="28"/>
        </w:rPr>
        <w:t>entom</w:t>
      </w:r>
      <w:proofErr w:type="spellEnd"/>
      <w:r w:rsidRPr="00AB7E1D">
        <w:rPr>
          <w:rFonts w:ascii="Times New Roman" w:hAnsi="Times New Roman" w:cs="Times New Roman"/>
          <w:sz w:val="28"/>
          <w:szCs w:val="28"/>
        </w:rPr>
        <w:t>, managed to systematize the program material with the help of a teacher.</w:t>
      </w:r>
    </w:p>
    <w:p w:rsidR="00AB7E1D" w:rsidRPr="00AB7E1D" w:rsidRDefault="00AB7E1D" w:rsidP="00AB7E1D">
      <w:pPr>
        <w:jc w:val="both"/>
        <w:rPr>
          <w:rFonts w:ascii="Times New Roman" w:hAnsi="Times New Roman" w:cs="Times New Roman"/>
          <w:sz w:val="28"/>
          <w:szCs w:val="28"/>
        </w:rPr>
      </w:pPr>
      <w:r w:rsidRPr="00AB7E1D">
        <w:rPr>
          <w:rFonts w:ascii="Times New Roman" w:hAnsi="Times New Roman" w:cs="Times New Roman"/>
          <w:b/>
          <w:sz w:val="28"/>
          <w:szCs w:val="28"/>
        </w:rPr>
        <w:tab/>
        <w:t>The estimate "satisfactory"</w:t>
      </w:r>
      <w:r w:rsidRPr="00AB7E1D">
        <w:rPr>
          <w:rFonts w:ascii="Times New Roman" w:hAnsi="Times New Roman" w:cs="Times New Roman"/>
          <w:sz w:val="28"/>
          <w:szCs w:val="28"/>
        </w:rPr>
        <w:t xml:space="preserve"> corresponds to the C + score, which has a digital equivalent of 2.33 and a percentage of 70-74%, C which has a digital equivalent of 2.0 and a percentage of 65-69%, C- has a digital equivalent of 1.67 and a percentage of 60-64%, D + has a digital equivalent of 1.33 and a percentage of 55 to 59% and D has an equivalent of 1.0 and a percentage of 50 to 54%.</w:t>
      </w:r>
    </w:p>
    <w:p w:rsidR="00AB7E1D" w:rsidRPr="00AB7E1D" w:rsidRDefault="00AB7E1D" w:rsidP="00AB7E1D">
      <w:pPr>
        <w:jc w:val="both"/>
        <w:rPr>
          <w:rFonts w:ascii="Times New Roman" w:hAnsi="Times New Roman" w:cs="Times New Roman"/>
          <w:sz w:val="28"/>
          <w:szCs w:val="28"/>
        </w:rPr>
      </w:pPr>
      <w:r w:rsidRPr="00AB7E1D">
        <w:rPr>
          <w:rFonts w:ascii="Times New Roman" w:hAnsi="Times New Roman" w:cs="Times New Roman"/>
          <w:sz w:val="28"/>
          <w:szCs w:val="28"/>
        </w:rPr>
        <w:tab/>
        <w:t xml:space="preserve">The given estimation is put in the event that the student has mastered a program material not less than on 50%, at performance of </w:t>
      </w:r>
      <w:proofErr w:type="gramStart"/>
      <w:r w:rsidRPr="00AB7E1D">
        <w:rPr>
          <w:rFonts w:ascii="Times New Roman" w:hAnsi="Times New Roman" w:cs="Times New Roman"/>
          <w:sz w:val="28"/>
          <w:szCs w:val="28"/>
        </w:rPr>
        <w:t>control  works</w:t>
      </w:r>
      <w:proofErr w:type="gramEnd"/>
      <w:r w:rsidRPr="00AB7E1D">
        <w:rPr>
          <w:rFonts w:ascii="Times New Roman" w:hAnsi="Times New Roman" w:cs="Times New Roman"/>
          <w:sz w:val="28"/>
          <w:szCs w:val="28"/>
        </w:rPr>
        <w:t>, house tasks needed the help of the teacher, at delivery of colloquium admitted inaccuracies and unprincipled errors, inaccuracies, did not show activity in research work, limited only to the educational literature specified by the teacher, experienced more difficulty in the systematization of the material.</w:t>
      </w:r>
    </w:p>
    <w:p w:rsidR="00AB7E1D" w:rsidRPr="00AB7E1D" w:rsidRDefault="00AB7E1D" w:rsidP="00AB7E1D">
      <w:pPr>
        <w:jc w:val="both"/>
        <w:rPr>
          <w:rFonts w:ascii="Times New Roman" w:hAnsi="Times New Roman" w:cs="Times New Roman"/>
          <w:sz w:val="28"/>
          <w:szCs w:val="28"/>
        </w:rPr>
      </w:pPr>
      <w:r w:rsidRPr="00AB7E1D">
        <w:rPr>
          <w:rFonts w:ascii="Times New Roman" w:hAnsi="Times New Roman" w:cs="Times New Roman"/>
          <w:b/>
          <w:sz w:val="28"/>
          <w:szCs w:val="28"/>
        </w:rPr>
        <w:tab/>
        <w:t>An estimate of "unsatisfactory"</w:t>
      </w:r>
      <w:r w:rsidRPr="00AB7E1D">
        <w:rPr>
          <w:rFonts w:ascii="Times New Roman" w:hAnsi="Times New Roman" w:cs="Times New Roman"/>
          <w:sz w:val="28"/>
          <w:szCs w:val="28"/>
        </w:rPr>
        <w:t xml:space="preserve"> corresponds to an estimate of F that has a digital equivalent of 0 and a percentage of 0-</w:t>
      </w:r>
      <w:proofErr w:type="gramStart"/>
      <w:r w:rsidRPr="00AB7E1D">
        <w:rPr>
          <w:rFonts w:ascii="Times New Roman" w:hAnsi="Times New Roman" w:cs="Times New Roman"/>
          <w:sz w:val="28"/>
          <w:szCs w:val="28"/>
        </w:rPr>
        <w:t>49%</w:t>
      </w:r>
      <w:proofErr w:type="gramEnd"/>
      <w:r w:rsidRPr="00AB7E1D">
        <w:rPr>
          <w:rFonts w:ascii="Times New Roman" w:hAnsi="Times New Roman" w:cs="Times New Roman"/>
          <w:sz w:val="28"/>
          <w:szCs w:val="28"/>
        </w:rPr>
        <w:t xml:space="preserve">. The given estimation is put in the event that the student has found gaps in knowledge of the basic material provided by the program, has not mastered more than half of the discipline program, in the answers he made fundamental mistakes, did not execute the separate tasks stipulated by the forms of current, intermediate and final control, did not work all the main literature provided by the program. </w:t>
      </w:r>
    </w:p>
    <w:p w:rsidR="00AB7E1D" w:rsidRPr="00AB7E1D" w:rsidRDefault="00AB7E1D" w:rsidP="00AB7E1D">
      <w:pPr>
        <w:ind w:firstLine="567"/>
        <w:jc w:val="center"/>
        <w:rPr>
          <w:rStyle w:val="hps"/>
          <w:rFonts w:ascii="Times New Roman" w:hAnsi="Times New Roman" w:cs="Times New Roman"/>
          <w:b/>
          <w:sz w:val="28"/>
          <w:szCs w:val="28"/>
        </w:rPr>
      </w:pPr>
    </w:p>
    <w:p w:rsidR="00AB7E1D" w:rsidRPr="00AB7E1D" w:rsidRDefault="00AB7E1D" w:rsidP="00AB7E1D">
      <w:pPr>
        <w:ind w:firstLine="567"/>
        <w:jc w:val="center"/>
        <w:rPr>
          <w:rStyle w:val="shorttext"/>
          <w:rFonts w:ascii="Times New Roman" w:hAnsi="Times New Roman" w:cs="Times New Roman"/>
          <w:b/>
          <w:sz w:val="28"/>
          <w:szCs w:val="28"/>
        </w:rPr>
      </w:pPr>
      <w:r w:rsidRPr="00AB7E1D">
        <w:rPr>
          <w:rStyle w:val="hps"/>
          <w:rFonts w:ascii="Times New Roman" w:hAnsi="Times New Roman" w:cs="Times New Roman"/>
          <w:b/>
          <w:sz w:val="28"/>
          <w:szCs w:val="28"/>
        </w:rPr>
        <w:t>S</w:t>
      </w:r>
      <w:r w:rsidRPr="00AB7E1D">
        <w:rPr>
          <w:rFonts w:ascii="Times New Roman" w:hAnsi="Times New Roman" w:cs="Times New Roman"/>
          <w:b/>
          <w:sz w:val="28"/>
          <w:szCs w:val="28"/>
        </w:rPr>
        <w:t xml:space="preserve">tudents’ independent work </w:t>
      </w:r>
      <w:r w:rsidRPr="00AB7E1D">
        <w:rPr>
          <w:rStyle w:val="hps"/>
          <w:rFonts w:ascii="Times New Roman" w:hAnsi="Times New Roman" w:cs="Times New Roman"/>
          <w:b/>
          <w:sz w:val="28"/>
          <w:szCs w:val="28"/>
        </w:rPr>
        <w:t>on</w:t>
      </w:r>
      <w:r w:rsidRPr="00AB7E1D">
        <w:rPr>
          <w:rStyle w:val="shorttext"/>
          <w:rFonts w:ascii="Times New Roman" w:hAnsi="Times New Roman" w:cs="Times New Roman"/>
          <w:b/>
          <w:sz w:val="28"/>
          <w:szCs w:val="28"/>
        </w:rPr>
        <w:t xml:space="preserve"> </w:t>
      </w:r>
      <w:r w:rsidRPr="00AB7E1D">
        <w:rPr>
          <w:rStyle w:val="hps"/>
          <w:rFonts w:ascii="Times New Roman" w:hAnsi="Times New Roman" w:cs="Times New Roman"/>
          <w:b/>
          <w:sz w:val="28"/>
          <w:szCs w:val="28"/>
        </w:rPr>
        <w:t>the</w:t>
      </w:r>
      <w:r w:rsidRPr="00AB7E1D">
        <w:rPr>
          <w:rStyle w:val="shorttext"/>
          <w:rFonts w:ascii="Times New Roman" w:hAnsi="Times New Roman" w:cs="Times New Roman"/>
          <w:b/>
          <w:sz w:val="28"/>
          <w:szCs w:val="28"/>
        </w:rPr>
        <w:t xml:space="preserve"> </w:t>
      </w:r>
      <w:r w:rsidRPr="00AB7E1D">
        <w:rPr>
          <w:rStyle w:val="hps"/>
          <w:rFonts w:ascii="Times New Roman" w:hAnsi="Times New Roman" w:cs="Times New Roman"/>
          <w:b/>
          <w:sz w:val="28"/>
          <w:szCs w:val="28"/>
        </w:rPr>
        <w:t>theme</w:t>
      </w:r>
      <w:r w:rsidRPr="00AB7E1D">
        <w:rPr>
          <w:rStyle w:val="shorttext"/>
          <w:rFonts w:ascii="Times New Roman" w:hAnsi="Times New Roman" w:cs="Times New Roman"/>
          <w:b/>
          <w:sz w:val="28"/>
          <w:szCs w:val="28"/>
        </w:rPr>
        <w:t>:</w:t>
      </w:r>
    </w:p>
    <w:p w:rsidR="00AB7E1D" w:rsidRPr="00AB7E1D" w:rsidRDefault="00AB7E1D" w:rsidP="00AB7E1D">
      <w:pPr>
        <w:jc w:val="both"/>
        <w:rPr>
          <w:rFonts w:ascii="Times New Roman" w:hAnsi="Times New Roman" w:cs="Times New Roman"/>
          <w:bCs/>
          <w:sz w:val="28"/>
          <w:szCs w:val="28"/>
        </w:rPr>
      </w:pPr>
    </w:p>
    <w:p w:rsidR="00AB7E1D" w:rsidRPr="00AB7E1D" w:rsidRDefault="00AB7E1D" w:rsidP="00AB7E1D">
      <w:pPr>
        <w:rPr>
          <w:rFonts w:ascii="Times New Roman" w:hAnsi="Times New Roman" w:cs="Times New Roman"/>
          <w:sz w:val="28"/>
          <w:szCs w:val="28"/>
          <w:lang w:val="en-GB"/>
        </w:rPr>
      </w:pPr>
      <w:r w:rsidRPr="00AB7E1D">
        <w:rPr>
          <w:rFonts w:ascii="Times New Roman" w:hAnsi="Times New Roman" w:cs="Times New Roman"/>
          <w:b/>
          <w:sz w:val="28"/>
          <w:szCs w:val="28"/>
        </w:rPr>
        <w:t xml:space="preserve">Module </w:t>
      </w:r>
      <w:r w:rsidRPr="00AB7E1D">
        <w:rPr>
          <w:rFonts w:ascii="Times New Roman" w:hAnsi="Times New Roman" w:cs="Times New Roman"/>
          <w:b/>
          <w:sz w:val="28"/>
          <w:szCs w:val="28"/>
          <w:lang w:val="en-GB"/>
        </w:rPr>
        <w:t>I.</w:t>
      </w:r>
      <w:r w:rsidRPr="00AB7E1D">
        <w:rPr>
          <w:rFonts w:ascii="Times New Roman" w:hAnsi="Times New Roman" w:cs="Times New Roman"/>
          <w:sz w:val="28"/>
          <w:szCs w:val="28"/>
          <w:lang w:val="en-GB"/>
        </w:rPr>
        <w:t xml:space="preserve"> </w:t>
      </w:r>
      <w:r w:rsidRPr="00AB7E1D">
        <w:rPr>
          <w:rFonts w:ascii="Times New Roman" w:hAnsi="Times New Roman" w:cs="Times New Roman"/>
          <w:b/>
          <w:sz w:val="28"/>
          <w:szCs w:val="28"/>
          <w:lang w:val="en-GB"/>
        </w:rPr>
        <w:t>Chemical basis for the conversion of pollutants in the environment</w:t>
      </w:r>
    </w:p>
    <w:p w:rsidR="00AB7E1D" w:rsidRPr="00AB7E1D" w:rsidRDefault="00AB7E1D" w:rsidP="00AB7E1D">
      <w:pPr>
        <w:widowControl/>
        <w:numPr>
          <w:ilvl w:val="0"/>
          <w:numId w:val="37"/>
        </w:numPr>
        <w:ind w:left="0"/>
        <w:jc w:val="both"/>
        <w:rPr>
          <w:rFonts w:ascii="Times New Roman" w:hAnsi="Times New Roman" w:cs="Times New Roman"/>
          <w:sz w:val="28"/>
          <w:szCs w:val="28"/>
          <w:lang w:val="en-GB"/>
        </w:rPr>
      </w:pPr>
      <w:r w:rsidRPr="00AB7E1D">
        <w:rPr>
          <w:rFonts w:ascii="Times New Roman" w:hAnsi="Times New Roman" w:cs="Times New Roman"/>
          <w:sz w:val="28"/>
          <w:szCs w:val="28"/>
          <w:lang w:val="en-GB"/>
        </w:rPr>
        <w:t>Basic sanitary and hygienic criteria for assessing the quality of the environment. The concept of MPC.</w:t>
      </w:r>
    </w:p>
    <w:p w:rsidR="00AB7E1D" w:rsidRPr="00AB7E1D" w:rsidRDefault="00AB7E1D" w:rsidP="00AB7E1D">
      <w:pPr>
        <w:jc w:val="both"/>
        <w:rPr>
          <w:rFonts w:ascii="Times New Roman" w:hAnsi="Times New Roman" w:cs="Times New Roman"/>
          <w:sz w:val="28"/>
          <w:szCs w:val="28"/>
          <w:lang w:val="en-GB"/>
        </w:rPr>
      </w:pPr>
      <w:r w:rsidRPr="00AB7E1D">
        <w:rPr>
          <w:rFonts w:ascii="Times New Roman" w:hAnsi="Times New Roman" w:cs="Times New Roman"/>
          <w:i/>
          <w:sz w:val="28"/>
          <w:szCs w:val="28"/>
        </w:rPr>
        <w:t xml:space="preserve">According to this theme students prepare individual </w:t>
      </w:r>
      <w:r w:rsidRPr="00AB7E1D">
        <w:rPr>
          <w:rStyle w:val="hps"/>
          <w:rFonts w:ascii="Times New Roman" w:hAnsi="Times New Roman" w:cs="Times New Roman"/>
          <w:i/>
          <w:sz w:val="28"/>
          <w:szCs w:val="28"/>
        </w:rPr>
        <w:t>presentation</w:t>
      </w:r>
      <w:r w:rsidRPr="00AB7E1D">
        <w:rPr>
          <w:rFonts w:ascii="Times New Roman" w:hAnsi="Times New Roman" w:cs="Times New Roman"/>
          <w:i/>
          <w:sz w:val="28"/>
          <w:szCs w:val="28"/>
        </w:rPr>
        <w:t xml:space="preserve">. </w:t>
      </w:r>
      <w:r w:rsidRPr="00AB7E1D">
        <w:rPr>
          <w:rStyle w:val="shorttext"/>
          <w:rFonts w:ascii="Times New Roman" w:hAnsi="Times New Roman" w:cs="Times New Roman"/>
          <w:i/>
          <w:sz w:val="28"/>
          <w:szCs w:val="28"/>
        </w:rPr>
        <w:t xml:space="preserve">That </w:t>
      </w:r>
      <w:r w:rsidRPr="00AB7E1D">
        <w:rPr>
          <w:rStyle w:val="hps"/>
          <w:rFonts w:ascii="Times New Roman" w:hAnsi="Times New Roman" w:cs="Times New Roman"/>
          <w:i/>
          <w:sz w:val="28"/>
          <w:szCs w:val="28"/>
        </w:rPr>
        <w:t>is</w:t>
      </w:r>
      <w:r w:rsidRPr="00AB7E1D">
        <w:rPr>
          <w:rStyle w:val="shorttext"/>
          <w:rFonts w:ascii="Times New Roman" w:hAnsi="Times New Roman" w:cs="Times New Roman"/>
          <w:i/>
          <w:sz w:val="28"/>
          <w:szCs w:val="28"/>
        </w:rPr>
        <w:t xml:space="preserve"> </w:t>
      </w:r>
      <w:r w:rsidRPr="00AB7E1D">
        <w:rPr>
          <w:rStyle w:val="hps"/>
          <w:rFonts w:ascii="Times New Roman" w:hAnsi="Times New Roman" w:cs="Times New Roman"/>
          <w:i/>
          <w:sz w:val="28"/>
          <w:szCs w:val="28"/>
        </w:rPr>
        <w:t>the theme</w:t>
      </w:r>
      <w:r w:rsidRPr="00AB7E1D">
        <w:rPr>
          <w:rStyle w:val="shorttext"/>
          <w:rFonts w:ascii="Times New Roman" w:hAnsi="Times New Roman" w:cs="Times New Roman"/>
          <w:i/>
          <w:sz w:val="28"/>
          <w:szCs w:val="28"/>
        </w:rPr>
        <w:t xml:space="preserve"> </w:t>
      </w:r>
      <w:r w:rsidRPr="00AB7E1D">
        <w:rPr>
          <w:rStyle w:val="hps"/>
          <w:rFonts w:ascii="Times New Roman" w:hAnsi="Times New Roman" w:cs="Times New Roman"/>
          <w:i/>
          <w:sz w:val="28"/>
          <w:szCs w:val="28"/>
        </w:rPr>
        <w:t>chosen</w:t>
      </w:r>
      <w:r w:rsidRPr="00AB7E1D">
        <w:rPr>
          <w:rStyle w:val="shorttext"/>
          <w:rFonts w:ascii="Times New Roman" w:hAnsi="Times New Roman" w:cs="Times New Roman"/>
          <w:i/>
          <w:sz w:val="28"/>
          <w:szCs w:val="28"/>
        </w:rPr>
        <w:t xml:space="preserve"> </w:t>
      </w:r>
      <w:r w:rsidRPr="00AB7E1D">
        <w:rPr>
          <w:rStyle w:val="hps"/>
          <w:rFonts w:ascii="Times New Roman" w:hAnsi="Times New Roman" w:cs="Times New Roman"/>
          <w:i/>
          <w:sz w:val="28"/>
          <w:szCs w:val="28"/>
        </w:rPr>
        <w:t>by</w:t>
      </w:r>
      <w:r w:rsidRPr="00AB7E1D">
        <w:rPr>
          <w:rStyle w:val="shorttext"/>
          <w:rFonts w:ascii="Times New Roman" w:hAnsi="Times New Roman" w:cs="Times New Roman"/>
          <w:i/>
          <w:sz w:val="28"/>
          <w:szCs w:val="28"/>
        </w:rPr>
        <w:t xml:space="preserve"> </w:t>
      </w:r>
      <w:r w:rsidRPr="00AB7E1D">
        <w:rPr>
          <w:rStyle w:val="hps"/>
          <w:rFonts w:ascii="Times New Roman" w:hAnsi="Times New Roman" w:cs="Times New Roman"/>
          <w:i/>
          <w:sz w:val="28"/>
          <w:szCs w:val="28"/>
        </w:rPr>
        <w:t>the</w:t>
      </w:r>
      <w:r w:rsidRPr="00AB7E1D">
        <w:rPr>
          <w:rStyle w:val="shorttext"/>
          <w:rFonts w:ascii="Times New Roman" w:hAnsi="Times New Roman" w:cs="Times New Roman"/>
          <w:i/>
          <w:sz w:val="28"/>
          <w:szCs w:val="28"/>
        </w:rPr>
        <w:t xml:space="preserve"> </w:t>
      </w:r>
      <w:r w:rsidRPr="00AB7E1D">
        <w:rPr>
          <w:rStyle w:val="hps"/>
          <w:rFonts w:ascii="Times New Roman" w:hAnsi="Times New Roman" w:cs="Times New Roman"/>
          <w:i/>
          <w:sz w:val="28"/>
          <w:szCs w:val="28"/>
        </w:rPr>
        <w:t>student</w:t>
      </w:r>
      <w:r w:rsidRPr="00AB7E1D">
        <w:rPr>
          <w:rStyle w:val="shorttext"/>
          <w:rFonts w:ascii="Times New Roman" w:hAnsi="Times New Roman" w:cs="Times New Roman"/>
          <w:i/>
          <w:sz w:val="28"/>
          <w:szCs w:val="28"/>
        </w:rPr>
        <w:t xml:space="preserve"> self </w:t>
      </w:r>
      <w:r w:rsidRPr="00AB7E1D">
        <w:rPr>
          <w:rStyle w:val="hps"/>
          <w:rFonts w:ascii="Times New Roman" w:hAnsi="Times New Roman" w:cs="Times New Roman"/>
          <w:i/>
          <w:sz w:val="28"/>
          <w:szCs w:val="28"/>
        </w:rPr>
        <w:t>opinion, indication</w:t>
      </w:r>
      <w:r w:rsidRPr="00AB7E1D">
        <w:rPr>
          <w:rStyle w:val="shorttext"/>
          <w:rFonts w:ascii="Times New Roman" w:hAnsi="Times New Roman" w:cs="Times New Roman"/>
          <w:i/>
          <w:sz w:val="28"/>
          <w:szCs w:val="28"/>
        </w:rPr>
        <w:t xml:space="preserve"> </w:t>
      </w:r>
      <w:r w:rsidRPr="00AB7E1D">
        <w:rPr>
          <w:rStyle w:val="hps"/>
          <w:rFonts w:ascii="Times New Roman" w:hAnsi="Times New Roman" w:cs="Times New Roman"/>
          <w:i/>
          <w:sz w:val="28"/>
          <w:szCs w:val="28"/>
        </w:rPr>
        <w:t xml:space="preserve">outlook </w:t>
      </w:r>
      <w:r w:rsidRPr="00AB7E1D">
        <w:rPr>
          <w:rStyle w:val="shorttext"/>
          <w:rFonts w:ascii="Times New Roman" w:hAnsi="Times New Roman" w:cs="Times New Roman"/>
          <w:i/>
          <w:sz w:val="28"/>
          <w:szCs w:val="28"/>
        </w:rPr>
        <w:t xml:space="preserve">and </w:t>
      </w:r>
      <w:r w:rsidRPr="00AB7E1D">
        <w:rPr>
          <w:rStyle w:val="hps"/>
          <w:rFonts w:ascii="Times New Roman" w:hAnsi="Times New Roman" w:cs="Times New Roman"/>
          <w:i/>
          <w:sz w:val="28"/>
          <w:szCs w:val="28"/>
        </w:rPr>
        <w:t xml:space="preserve">protect it. </w:t>
      </w:r>
      <w:r w:rsidRPr="00AB7E1D">
        <w:rPr>
          <w:rStyle w:val="shorttext"/>
          <w:rFonts w:ascii="Times New Roman" w:hAnsi="Times New Roman" w:cs="Times New Roman"/>
          <w:i/>
          <w:sz w:val="28"/>
          <w:szCs w:val="28"/>
        </w:rPr>
        <w:t xml:space="preserve">How to </w:t>
      </w:r>
      <w:r w:rsidRPr="00AB7E1D">
        <w:rPr>
          <w:rStyle w:val="hps"/>
          <w:rFonts w:ascii="Times New Roman" w:hAnsi="Times New Roman" w:cs="Times New Roman"/>
          <w:i/>
          <w:sz w:val="28"/>
          <w:szCs w:val="28"/>
        </w:rPr>
        <w:t>define</w:t>
      </w:r>
      <w:r w:rsidRPr="00AB7E1D">
        <w:rPr>
          <w:rStyle w:val="shorttext"/>
          <w:rFonts w:ascii="Times New Roman" w:hAnsi="Times New Roman" w:cs="Times New Roman"/>
          <w:i/>
          <w:sz w:val="28"/>
          <w:szCs w:val="28"/>
        </w:rPr>
        <w:t xml:space="preserve"> </w:t>
      </w:r>
      <w:r w:rsidRPr="00AB7E1D">
        <w:rPr>
          <w:rStyle w:val="hps"/>
          <w:rFonts w:ascii="Times New Roman" w:hAnsi="Times New Roman" w:cs="Times New Roman"/>
          <w:i/>
          <w:sz w:val="28"/>
          <w:szCs w:val="28"/>
        </w:rPr>
        <w:t>the</w:t>
      </w:r>
      <w:r w:rsidRPr="00AB7E1D">
        <w:rPr>
          <w:rStyle w:val="shorttext"/>
          <w:rFonts w:ascii="Times New Roman" w:hAnsi="Times New Roman" w:cs="Times New Roman"/>
          <w:i/>
          <w:sz w:val="28"/>
          <w:szCs w:val="28"/>
        </w:rPr>
        <w:t xml:space="preserve"> </w:t>
      </w:r>
      <w:r w:rsidRPr="00AB7E1D">
        <w:rPr>
          <w:rStyle w:val="hps"/>
          <w:rFonts w:ascii="Times New Roman" w:hAnsi="Times New Roman" w:cs="Times New Roman"/>
          <w:i/>
          <w:sz w:val="28"/>
          <w:szCs w:val="28"/>
        </w:rPr>
        <w:t>theme</w:t>
      </w:r>
      <w:r w:rsidRPr="00AB7E1D">
        <w:rPr>
          <w:rStyle w:val="shorttext"/>
          <w:rFonts w:ascii="Times New Roman" w:hAnsi="Times New Roman" w:cs="Times New Roman"/>
          <w:i/>
          <w:sz w:val="28"/>
          <w:szCs w:val="28"/>
        </w:rPr>
        <w:t xml:space="preserve"> </w:t>
      </w:r>
      <w:r w:rsidRPr="00AB7E1D">
        <w:rPr>
          <w:rStyle w:val="hps"/>
          <w:rFonts w:ascii="Times New Roman" w:hAnsi="Times New Roman" w:cs="Times New Roman"/>
          <w:i/>
          <w:sz w:val="28"/>
          <w:szCs w:val="28"/>
        </w:rPr>
        <w:t>of</w:t>
      </w:r>
      <w:r w:rsidRPr="00AB7E1D">
        <w:rPr>
          <w:rStyle w:val="shorttext"/>
          <w:rFonts w:ascii="Times New Roman" w:hAnsi="Times New Roman" w:cs="Times New Roman"/>
          <w:i/>
          <w:sz w:val="28"/>
          <w:szCs w:val="28"/>
        </w:rPr>
        <w:t xml:space="preserve"> </w:t>
      </w:r>
      <w:r w:rsidRPr="00AB7E1D">
        <w:rPr>
          <w:rStyle w:val="hps"/>
          <w:rFonts w:ascii="Times New Roman" w:hAnsi="Times New Roman" w:cs="Times New Roman"/>
          <w:i/>
          <w:sz w:val="28"/>
          <w:szCs w:val="28"/>
        </w:rPr>
        <w:t>the</w:t>
      </w:r>
      <w:r w:rsidRPr="00AB7E1D">
        <w:rPr>
          <w:rStyle w:val="shorttext"/>
          <w:rFonts w:ascii="Times New Roman" w:hAnsi="Times New Roman" w:cs="Times New Roman"/>
          <w:i/>
          <w:sz w:val="28"/>
          <w:szCs w:val="28"/>
        </w:rPr>
        <w:t xml:space="preserve"> </w:t>
      </w:r>
      <w:proofErr w:type="gramStart"/>
      <w:r w:rsidRPr="00AB7E1D">
        <w:rPr>
          <w:rStyle w:val="hps"/>
          <w:rFonts w:ascii="Times New Roman" w:hAnsi="Times New Roman" w:cs="Times New Roman"/>
          <w:i/>
          <w:sz w:val="28"/>
          <w:szCs w:val="28"/>
        </w:rPr>
        <w:t>presentation,</w:t>
      </w:r>
      <w:proofErr w:type="gramEnd"/>
      <w:r w:rsidRPr="00AB7E1D">
        <w:rPr>
          <w:rStyle w:val="hps"/>
          <w:rFonts w:ascii="Times New Roman" w:hAnsi="Times New Roman" w:cs="Times New Roman"/>
          <w:i/>
          <w:sz w:val="28"/>
          <w:szCs w:val="28"/>
        </w:rPr>
        <w:t xml:space="preserve"> </w:t>
      </w:r>
      <w:r w:rsidRPr="00AB7E1D">
        <w:rPr>
          <w:rStyle w:val="shorttext"/>
          <w:rFonts w:ascii="Times New Roman" w:hAnsi="Times New Roman" w:cs="Times New Roman"/>
          <w:i/>
          <w:sz w:val="28"/>
          <w:szCs w:val="28"/>
        </w:rPr>
        <w:t xml:space="preserve">is estimated to </w:t>
      </w:r>
      <w:r w:rsidRPr="00AB7E1D">
        <w:rPr>
          <w:rStyle w:val="hps"/>
          <w:rFonts w:ascii="Times New Roman" w:hAnsi="Times New Roman" w:cs="Times New Roman"/>
          <w:i/>
          <w:sz w:val="28"/>
          <w:szCs w:val="28"/>
        </w:rPr>
        <w:t>be</w:t>
      </w:r>
      <w:r w:rsidRPr="00AB7E1D">
        <w:rPr>
          <w:rStyle w:val="shorttext"/>
          <w:rFonts w:ascii="Times New Roman" w:hAnsi="Times New Roman" w:cs="Times New Roman"/>
          <w:i/>
          <w:sz w:val="28"/>
          <w:szCs w:val="28"/>
        </w:rPr>
        <w:t xml:space="preserve"> </w:t>
      </w:r>
      <w:r w:rsidRPr="00AB7E1D">
        <w:rPr>
          <w:rStyle w:val="hps"/>
          <w:rFonts w:ascii="Times New Roman" w:hAnsi="Times New Roman" w:cs="Times New Roman"/>
          <w:i/>
          <w:sz w:val="28"/>
          <w:szCs w:val="28"/>
        </w:rPr>
        <w:t>of</w:t>
      </w:r>
      <w:r w:rsidRPr="00AB7E1D">
        <w:rPr>
          <w:rStyle w:val="shorttext"/>
          <w:rFonts w:ascii="Times New Roman" w:hAnsi="Times New Roman" w:cs="Times New Roman"/>
          <w:i/>
          <w:sz w:val="28"/>
          <w:szCs w:val="28"/>
        </w:rPr>
        <w:t xml:space="preserve"> </w:t>
      </w:r>
      <w:r w:rsidRPr="00AB7E1D">
        <w:rPr>
          <w:rStyle w:val="hps"/>
          <w:rFonts w:ascii="Times New Roman" w:hAnsi="Times New Roman" w:cs="Times New Roman"/>
          <w:i/>
          <w:sz w:val="28"/>
          <w:szCs w:val="28"/>
        </w:rPr>
        <w:t>interest</w:t>
      </w:r>
      <w:r w:rsidRPr="00AB7E1D">
        <w:rPr>
          <w:rStyle w:val="shorttext"/>
          <w:rFonts w:ascii="Times New Roman" w:hAnsi="Times New Roman" w:cs="Times New Roman"/>
          <w:i/>
          <w:sz w:val="28"/>
          <w:szCs w:val="28"/>
        </w:rPr>
        <w:t xml:space="preserve"> </w:t>
      </w:r>
      <w:r w:rsidRPr="00AB7E1D">
        <w:rPr>
          <w:rStyle w:val="hps"/>
          <w:rFonts w:ascii="Times New Roman" w:hAnsi="Times New Roman" w:cs="Times New Roman"/>
          <w:i/>
          <w:sz w:val="28"/>
          <w:szCs w:val="28"/>
        </w:rPr>
        <w:t>to</w:t>
      </w:r>
      <w:r w:rsidRPr="00AB7E1D">
        <w:rPr>
          <w:rStyle w:val="shorttext"/>
          <w:rFonts w:ascii="Times New Roman" w:hAnsi="Times New Roman" w:cs="Times New Roman"/>
          <w:i/>
          <w:sz w:val="28"/>
          <w:szCs w:val="28"/>
        </w:rPr>
        <w:t xml:space="preserve"> </w:t>
      </w:r>
      <w:r w:rsidRPr="00AB7E1D">
        <w:rPr>
          <w:rStyle w:val="hps"/>
          <w:rFonts w:ascii="Times New Roman" w:hAnsi="Times New Roman" w:cs="Times New Roman"/>
          <w:i/>
          <w:sz w:val="28"/>
          <w:szCs w:val="28"/>
        </w:rPr>
        <w:t>disclose (8-10</w:t>
      </w:r>
      <w:r w:rsidRPr="00AB7E1D">
        <w:rPr>
          <w:rStyle w:val="shorttext"/>
          <w:rFonts w:ascii="Times New Roman" w:hAnsi="Times New Roman" w:cs="Times New Roman"/>
          <w:i/>
          <w:sz w:val="28"/>
          <w:szCs w:val="28"/>
        </w:rPr>
        <w:t xml:space="preserve"> </w:t>
      </w:r>
      <w:r w:rsidRPr="00AB7E1D">
        <w:rPr>
          <w:rStyle w:val="hps"/>
          <w:rFonts w:ascii="Times New Roman" w:hAnsi="Times New Roman" w:cs="Times New Roman"/>
          <w:i/>
          <w:sz w:val="28"/>
          <w:szCs w:val="28"/>
        </w:rPr>
        <w:t>minutes).</w:t>
      </w:r>
    </w:p>
    <w:p w:rsidR="00AB7E1D" w:rsidRPr="00AB7E1D" w:rsidRDefault="00AB7E1D" w:rsidP="00AB7E1D">
      <w:pPr>
        <w:widowControl/>
        <w:numPr>
          <w:ilvl w:val="0"/>
          <w:numId w:val="37"/>
        </w:numPr>
        <w:ind w:left="0"/>
        <w:jc w:val="both"/>
        <w:rPr>
          <w:rFonts w:ascii="Times New Roman" w:hAnsi="Times New Roman" w:cs="Times New Roman"/>
          <w:sz w:val="28"/>
          <w:szCs w:val="28"/>
          <w:lang w:val="en-GB"/>
        </w:rPr>
      </w:pPr>
      <w:r w:rsidRPr="00AB7E1D">
        <w:rPr>
          <w:rFonts w:ascii="Times New Roman" w:hAnsi="Times New Roman" w:cs="Times New Roman"/>
          <w:sz w:val="28"/>
          <w:szCs w:val="28"/>
          <w:lang w:val="en-GB"/>
        </w:rPr>
        <w:t>Problems of water treatment and water treatment. Drinking water. The main stages of purification of drinking water.</w:t>
      </w:r>
    </w:p>
    <w:p w:rsidR="00AB7E1D" w:rsidRPr="00AB7E1D" w:rsidRDefault="00AB7E1D" w:rsidP="00AB7E1D">
      <w:pPr>
        <w:pStyle w:val="a5"/>
        <w:jc w:val="both"/>
        <w:rPr>
          <w:rFonts w:ascii="Times New Roman" w:hAnsi="Times New Roman"/>
          <w:i/>
          <w:color w:val="000000"/>
          <w:sz w:val="28"/>
          <w:szCs w:val="28"/>
          <w:lang w:val="en-US"/>
        </w:rPr>
      </w:pPr>
      <w:r w:rsidRPr="00AB7E1D">
        <w:rPr>
          <w:rFonts w:ascii="Times New Roman" w:hAnsi="Times New Roman"/>
          <w:i/>
          <w:color w:val="000000"/>
          <w:sz w:val="28"/>
          <w:szCs w:val="28"/>
          <w:lang w:val="en-US"/>
        </w:rPr>
        <w:t xml:space="preserve">According to this theme students prepare individual </w:t>
      </w:r>
      <w:r w:rsidRPr="00BD3206">
        <w:rPr>
          <w:rStyle w:val="hps"/>
          <w:rFonts w:ascii="Times New Roman" w:hAnsi="Times New Roman"/>
          <w:i/>
          <w:color w:val="000000"/>
          <w:sz w:val="28"/>
          <w:szCs w:val="28"/>
          <w:lang w:val="en-US"/>
        </w:rPr>
        <w:t>presentation</w:t>
      </w:r>
      <w:r w:rsidRPr="00AB7E1D">
        <w:rPr>
          <w:rFonts w:ascii="Times New Roman" w:hAnsi="Times New Roman"/>
          <w:i/>
          <w:color w:val="000000"/>
          <w:sz w:val="28"/>
          <w:szCs w:val="28"/>
          <w:lang w:val="en-US"/>
        </w:rPr>
        <w:t>.</w:t>
      </w:r>
      <w:r w:rsidRPr="00BD3206">
        <w:rPr>
          <w:rFonts w:ascii="Times New Roman" w:hAnsi="Times New Roman"/>
          <w:i/>
          <w:color w:val="000000"/>
          <w:sz w:val="28"/>
          <w:szCs w:val="28"/>
          <w:lang w:val="en-US"/>
        </w:rPr>
        <w:t xml:space="preserve"> </w:t>
      </w:r>
      <w:r w:rsidRPr="00BD3206">
        <w:rPr>
          <w:rStyle w:val="shorttext"/>
          <w:rFonts w:ascii="Times New Roman" w:hAnsi="Times New Roman"/>
          <w:i/>
          <w:color w:val="000000"/>
          <w:sz w:val="28"/>
          <w:szCs w:val="28"/>
          <w:lang w:val="en-US"/>
        </w:rPr>
        <w:t xml:space="preserve">That </w:t>
      </w:r>
      <w:r w:rsidRPr="00BD3206">
        <w:rPr>
          <w:rStyle w:val="hps"/>
          <w:rFonts w:ascii="Times New Roman" w:hAnsi="Times New Roman"/>
          <w:i/>
          <w:color w:val="000000"/>
          <w:sz w:val="28"/>
          <w:szCs w:val="28"/>
          <w:lang w:val="en-US"/>
        </w:rPr>
        <w:t>is</w:t>
      </w:r>
      <w:r w:rsidRPr="00BD3206">
        <w:rPr>
          <w:rStyle w:val="shorttext"/>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the theme</w:t>
      </w:r>
      <w:r w:rsidRPr="00BD3206">
        <w:rPr>
          <w:rStyle w:val="shorttext"/>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chosen</w:t>
      </w:r>
      <w:r w:rsidRPr="00BD3206">
        <w:rPr>
          <w:rStyle w:val="shorttext"/>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by</w:t>
      </w:r>
      <w:r w:rsidRPr="00BD3206">
        <w:rPr>
          <w:rStyle w:val="shorttext"/>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the</w:t>
      </w:r>
      <w:r w:rsidRPr="00BD3206">
        <w:rPr>
          <w:rStyle w:val="shorttext"/>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student</w:t>
      </w:r>
      <w:r w:rsidRPr="00BD3206">
        <w:rPr>
          <w:rStyle w:val="shorttext"/>
          <w:rFonts w:ascii="Times New Roman" w:hAnsi="Times New Roman"/>
          <w:i/>
          <w:color w:val="000000"/>
          <w:sz w:val="28"/>
          <w:szCs w:val="28"/>
          <w:lang w:val="en-US"/>
        </w:rPr>
        <w:t xml:space="preserve"> self </w:t>
      </w:r>
      <w:r w:rsidRPr="00BD3206">
        <w:rPr>
          <w:rStyle w:val="hps"/>
          <w:rFonts w:ascii="Times New Roman" w:hAnsi="Times New Roman"/>
          <w:i/>
          <w:color w:val="000000"/>
          <w:sz w:val="28"/>
          <w:szCs w:val="28"/>
          <w:lang w:val="en-US"/>
        </w:rPr>
        <w:t>opinion</w:t>
      </w:r>
      <w:r w:rsidRPr="00AB7E1D">
        <w:rPr>
          <w:rStyle w:val="hps"/>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indication</w:t>
      </w:r>
      <w:r w:rsidRPr="00BD3206">
        <w:rPr>
          <w:rStyle w:val="shorttext"/>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outlook</w:t>
      </w:r>
      <w:r w:rsidRPr="00AB7E1D">
        <w:rPr>
          <w:rStyle w:val="hps"/>
          <w:rFonts w:ascii="Times New Roman" w:hAnsi="Times New Roman"/>
          <w:i/>
          <w:color w:val="000000"/>
          <w:sz w:val="28"/>
          <w:szCs w:val="28"/>
          <w:lang w:val="en-US"/>
        </w:rPr>
        <w:t xml:space="preserve"> </w:t>
      </w:r>
      <w:r w:rsidRPr="00BD3206">
        <w:rPr>
          <w:rStyle w:val="shorttext"/>
          <w:rFonts w:ascii="Times New Roman" w:hAnsi="Times New Roman"/>
          <w:i/>
          <w:color w:val="000000"/>
          <w:sz w:val="28"/>
          <w:szCs w:val="28"/>
          <w:lang w:val="en-US"/>
        </w:rPr>
        <w:t xml:space="preserve">and </w:t>
      </w:r>
      <w:r w:rsidRPr="00BD3206">
        <w:rPr>
          <w:rStyle w:val="hps"/>
          <w:rFonts w:ascii="Times New Roman" w:hAnsi="Times New Roman"/>
          <w:i/>
          <w:color w:val="000000"/>
          <w:sz w:val="28"/>
          <w:szCs w:val="28"/>
          <w:lang w:val="en-US"/>
        </w:rPr>
        <w:t>protect it</w:t>
      </w:r>
      <w:r w:rsidRPr="00AB7E1D">
        <w:rPr>
          <w:rStyle w:val="hps"/>
          <w:rFonts w:ascii="Times New Roman" w:hAnsi="Times New Roman"/>
          <w:i/>
          <w:color w:val="000000"/>
          <w:sz w:val="28"/>
          <w:szCs w:val="28"/>
          <w:lang w:val="en-US"/>
        </w:rPr>
        <w:t xml:space="preserve">. </w:t>
      </w:r>
      <w:r w:rsidRPr="00BD3206">
        <w:rPr>
          <w:rStyle w:val="shorttext"/>
          <w:rFonts w:ascii="Times New Roman" w:hAnsi="Times New Roman"/>
          <w:i/>
          <w:color w:val="000000"/>
          <w:sz w:val="28"/>
          <w:szCs w:val="28"/>
          <w:lang w:val="en-US"/>
        </w:rPr>
        <w:t xml:space="preserve">How to </w:t>
      </w:r>
      <w:r w:rsidRPr="00BD3206">
        <w:rPr>
          <w:rStyle w:val="hps"/>
          <w:rFonts w:ascii="Times New Roman" w:hAnsi="Times New Roman"/>
          <w:i/>
          <w:color w:val="000000"/>
          <w:sz w:val="28"/>
          <w:szCs w:val="28"/>
          <w:lang w:val="en-US"/>
        </w:rPr>
        <w:t>define</w:t>
      </w:r>
      <w:r w:rsidRPr="00BD3206">
        <w:rPr>
          <w:rStyle w:val="shorttext"/>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the</w:t>
      </w:r>
      <w:r w:rsidRPr="00BD3206">
        <w:rPr>
          <w:rStyle w:val="shorttext"/>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theme</w:t>
      </w:r>
      <w:r w:rsidRPr="00BD3206">
        <w:rPr>
          <w:rStyle w:val="shorttext"/>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of</w:t>
      </w:r>
      <w:r w:rsidRPr="00BD3206">
        <w:rPr>
          <w:rStyle w:val="shorttext"/>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the</w:t>
      </w:r>
      <w:r w:rsidRPr="00BD3206">
        <w:rPr>
          <w:rStyle w:val="shorttext"/>
          <w:rFonts w:ascii="Times New Roman" w:hAnsi="Times New Roman"/>
          <w:i/>
          <w:color w:val="000000"/>
          <w:sz w:val="28"/>
          <w:szCs w:val="28"/>
          <w:lang w:val="en-US"/>
        </w:rPr>
        <w:t xml:space="preserve"> </w:t>
      </w:r>
      <w:proofErr w:type="gramStart"/>
      <w:r w:rsidRPr="00BD3206">
        <w:rPr>
          <w:rStyle w:val="hps"/>
          <w:rFonts w:ascii="Times New Roman" w:hAnsi="Times New Roman"/>
          <w:i/>
          <w:color w:val="000000"/>
          <w:sz w:val="28"/>
          <w:szCs w:val="28"/>
          <w:lang w:val="en-US"/>
        </w:rPr>
        <w:t>presentation</w:t>
      </w:r>
      <w:r w:rsidRPr="00AB7E1D">
        <w:rPr>
          <w:rStyle w:val="hps"/>
          <w:rFonts w:ascii="Times New Roman" w:hAnsi="Times New Roman"/>
          <w:i/>
          <w:color w:val="000000"/>
          <w:sz w:val="28"/>
          <w:szCs w:val="28"/>
          <w:lang w:val="en-US"/>
        </w:rPr>
        <w:t>,</w:t>
      </w:r>
      <w:proofErr w:type="gramEnd"/>
      <w:r w:rsidRPr="00AB7E1D">
        <w:rPr>
          <w:rStyle w:val="hps"/>
          <w:rFonts w:ascii="Times New Roman" w:hAnsi="Times New Roman"/>
          <w:i/>
          <w:color w:val="000000"/>
          <w:sz w:val="28"/>
          <w:szCs w:val="28"/>
          <w:lang w:val="en-US"/>
        </w:rPr>
        <w:t xml:space="preserve"> </w:t>
      </w:r>
      <w:r w:rsidRPr="00BD3206">
        <w:rPr>
          <w:rStyle w:val="shorttext"/>
          <w:rFonts w:ascii="Times New Roman" w:hAnsi="Times New Roman"/>
          <w:i/>
          <w:color w:val="000000"/>
          <w:sz w:val="28"/>
          <w:szCs w:val="28"/>
          <w:lang w:val="en-US"/>
        </w:rPr>
        <w:t xml:space="preserve">is estimated to </w:t>
      </w:r>
      <w:r w:rsidRPr="00BD3206">
        <w:rPr>
          <w:rStyle w:val="hps"/>
          <w:rFonts w:ascii="Times New Roman" w:hAnsi="Times New Roman"/>
          <w:i/>
          <w:color w:val="000000"/>
          <w:sz w:val="28"/>
          <w:szCs w:val="28"/>
          <w:lang w:val="en-US"/>
        </w:rPr>
        <w:t>be</w:t>
      </w:r>
      <w:r w:rsidRPr="00BD3206">
        <w:rPr>
          <w:rStyle w:val="shorttext"/>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of</w:t>
      </w:r>
      <w:r w:rsidRPr="00BD3206">
        <w:rPr>
          <w:rStyle w:val="shorttext"/>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interest</w:t>
      </w:r>
      <w:r w:rsidRPr="00BD3206">
        <w:rPr>
          <w:rStyle w:val="shorttext"/>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to</w:t>
      </w:r>
      <w:r w:rsidRPr="00BD3206">
        <w:rPr>
          <w:rStyle w:val="shorttext"/>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disclose</w:t>
      </w:r>
      <w:r w:rsidRPr="00AB7E1D">
        <w:rPr>
          <w:rStyle w:val="hps"/>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(8-10</w:t>
      </w:r>
      <w:r w:rsidRPr="00BD3206">
        <w:rPr>
          <w:rStyle w:val="shorttext"/>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minutes)</w:t>
      </w:r>
      <w:r w:rsidRPr="00AB7E1D">
        <w:rPr>
          <w:rStyle w:val="hps"/>
          <w:rFonts w:ascii="Times New Roman" w:hAnsi="Times New Roman"/>
          <w:i/>
          <w:color w:val="000000"/>
          <w:sz w:val="28"/>
          <w:szCs w:val="28"/>
          <w:lang w:val="en-US"/>
        </w:rPr>
        <w:t>.</w:t>
      </w:r>
    </w:p>
    <w:p w:rsidR="00AB7E1D" w:rsidRPr="00AB7E1D" w:rsidRDefault="00AB7E1D" w:rsidP="00AB7E1D">
      <w:pPr>
        <w:widowControl/>
        <w:numPr>
          <w:ilvl w:val="0"/>
          <w:numId w:val="37"/>
        </w:numPr>
        <w:ind w:left="0"/>
        <w:jc w:val="both"/>
        <w:rPr>
          <w:rFonts w:ascii="Times New Roman" w:hAnsi="Times New Roman" w:cs="Times New Roman"/>
          <w:sz w:val="28"/>
          <w:szCs w:val="28"/>
        </w:rPr>
      </w:pPr>
      <w:r w:rsidRPr="00AB7E1D">
        <w:rPr>
          <w:rFonts w:ascii="Times New Roman" w:hAnsi="Times New Roman" w:cs="Times New Roman"/>
          <w:sz w:val="28"/>
          <w:szCs w:val="28"/>
          <w:lang w:val="en-GB"/>
        </w:rPr>
        <w:t xml:space="preserve">Smog and photochemical mist. Los Angeles (summer) smog. </w:t>
      </w:r>
      <w:r w:rsidRPr="00AB7E1D">
        <w:rPr>
          <w:rFonts w:ascii="Times New Roman" w:hAnsi="Times New Roman" w:cs="Times New Roman"/>
          <w:sz w:val="28"/>
          <w:szCs w:val="28"/>
        </w:rPr>
        <w:t>London (winter) smog.</w:t>
      </w:r>
    </w:p>
    <w:p w:rsidR="00AB7E1D" w:rsidRPr="00AB7E1D" w:rsidRDefault="00AB7E1D" w:rsidP="00AB7E1D">
      <w:pPr>
        <w:pStyle w:val="a5"/>
        <w:jc w:val="both"/>
        <w:rPr>
          <w:rFonts w:ascii="Times New Roman" w:hAnsi="Times New Roman"/>
          <w:i/>
          <w:color w:val="000000"/>
          <w:sz w:val="28"/>
          <w:szCs w:val="28"/>
          <w:lang w:val="en-US"/>
        </w:rPr>
      </w:pPr>
      <w:r w:rsidRPr="00AB7E1D">
        <w:rPr>
          <w:rFonts w:ascii="Times New Roman" w:hAnsi="Times New Roman"/>
          <w:i/>
          <w:color w:val="000000"/>
          <w:sz w:val="28"/>
          <w:szCs w:val="28"/>
          <w:lang w:val="en-US"/>
        </w:rPr>
        <w:lastRenderedPageBreak/>
        <w:t xml:space="preserve">According to this theme students prepare individual </w:t>
      </w:r>
      <w:r w:rsidRPr="00BD3206">
        <w:rPr>
          <w:rStyle w:val="hps"/>
          <w:rFonts w:ascii="Times New Roman" w:hAnsi="Times New Roman"/>
          <w:i/>
          <w:color w:val="000000"/>
          <w:sz w:val="28"/>
          <w:szCs w:val="28"/>
          <w:lang w:val="en-US"/>
        </w:rPr>
        <w:t>presentation</w:t>
      </w:r>
      <w:r w:rsidRPr="00AB7E1D">
        <w:rPr>
          <w:rFonts w:ascii="Times New Roman" w:hAnsi="Times New Roman"/>
          <w:i/>
          <w:color w:val="000000"/>
          <w:sz w:val="28"/>
          <w:szCs w:val="28"/>
          <w:lang w:val="en-US"/>
        </w:rPr>
        <w:t>.</w:t>
      </w:r>
      <w:r w:rsidRPr="00BD3206">
        <w:rPr>
          <w:rFonts w:ascii="Times New Roman" w:hAnsi="Times New Roman"/>
          <w:i/>
          <w:color w:val="000000"/>
          <w:sz w:val="28"/>
          <w:szCs w:val="28"/>
          <w:lang w:val="en-US"/>
        </w:rPr>
        <w:t xml:space="preserve"> </w:t>
      </w:r>
      <w:r w:rsidRPr="00BD3206">
        <w:rPr>
          <w:rStyle w:val="shorttext"/>
          <w:rFonts w:ascii="Times New Roman" w:hAnsi="Times New Roman"/>
          <w:i/>
          <w:color w:val="000000"/>
          <w:sz w:val="28"/>
          <w:szCs w:val="28"/>
          <w:lang w:val="en-US"/>
        </w:rPr>
        <w:t xml:space="preserve">That </w:t>
      </w:r>
      <w:r w:rsidRPr="00BD3206">
        <w:rPr>
          <w:rStyle w:val="hps"/>
          <w:rFonts w:ascii="Times New Roman" w:hAnsi="Times New Roman"/>
          <w:i/>
          <w:color w:val="000000"/>
          <w:sz w:val="28"/>
          <w:szCs w:val="28"/>
          <w:lang w:val="en-US"/>
        </w:rPr>
        <w:t>is</w:t>
      </w:r>
      <w:r w:rsidRPr="00BD3206">
        <w:rPr>
          <w:rStyle w:val="shorttext"/>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the theme</w:t>
      </w:r>
      <w:r w:rsidRPr="00BD3206">
        <w:rPr>
          <w:rStyle w:val="shorttext"/>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chosen</w:t>
      </w:r>
      <w:r w:rsidRPr="00BD3206">
        <w:rPr>
          <w:rStyle w:val="shorttext"/>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by</w:t>
      </w:r>
      <w:r w:rsidRPr="00BD3206">
        <w:rPr>
          <w:rStyle w:val="shorttext"/>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the</w:t>
      </w:r>
      <w:r w:rsidRPr="00BD3206">
        <w:rPr>
          <w:rStyle w:val="shorttext"/>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student</w:t>
      </w:r>
      <w:r w:rsidRPr="00BD3206">
        <w:rPr>
          <w:rStyle w:val="shorttext"/>
          <w:rFonts w:ascii="Times New Roman" w:hAnsi="Times New Roman"/>
          <w:i/>
          <w:color w:val="000000"/>
          <w:sz w:val="28"/>
          <w:szCs w:val="28"/>
          <w:lang w:val="en-US"/>
        </w:rPr>
        <w:t xml:space="preserve"> self </w:t>
      </w:r>
      <w:r w:rsidRPr="00BD3206">
        <w:rPr>
          <w:rStyle w:val="hps"/>
          <w:rFonts w:ascii="Times New Roman" w:hAnsi="Times New Roman"/>
          <w:i/>
          <w:color w:val="000000"/>
          <w:sz w:val="28"/>
          <w:szCs w:val="28"/>
          <w:lang w:val="en-US"/>
        </w:rPr>
        <w:t>opinion</w:t>
      </w:r>
      <w:r w:rsidRPr="00AB7E1D">
        <w:rPr>
          <w:rStyle w:val="hps"/>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indication</w:t>
      </w:r>
      <w:r w:rsidRPr="00BD3206">
        <w:rPr>
          <w:rStyle w:val="shorttext"/>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outlook</w:t>
      </w:r>
      <w:r w:rsidRPr="00AB7E1D">
        <w:rPr>
          <w:rStyle w:val="hps"/>
          <w:rFonts w:ascii="Times New Roman" w:hAnsi="Times New Roman"/>
          <w:i/>
          <w:color w:val="000000"/>
          <w:sz w:val="28"/>
          <w:szCs w:val="28"/>
          <w:lang w:val="en-US"/>
        </w:rPr>
        <w:t xml:space="preserve"> </w:t>
      </w:r>
      <w:r w:rsidRPr="00BD3206">
        <w:rPr>
          <w:rStyle w:val="shorttext"/>
          <w:rFonts w:ascii="Times New Roman" w:hAnsi="Times New Roman"/>
          <w:i/>
          <w:color w:val="000000"/>
          <w:sz w:val="28"/>
          <w:szCs w:val="28"/>
          <w:lang w:val="en-US"/>
        </w:rPr>
        <w:t xml:space="preserve">and </w:t>
      </w:r>
      <w:r w:rsidRPr="00BD3206">
        <w:rPr>
          <w:rStyle w:val="hps"/>
          <w:rFonts w:ascii="Times New Roman" w:hAnsi="Times New Roman"/>
          <w:i/>
          <w:color w:val="000000"/>
          <w:sz w:val="28"/>
          <w:szCs w:val="28"/>
          <w:lang w:val="en-US"/>
        </w:rPr>
        <w:t>protect it</w:t>
      </w:r>
      <w:r w:rsidRPr="00AB7E1D">
        <w:rPr>
          <w:rStyle w:val="hps"/>
          <w:rFonts w:ascii="Times New Roman" w:hAnsi="Times New Roman"/>
          <w:i/>
          <w:color w:val="000000"/>
          <w:sz w:val="28"/>
          <w:szCs w:val="28"/>
          <w:lang w:val="en-US"/>
        </w:rPr>
        <w:t xml:space="preserve">. </w:t>
      </w:r>
      <w:r w:rsidRPr="00BD3206">
        <w:rPr>
          <w:rStyle w:val="shorttext"/>
          <w:rFonts w:ascii="Times New Roman" w:hAnsi="Times New Roman"/>
          <w:i/>
          <w:color w:val="000000"/>
          <w:sz w:val="28"/>
          <w:szCs w:val="28"/>
          <w:lang w:val="en-US"/>
        </w:rPr>
        <w:t xml:space="preserve">How to </w:t>
      </w:r>
      <w:r w:rsidRPr="00BD3206">
        <w:rPr>
          <w:rStyle w:val="hps"/>
          <w:rFonts w:ascii="Times New Roman" w:hAnsi="Times New Roman"/>
          <w:i/>
          <w:color w:val="000000"/>
          <w:sz w:val="28"/>
          <w:szCs w:val="28"/>
          <w:lang w:val="en-US"/>
        </w:rPr>
        <w:t>define</w:t>
      </w:r>
      <w:r w:rsidRPr="00BD3206">
        <w:rPr>
          <w:rStyle w:val="shorttext"/>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the</w:t>
      </w:r>
      <w:r w:rsidRPr="00BD3206">
        <w:rPr>
          <w:rStyle w:val="shorttext"/>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theme</w:t>
      </w:r>
      <w:r w:rsidRPr="00BD3206">
        <w:rPr>
          <w:rStyle w:val="shorttext"/>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of</w:t>
      </w:r>
      <w:r w:rsidRPr="00BD3206">
        <w:rPr>
          <w:rStyle w:val="shorttext"/>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the</w:t>
      </w:r>
      <w:r w:rsidRPr="00BD3206">
        <w:rPr>
          <w:rStyle w:val="shorttext"/>
          <w:rFonts w:ascii="Times New Roman" w:hAnsi="Times New Roman"/>
          <w:i/>
          <w:color w:val="000000"/>
          <w:sz w:val="28"/>
          <w:szCs w:val="28"/>
          <w:lang w:val="en-US"/>
        </w:rPr>
        <w:t xml:space="preserve"> </w:t>
      </w:r>
      <w:proofErr w:type="gramStart"/>
      <w:r w:rsidRPr="00BD3206">
        <w:rPr>
          <w:rStyle w:val="hps"/>
          <w:rFonts w:ascii="Times New Roman" w:hAnsi="Times New Roman"/>
          <w:i/>
          <w:color w:val="000000"/>
          <w:sz w:val="28"/>
          <w:szCs w:val="28"/>
          <w:lang w:val="en-US"/>
        </w:rPr>
        <w:t>presentation</w:t>
      </w:r>
      <w:r w:rsidRPr="00AB7E1D">
        <w:rPr>
          <w:rStyle w:val="hps"/>
          <w:rFonts w:ascii="Times New Roman" w:hAnsi="Times New Roman"/>
          <w:i/>
          <w:color w:val="000000"/>
          <w:sz w:val="28"/>
          <w:szCs w:val="28"/>
          <w:lang w:val="en-US"/>
        </w:rPr>
        <w:t>,</w:t>
      </w:r>
      <w:proofErr w:type="gramEnd"/>
      <w:r w:rsidRPr="00AB7E1D">
        <w:rPr>
          <w:rStyle w:val="hps"/>
          <w:rFonts w:ascii="Times New Roman" w:hAnsi="Times New Roman"/>
          <w:i/>
          <w:color w:val="000000"/>
          <w:sz w:val="28"/>
          <w:szCs w:val="28"/>
          <w:lang w:val="en-US"/>
        </w:rPr>
        <w:t xml:space="preserve"> </w:t>
      </w:r>
      <w:r w:rsidRPr="00BD3206">
        <w:rPr>
          <w:rStyle w:val="shorttext"/>
          <w:rFonts w:ascii="Times New Roman" w:hAnsi="Times New Roman"/>
          <w:i/>
          <w:color w:val="000000"/>
          <w:sz w:val="28"/>
          <w:szCs w:val="28"/>
          <w:lang w:val="en-US"/>
        </w:rPr>
        <w:t xml:space="preserve">is estimated to </w:t>
      </w:r>
      <w:r w:rsidRPr="00BD3206">
        <w:rPr>
          <w:rStyle w:val="hps"/>
          <w:rFonts w:ascii="Times New Roman" w:hAnsi="Times New Roman"/>
          <w:i/>
          <w:color w:val="000000"/>
          <w:sz w:val="28"/>
          <w:szCs w:val="28"/>
          <w:lang w:val="en-US"/>
        </w:rPr>
        <w:t>be</w:t>
      </w:r>
      <w:r w:rsidRPr="00BD3206">
        <w:rPr>
          <w:rStyle w:val="shorttext"/>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of</w:t>
      </w:r>
      <w:r w:rsidRPr="00BD3206">
        <w:rPr>
          <w:rStyle w:val="shorttext"/>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interest</w:t>
      </w:r>
      <w:r w:rsidRPr="00BD3206">
        <w:rPr>
          <w:rStyle w:val="shorttext"/>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to</w:t>
      </w:r>
      <w:r w:rsidRPr="00BD3206">
        <w:rPr>
          <w:rStyle w:val="shorttext"/>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disclose</w:t>
      </w:r>
      <w:r w:rsidRPr="00AB7E1D">
        <w:rPr>
          <w:rStyle w:val="hps"/>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(8-10</w:t>
      </w:r>
      <w:r w:rsidRPr="00BD3206">
        <w:rPr>
          <w:rStyle w:val="shorttext"/>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minutes)</w:t>
      </w:r>
      <w:r w:rsidRPr="00AB7E1D">
        <w:rPr>
          <w:rStyle w:val="hps"/>
          <w:rFonts w:ascii="Times New Roman" w:hAnsi="Times New Roman"/>
          <w:i/>
          <w:color w:val="000000"/>
          <w:sz w:val="28"/>
          <w:szCs w:val="28"/>
          <w:lang w:val="en-US"/>
        </w:rPr>
        <w:t>.</w:t>
      </w:r>
    </w:p>
    <w:p w:rsidR="00AB7E1D" w:rsidRPr="00AB7E1D" w:rsidRDefault="00AB7E1D" w:rsidP="00AB7E1D">
      <w:pPr>
        <w:widowControl/>
        <w:numPr>
          <w:ilvl w:val="0"/>
          <w:numId w:val="37"/>
        </w:numPr>
        <w:ind w:left="0"/>
        <w:jc w:val="both"/>
        <w:rPr>
          <w:rFonts w:ascii="Times New Roman" w:hAnsi="Times New Roman" w:cs="Times New Roman"/>
          <w:sz w:val="28"/>
          <w:szCs w:val="28"/>
          <w:lang w:val="en-GB"/>
        </w:rPr>
      </w:pPr>
      <w:r w:rsidRPr="00AB7E1D">
        <w:rPr>
          <w:rFonts w:ascii="Times New Roman" w:hAnsi="Times New Roman" w:cs="Times New Roman"/>
          <w:sz w:val="28"/>
          <w:szCs w:val="28"/>
          <w:lang w:val="en-GB"/>
        </w:rPr>
        <w:t>The main classes of substances polluting the soil layer: heavy metals, pesticide residues, petroleum hydrocarbons. Sources of their arrival, forms of existence, mechanisms of transformation and entry into plants</w:t>
      </w:r>
    </w:p>
    <w:p w:rsidR="00AB7E1D" w:rsidRPr="00AB7E1D" w:rsidRDefault="00AB7E1D" w:rsidP="00AB7E1D">
      <w:pPr>
        <w:pStyle w:val="a5"/>
        <w:jc w:val="both"/>
        <w:rPr>
          <w:rFonts w:ascii="Times New Roman" w:hAnsi="Times New Roman"/>
          <w:i/>
          <w:color w:val="000000"/>
          <w:sz w:val="28"/>
          <w:szCs w:val="28"/>
          <w:lang w:val="en-US"/>
        </w:rPr>
      </w:pPr>
      <w:r w:rsidRPr="00AB7E1D">
        <w:rPr>
          <w:rFonts w:ascii="Times New Roman" w:hAnsi="Times New Roman"/>
          <w:i/>
          <w:color w:val="000000"/>
          <w:sz w:val="28"/>
          <w:szCs w:val="28"/>
          <w:lang w:val="en-US"/>
        </w:rPr>
        <w:t xml:space="preserve">According to this theme students prepare individual </w:t>
      </w:r>
      <w:r w:rsidRPr="00BD3206">
        <w:rPr>
          <w:rStyle w:val="hps"/>
          <w:rFonts w:ascii="Times New Roman" w:hAnsi="Times New Roman"/>
          <w:i/>
          <w:color w:val="000000"/>
          <w:sz w:val="28"/>
          <w:szCs w:val="28"/>
          <w:lang w:val="en-US"/>
        </w:rPr>
        <w:t>presentation</w:t>
      </w:r>
      <w:r w:rsidRPr="00AB7E1D">
        <w:rPr>
          <w:rFonts w:ascii="Times New Roman" w:hAnsi="Times New Roman"/>
          <w:i/>
          <w:color w:val="000000"/>
          <w:sz w:val="28"/>
          <w:szCs w:val="28"/>
          <w:lang w:val="en-US"/>
        </w:rPr>
        <w:t>.</w:t>
      </w:r>
      <w:r w:rsidRPr="00BD3206">
        <w:rPr>
          <w:rFonts w:ascii="Times New Roman" w:hAnsi="Times New Roman"/>
          <w:i/>
          <w:color w:val="000000"/>
          <w:sz w:val="28"/>
          <w:szCs w:val="28"/>
          <w:lang w:val="en-US"/>
        </w:rPr>
        <w:t xml:space="preserve"> </w:t>
      </w:r>
      <w:r w:rsidRPr="00BD3206">
        <w:rPr>
          <w:rStyle w:val="shorttext"/>
          <w:rFonts w:ascii="Times New Roman" w:hAnsi="Times New Roman"/>
          <w:i/>
          <w:color w:val="000000"/>
          <w:sz w:val="28"/>
          <w:szCs w:val="28"/>
          <w:lang w:val="en-US"/>
        </w:rPr>
        <w:t xml:space="preserve">That </w:t>
      </w:r>
      <w:r w:rsidRPr="00BD3206">
        <w:rPr>
          <w:rStyle w:val="hps"/>
          <w:rFonts w:ascii="Times New Roman" w:hAnsi="Times New Roman"/>
          <w:i/>
          <w:color w:val="000000"/>
          <w:sz w:val="28"/>
          <w:szCs w:val="28"/>
          <w:lang w:val="en-US"/>
        </w:rPr>
        <w:t>is</w:t>
      </w:r>
      <w:r w:rsidRPr="00BD3206">
        <w:rPr>
          <w:rStyle w:val="shorttext"/>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the theme</w:t>
      </w:r>
      <w:r w:rsidRPr="00BD3206">
        <w:rPr>
          <w:rStyle w:val="shorttext"/>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chosen</w:t>
      </w:r>
      <w:r w:rsidRPr="00BD3206">
        <w:rPr>
          <w:rStyle w:val="shorttext"/>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by</w:t>
      </w:r>
      <w:r w:rsidRPr="00BD3206">
        <w:rPr>
          <w:rStyle w:val="shorttext"/>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the</w:t>
      </w:r>
      <w:r w:rsidRPr="00BD3206">
        <w:rPr>
          <w:rStyle w:val="shorttext"/>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student</w:t>
      </w:r>
      <w:r w:rsidRPr="00BD3206">
        <w:rPr>
          <w:rStyle w:val="shorttext"/>
          <w:rFonts w:ascii="Times New Roman" w:hAnsi="Times New Roman"/>
          <w:i/>
          <w:color w:val="000000"/>
          <w:sz w:val="28"/>
          <w:szCs w:val="28"/>
          <w:lang w:val="en-US"/>
        </w:rPr>
        <w:t xml:space="preserve"> self </w:t>
      </w:r>
      <w:r w:rsidRPr="00BD3206">
        <w:rPr>
          <w:rStyle w:val="hps"/>
          <w:rFonts w:ascii="Times New Roman" w:hAnsi="Times New Roman"/>
          <w:i/>
          <w:color w:val="000000"/>
          <w:sz w:val="28"/>
          <w:szCs w:val="28"/>
          <w:lang w:val="en-US"/>
        </w:rPr>
        <w:t>opinion</w:t>
      </w:r>
      <w:r w:rsidRPr="00AB7E1D">
        <w:rPr>
          <w:rStyle w:val="hps"/>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indication</w:t>
      </w:r>
      <w:r w:rsidRPr="00BD3206">
        <w:rPr>
          <w:rStyle w:val="shorttext"/>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outlook</w:t>
      </w:r>
      <w:r w:rsidRPr="00AB7E1D">
        <w:rPr>
          <w:rStyle w:val="hps"/>
          <w:rFonts w:ascii="Times New Roman" w:hAnsi="Times New Roman"/>
          <w:i/>
          <w:color w:val="000000"/>
          <w:sz w:val="28"/>
          <w:szCs w:val="28"/>
          <w:lang w:val="en-US"/>
        </w:rPr>
        <w:t xml:space="preserve"> </w:t>
      </w:r>
      <w:r w:rsidRPr="00BD3206">
        <w:rPr>
          <w:rStyle w:val="shorttext"/>
          <w:rFonts w:ascii="Times New Roman" w:hAnsi="Times New Roman"/>
          <w:i/>
          <w:color w:val="000000"/>
          <w:sz w:val="28"/>
          <w:szCs w:val="28"/>
          <w:lang w:val="en-US"/>
        </w:rPr>
        <w:t xml:space="preserve">and </w:t>
      </w:r>
      <w:r w:rsidRPr="00BD3206">
        <w:rPr>
          <w:rStyle w:val="hps"/>
          <w:rFonts w:ascii="Times New Roman" w:hAnsi="Times New Roman"/>
          <w:i/>
          <w:color w:val="000000"/>
          <w:sz w:val="28"/>
          <w:szCs w:val="28"/>
          <w:lang w:val="en-US"/>
        </w:rPr>
        <w:t>protect it</w:t>
      </w:r>
      <w:r w:rsidRPr="00AB7E1D">
        <w:rPr>
          <w:rStyle w:val="hps"/>
          <w:rFonts w:ascii="Times New Roman" w:hAnsi="Times New Roman"/>
          <w:i/>
          <w:color w:val="000000"/>
          <w:sz w:val="28"/>
          <w:szCs w:val="28"/>
          <w:lang w:val="en-US"/>
        </w:rPr>
        <w:t xml:space="preserve">. </w:t>
      </w:r>
      <w:r w:rsidRPr="00BD3206">
        <w:rPr>
          <w:rStyle w:val="shorttext"/>
          <w:rFonts w:ascii="Times New Roman" w:hAnsi="Times New Roman"/>
          <w:i/>
          <w:color w:val="000000"/>
          <w:sz w:val="28"/>
          <w:szCs w:val="28"/>
          <w:lang w:val="en-US"/>
        </w:rPr>
        <w:t xml:space="preserve">How to </w:t>
      </w:r>
      <w:r w:rsidRPr="00BD3206">
        <w:rPr>
          <w:rStyle w:val="hps"/>
          <w:rFonts w:ascii="Times New Roman" w:hAnsi="Times New Roman"/>
          <w:i/>
          <w:color w:val="000000"/>
          <w:sz w:val="28"/>
          <w:szCs w:val="28"/>
          <w:lang w:val="en-US"/>
        </w:rPr>
        <w:t>define</w:t>
      </w:r>
      <w:r w:rsidRPr="00BD3206">
        <w:rPr>
          <w:rStyle w:val="shorttext"/>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the</w:t>
      </w:r>
      <w:r w:rsidRPr="00BD3206">
        <w:rPr>
          <w:rStyle w:val="shorttext"/>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theme</w:t>
      </w:r>
      <w:r w:rsidRPr="00BD3206">
        <w:rPr>
          <w:rStyle w:val="shorttext"/>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of</w:t>
      </w:r>
      <w:r w:rsidRPr="00BD3206">
        <w:rPr>
          <w:rStyle w:val="shorttext"/>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the</w:t>
      </w:r>
      <w:r w:rsidRPr="00BD3206">
        <w:rPr>
          <w:rStyle w:val="shorttext"/>
          <w:rFonts w:ascii="Times New Roman" w:hAnsi="Times New Roman"/>
          <w:i/>
          <w:color w:val="000000"/>
          <w:sz w:val="28"/>
          <w:szCs w:val="28"/>
          <w:lang w:val="en-US"/>
        </w:rPr>
        <w:t xml:space="preserve"> </w:t>
      </w:r>
      <w:proofErr w:type="gramStart"/>
      <w:r w:rsidRPr="00BD3206">
        <w:rPr>
          <w:rStyle w:val="hps"/>
          <w:rFonts w:ascii="Times New Roman" w:hAnsi="Times New Roman"/>
          <w:i/>
          <w:color w:val="000000"/>
          <w:sz w:val="28"/>
          <w:szCs w:val="28"/>
          <w:lang w:val="en-US"/>
        </w:rPr>
        <w:t>presentation</w:t>
      </w:r>
      <w:r w:rsidRPr="00AB7E1D">
        <w:rPr>
          <w:rStyle w:val="hps"/>
          <w:rFonts w:ascii="Times New Roman" w:hAnsi="Times New Roman"/>
          <w:i/>
          <w:color w:val="000000"/>
          <w:sz w:val="28"/>
          <w:szCs w:val="28"/>
          <w:lang w:val="en-US"/>
        </w:rPr>
        <w:t>,</w:t>
      </w:r>
      <w:proofErr w:type="gramEnd"/>
      <w:r w:rsidRPr="00AB7E1D">
        <w:rPr>
          <w:rStyle w:val="hps"/>
          <w:rFonts w:ascii="Times New Roman" w:hAnsi="Times New Roman"/>
          <w:i/>
          <w:color w:val="000000"/>
          <w:sz w:val="28"/>
          <w:szCs w:val="28"/>
          <w:lang w:val="en-US"/>
        </w:rPr>
        <w:t xml:space="preserve"> </w:t>
      </w:r>
      <w:r w:rsidRPr="00BD3206">
        <w:rPr>
          <w:rStyle w:val="shorttext"/>
          <w:rFonts w:ascii="Times New Roman" w:hAnsi="Times New Roman"/>
          <w:i/>
          <w:color w:val="000000"/>
          <w:sz w:val="28"/>
          <w:szCs w:val="28"/>
          <w:lang w:val="en-US"/>
        </w:rPr>
        <w:t xml:space="preserve">is estimated to </w:t>
      </w:r>
      <w:r w:rsidRPr="00BD3206">
        <w:rPr>
          <w:rStyle w:val="hps"/>
          <w:rFonts w:ascii="Times New Roman" w:hAnsi="Times New Roman"/>
          <w:i/>
          <w:color w:val="000000"/>
          <w:sz w:val="28"/>
          <w:szCs w:val="28"/>
          <w:lang w:val="en-US"/>
        </w:rPr>
        <w:t>be</w:t>
      </w:r>
      <w:r w:rsidRPr="00BD3206">
        <w:rPr>
          <w:rStyle w:val="shorttext"/>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of</w:t>
      </w:r>
      <w:r w:rsidRPr="00BD3206">
        <w:rPr>
          <w:rStyle w:val="shorttext"/>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interest</w:t>
      </w:r>
      <w:r w:rsidRPr="00BD3206">
        <w:rPr>
          <w:rStyle w:val="shorttext"/>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to</w:t>
      </w:r>
      <w:r w:rsidRPr="00BD3206">
        <w:rPr>
          <w:rStyle w:val="shorttext"/>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disclose</w:t>
      </w:r>
      <w:r w:rsidRPr="00AB7E1D">
        <w:rPr>
          <w:rStyle w:val="hps"/>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(8-10</w:t>
      </w:r>
      <w:r w:rsidRPr="00BD3206">
        <w:rPr>
          <w:rStyle w:val="shorttext"/>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minutes)</w:t>
      </w:r>
      <w:r w:rsidRPr="00AB7E1D">
        <w:rPr>
          <w:rStyle w:val="hps"/>
          <w:rFonts w:ascii="Times New Roman" w:hAnsi="Times New Roman"/>
          <w:i/>
          <w:color w:val="000000"/>
          <w:sz w:val="28"/>
          <w:szCs w:val="28"/>
          <w:lang w:val="en-US"/>
        </w:rPr>
        <w:t>.</w:t>
      </w:r>
    </w:p>
    <w:p w:rsidR="00AB7E1D" w:rsidRPr="00AB7E1D" w:rsidRDefault="00AB7E1D" w:rsidP="00AB7E1D">
      <w:pPr>
        <w:widowControl/>
        <w:numPr>
          <w:ilvl w:val="0"/>
          <w:numId w:val="37"/>
        </w:numPr>
        <w:ind w:left="0"/>
        <w:jc w:val="both"/>
        <w:rPr>
          <w:rFonts w:ascii="Times New Roman" w:hAnsi="Times New Roman" w:cs="Times New Roman"/>
          <w:sz w:val="28"/>
          <w:szCs w:val="28"/>
          <w:lang w:val="en-GB"/>
        </w:rPr>
      </w:pPr>
      <w:r w:rsidRPr="00AB7E1D">
        <w:rPr>
          <w:rFonts w:ascii="Times New Roman" w:hAnsi="Times New Roman" w:cs="Times New Roman"/>
          <w:sz w:val="28"/>
          <w:szCs w:val="28"/>
          <w:lang w:val="en-GB"/>
        </w:rPr>
        <w:t>Classification of pesticides by chemical structure (chlorine, phosphorus, nitrogen containing). Classification of pesticides by methods of use. Stability in the external environment.</w:t>
      </w:r>
    </w:p>
    <w:p w:rsidR="00AB7E1D" w:rsidRPr="00AB7E1D" w:rsidRDefault="00AB7E1D" w:rsidP="00AB7E1D">
      <w:pPr>
        <w:pStyle w:val="a5"/>
        <w:ind w:firstLine="567"/>
        <w:jc w:val="both"/>
        <w:rPr>
          <w:rFonts w:ascii="Times New Roman" w:hAnsi="Times New Roman"/>
          <w:i/>
          <w:color w:val="000000"/>
          <w:sz w:val="28"/>
          <w:szCs w:val="28"/>
          <w:lang w:val="en-US"/>
        </w:rPr>
      </w:pPr>
      <w:r w:rsidRPr="00AB7E1D">
        <w:rPr>
          <w:rFonts w:ascii="Times New Roman" w:hAnsi="Times New Roman"/>
          <w:i/>
          <w:color w:val="000000"/>
          <w:sz w:val="28"/>
          <w:szCs w:val="28"/>
          <w:lang w:val="en-US"/>
        </w:rPr>
        <w:t xml:space="preserve">According to this theme students prepare individual </w:t>
      </w:r>
      <w:r w:rsidRPr="00BD3206">
        <w:rPr>
          <w:rStyle w:val="hps"/>
          <w:rFonts w:ascii="Times New Roman" w:hAnsi="Times New Roman"/>
          <w:i/>
          <w:color w:val="000000"/>
          <w:sz w:val="28"/>
          <w:szCs w:val="28"/>
          <w:lang w:val="en-US"/>
        </w:rPr>
        <w:t>presentation</w:t>
      </w:r>
      <w:r w:rsidRPr="00AB7E1D">
        <w:rPr>
          <w:rFonts w:ascii="Times New Roman" w:hAnsi="Times New Roman"/>
          <w:i/>
          <w:color w:val="000000"/>
          <w:sz w:val="28"/>
          <w:szCs w:val="28"/>
          <w:lang w:val="en-US"/>
        </w:rPr>
        <w:t>.</w:t>
      </w:r>
      <w:r w:rsidRPr="00BD3206">
        <w:rPr>
          <w:rFonts w:ascii="Times New Roman" w:hAnsi="Times New Roman"/>
          <w:i/>
          <w:color w:val="000000"/>
          <w:sz w:val="28"/>
          <w:szCs w:val="28"/>
          <w:lang w:val="en-US"/>
        </w:rPr>
        <w:t xml:space="preserve"> </w:t>
      </w:r>
      <w:r w:rsidRPr="00BD3206">
        <w:rPr>
          <w:rStyle w:val="shorttext"/>
          <w:rFonts w:ascii="Times New Roman" w:hAnsi="Times New Roman"/>
          <w:i/>
          <w:color w:val="000000"/>
          <w:sz w:val="28"/>
          <w:szCs w:val="28"/>
          <w:lang w:val="en-US"/>
        </w:rPr>
        <w:t xml:space="preserve">That </w:t>
      </w:r>
      <w:r w:rsidRPr="00BD3206">
        <w:rPr>
          <w:rStyle w:val="hps"/>
          <w:rFonts w:ascii="Times New Roman" w:hAnsi="Times New Roman"/>
          <w:i/>
          <w:color w:val="000000"/>
          <w:sz w:val="28"/>
          <w:szCs w:val="28"/>
          <w:lang w:val="en-US"/>
        </w:rPr>
        <w:t>is</w:t>
      </w:r>
      <w:r w:rsidRPr="00BD3206">
        <w:rPr>
          <w:rStyle w:val="shorttext"/>
          <w:rFonts w:ascii="Times New Roman" w:hAnsi="Times New Roman"/>
          <w:i/>
          <w:color w:val="000000"/>
          <w:sz w:val="28"/>
          <w:szCs w:val="28"/>
          <w:lang w:val="en-US"/>
        </w:rPr>
        <w:t xml:space="preserve"> </w:t>
      </w:r>
      <w:proofErr w:type="gramStart"/>
      <w:r w:rsidRPr="00BD3206">
        <w:rPr>
          <w:rStyle w:val="hps"/>
          <w:rFonts w:ascii="Times New Roman" w:hAnsi="Times New Roman"/>
          <w:i/>
          <w:color w:val="000000"/>
          <w:sz w:val="28"/>
          <w:szCs w:val="28"/>
          <w:lang w:val="en-US"/>
        </w:rPr>
        <w:t>the  theme</w:t>
      </w:r>
      <w:proofErr w:type="gramEnd"/>
      <w:r w:rsidRPr="00BD3206">
        <w:rPr>
          <w:rStyle w:val="shorttext"/>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chosen</w:t>
      </w:r>
      <w:r w:rsidRPr="00BD3206">
        <w:rPr>
          <w:rStyle w:val="shorttext"/>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by</w:t>
      </w:r>
      <w:r w:rsidRPr="00BD3206">
        <w:rPr>
          <w:rStyle w:val="shorttext"/>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the</w:t>
      </w:r>
      <w:r w:rsidRPr="00BD3206">
        <w:rPr>
          <w:rStyle w:val="shorttext"/>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student</w:t>
      </w:r>
      <w:r w:rsidRPr="00BD3206">
        <w:rPr>
          <w:rStyle w:val="shorttext"/>
          <w:rFonts w:ascii="Times New Roman" w:hAnsi="Times New Roman"/>
          <w:i/>
          <w:color w:val="000000"/>
          <w:sz w:val="28"/>
          <w:szCs w:val="28"/>
          <w:lang w:val="en-US"/>
        </w:rPr>
        <w:t xml:space="preserve"> self </w:t>
      </w:r>
      <w:r w:rsidRPr="00BD3206">
        <w:rPr>
          <w:rStyle w:val="hps"/>
          <w:rFonts w:ascii="Times New Roman" w:hAnsi="Times New Roman"/>
          <w:i/>
          <w:color w:val="000000"/>
          <w:sz w:val="28"/>
          <w:szCs w:val="28"/>
          <w:lang w:val="en-US"/>
        </w:rPr>
        <w:t>opinion</w:t>
      </w:r>
      <w:r w:rsidRPr="00AB7E1D">
        <w:rPr>
          <w:rStyle w:val="hps"/>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indication</w:t>
      </w:r>
      <w:r w:rsidRPr="00BD3206">
        <w:rPr>
          <w:rStyle w:val="shorttext"/>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outlook</w:t>
      </w:r>
      <w:r w:rsidRPr="00AB7E1D">
        <w:rPr>
          <w:rStyle w:val="hps"/>
          <w:rFonts w:ascii="Times New Roman" w:hAnsi="Times New Roman"/>
          <w:i/>
          <w:color w:val="000000"/>
          <w:sz w:val="28"/>
          <w:szCs w:val="28"/>
          <w:lang w:val="en-US"/>
        </w:rPr>
        <w:t xml:space="preserve"> </w:t>
      </w:r>
      <w:r w:rsidRPr="00BD3206">
        <w:rPr>
          <w:rStyle w:val="shorttext"/>
          <w:rFonts w:ascii="Times New Roman" w:hAnsi="Times New Roman"/>
          <w:i/>
          <w:color w:val="000000"/>
          <w:sz w:val="28"/>
          <w:szCs w:val="28"/>
          <w:lang w:val="en-US"/>
        </w:rPr>
        <w:t xml:space="preserve">and </w:t>
      </w:r>
      <w:r w:rsidRPr="00BD3206">
        <w:rPr>
          <w:rStyle w:val="hps"/>
          <w:rFonts w:ascii="Times New Roman" w:hAnsi="Times New Roman"/>
          <w:i/>
          <w:color w:val="000000"/>
          <w:sz w:val="28"/>
          <w:szCs w:val="28"/>
          <w:lang w:val="en-US"/>
        </w:rPr>
        <w:t>protect it</w:t>
      </w:r>
      <w:r w:rsidRPr="00AB7E1D">
        <w:rPr>
          <w:rStyle w:val="hps"/>
          <w:rFonts w:ascii="Times New Roman" w:hAnsi="Times New Roman"/>
          <w:i/>
          <w:color w:val="000000"/>
          <w:sz w:val="28"/>
          <w:szCs w:val="28"/>
          <w:lang w:val="en-US"/>
        </w:rPr>
        <w:t xml:space="preserve">. </w:t>
      </w:r>
      <w:r w:rsidRPr="00BD3206">
        <w:rPr>
          <w:rStyle w:val="shorttext"/>
          <w:rFonts w:ascii="Times New Roman" w:hAnsi="Times New Roman"/>
          <w:i/>
          <w:color w:val="000000"/>
          <w:sz w:val="28"/>
          <w:szCs w:val="28"/>
          <w:lang w:val="en-US"/>
        </w:rPr>
        <w:t xml:space="preserve">How to </w:t>
      </w:r>
      <w:r w:rsidRPr="00BD3206">
        <w:rPr>
          <w:rStyle w:val="hps"/>
          <w:rFonts w:ascii="Times New Roman" w:hAnsi="Times New Roman"/>
          <w:i/>
          <w:color w:val="000000"/>
          <w:sz w:val="28"/>
          <w:szCs w:val="28"/>
          <w:lang w:val="en-US"/>
        </w:rPr>
        <w:t>define</w:t>
      </w:r>
      <w:r w:rsidRPr="00BD3206">
        <w:rPr>
          <w:rStyle w:val="shorttext"/>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the</w:t>
      </w:r>
      <w:r w:rsidRPr="00BD3206">
        <w:rPr>
          <w:rStyle w:val="shorttext"/>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theme</w:t>
      </w:r>
      <w:r w:rsidRPr="00BD3206">
        <w:rPr>
          <w:rStyle w:val="shorttext"/>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of</w:t>
      </w:r>
      <w:r w:rsidRPr="00BD3206">
        <w:rPr>
          <w:rStyle w:val="shorttext"/>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the</w:t>
      </w:r>
      <w:r w:rsidRPr="00BD3206">
        <w:rPr>
          <w:rStyle w:val="shorttext"/>
          <w:rFonts w:ascii="Times New Roman" w:hAnsi="Times New Roman"/>
          <w:i/>
          <w:color w:val="000000"/>
          <w:sz w:val="28"/>
          <w:szCs w:val="28"/>
          <w:lang w:val="en-US"/>
        </w:rPr>
        <w:t xml:space="preserve"> </w:t>
      </w:r>
      <w:proofErr w:type="gramStart"/>
      <w:r w:rsidRPr="00BD3206">
        <w:rPr>
          <w:rStyle w:val="hps"/>
          <w:rFonts w:ascii="Times New Roman" w:hAnsi="Times New Roman"/>
          <w:i/>
          <w:color w:val="000000"/>
          <w:sz w:val="28"/>
          <w:szCs w:val="28"/>
          <w:lang w:val="en-US"/>
        </w:rPr>
        <w:t>presentation</w:t>
      </w:r>
      <w:r w:rsidRPr="00AB7E1D">
        <w:rPr>
          <w:rStyle w:val="hps"/>
          <w:rFonts w:ascii="Times New Roman" w:hAnsi="Times New Roman"/>
          <w:i/>
          <w:color w:val="000000"/>
          <w:sz w:val="28"/>
          <w:szCs w:val="28"/>
          <w:lang w:val="en-US"/>
        </w:rPr>
        <w:t>,</w:t>
      </w:r>
      <w:proofErr w:type="gramEnd"/>
      <w:r w:rsidRPr="00AB7E1D">
        <w:rPr>
          <w:rStyle w:val="hps"/>
          <w:rFonts w:ascii="Times New Roman" w:hAnsi="Times New Roman"/>
          <w:i/>
          <w:color w:val="000000"/>
          <w:sz w:val="28"/>
          <w:szCs w:val="28"/>
          <w:lang w:val="en-US"/>
        </w:rPr>
        <w:t xml:space="preserve"> </w:t>
      </w:r>
      <w:r w:rsidRPr="00BD3206">
        <w:rPr>
          <w:rStyle w:val="shorttext"/>
          <w:rFonts w:ascii="Times New Roman" w:hAnsi="Times New Roman"/>
          <w:i/>
          <w:color w:val="000000"/>
          <w:sz w:val="28"/>
          <w:szCs w:val="28"/>
          <w:lang w:val="en-US"/>
        </w:rPr>
        <w:t xml:space="preserve">is estimated to </w:t>
      </w:r>
      <w:r w:rsidRPr="00BD3206">
        <w:rPr>
          <w:rStyle w:val="hps"/>
          <w:rFonts w:ascii="Times New Roman" w:hAnsi="Times New Roman"/>
          <w:i/>
          <w:color w:val="000000"/>
          <w:sz w:val="28"/>
          <w:szCs w:val="28"/>
          <w:lang w:val="en-US"/>
        </w:rPr>
        <w:t>be</w:t>
      </w:r>
      <w:r w:rsidRPr="00BD3206">
        <w:rPr>
          <w:rStyle w:val="shorttext"/>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of</w:t>
      </w:r>
      <w:r w:rsidRPr="00BD3206">
        <w:rPr>
          <w:rStyle w:val="shorttext"/>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interest</w:t>
      </w:r>
      <w:r w:rsidRPr="00BD3206">
        <w:rPr>
          <w:rStyle w:val="shorttext"/>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to</w:t>
      </w:r>
      <w:r w:rsidRPr="00BD3206">
        <w:rPr>
          <w:rStyle w:val="shorttext"/>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disclose</w:t>
      </w:r>
      <w:r w:rsidRPr="00AB7E1D">
        <w:rPr>
          <w:rStyle w:val="hps"/>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(8-10</w:t>
      </w:r>
      <w:r w:rsidRPr="00BD3206">
        <w:rPr>
          <w:rStyle w:val="shorttext"/>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minutes)</w:t>
      </w:r>
      <w:r w:rsidRPr="00AB7E1D">
        <w:rPr>
          <w:rStyle w:val="hps"/>
          <w:rFonts w:ascii="Times New Roman" w:hAnsi="Times New Roman"/>
          <w:i/>
          <w:color w:val="000000"/>
          <w:sz w:val="28"/>
          <w:szCs w:val="28"/>
          <w:lang w:val="en-US"/>
        </w:rPr>
        <w:t>.</w:t>
      </w:r>
    </w:p>
    <w:p w:rsidR="00AB7E1D" w:rsidRPr="00AB7E1D" w:rsidRDefault="00AB7E1D" w:rsidP="00AB7E1D">
      <w:pPr>
        <w:widowControl/>
        <w:numPr>
          <w:ilvl w:val="0"/>
          <w:numId w:val="37"/>
        </w:numPr>
        <w:ind w:left="0"/>
        <w:jc w:val="both"/>
        <w:rPr>
          <w:rFonts w:ascii="Times New Roman" w:hAnsi="Times New Roman" w:cs="Times New Roman"/>
          <w:sz w:val="28"/>
          <w:szCs w:val="28"/>
          <w:lang w:val="en-GB"/>
        </w:rPr>
      </w:pPr>
      <w:r w:rsidRPr="00AB7E1D">
        <w:rPr>
          <w:rFonts w:ascii="Times New Roman" w:hAnsi="Times New Roman" w:cs="Times New Roman"/>
          <w:sz w:val="28"/>
          <w:szCs w:val="28"/>
          <w:lang w:val="en-GB"/>
        </w:rPr>
        <w:t xml:space="preserve">Methods for determining the elements. </w:t>
      </w:r>
      <w:proofErr w:type="spellStart"/>
      <w:r w:rsidRPr="00AB7E1D">
        <w:rPr>
          <w:rFonts w:ascii="Times New Roman" w:hAnsi="Times New Roman" w:cs="Times New Roman"/>
          <w:sz w:val="28"/>
          <w:szCs w:val="28"/>
          <w:lang w:val="en-GB"/>
        </w:rPr>
        <w:t>Spectrophotometry</w:t>
      </w:r>
      <w:proofErr w:type="spellEnd"/>
      <w:r w:rsidRPr="00AB7E1D">
        <w:rPr>
          <w:rFonts w:ascii="Times New Roman" w:hAnsi="Times New Roman" w:cs="Times New Roman"/>
          <w:sz w:val="28"/>
          <w:szCs w:val="28"/>
          <w:lang w:val="en-GB"/>
        </w:rPr>
        <w:t xml:space="preserve">, atomic-absorption and atomic-emission spectroscopy, inductively-coupled plasma spectroscopy, </w:t>
      </w:r>
      <w:proofErr w:type="spellStart"/>
      <w:r w:rsidRPr="00AB7E1D">
        <w:rPr>
          <w:rFonts w:ascii="Times New Roman" w:hAnsi="Times New Roman" w:cs="Times New Roman"/>
          <w:sz w:val="28"/>
          <w:szCs w:val="28"/>
          <w:lang w:val="en-GB"/>
        </w:rPr>
        <w:t>polarography</w:t>
      </w:r>
      <w:proofErr w:type="spellEnd"/>
      <w:r w:rsidRPr="00AB7E1D">
        <w:rPr>
          <w:rFonts w:ascii="Times New Roman" w:hAnsi="Times New Roman" w:cs="Times New Roman"/>
          <w:sz w:val="28"/>
          <w:szCs w:val="28"/>
          <w:lang w:val="en-GB"/>
        </w:rPr>
        <w:t xml:space="preserve"> as the main methods of analyzing environmental objects for heavy metals.</w:t>
      </w:r>
    </w:p>
    <w:p w:rsidR="00AB7E1D" w:rsidRPr="00AB7E1D" w:rsidRDefault="00AB7E1D" w:rsidP="00AB7E1D">
      <w:pPr>
        <w:jc w:val="both"/>
        <w:rPr>
          <w:rFonts w:ascii="Times New Roman" w:hAnsi="Times New Roman" w:cs="Times New Roman"/>
          <w:i/>
          <w:sz w:val="28"/>
          <w:szCs w:val="28"/>
          <w:lang w:val="en-GB"/>
        </w:rPr>
      </w:pPr>
      <w:proofErr w:type="gramStart"/>
      <w:r w:rsidRPr="00AB7E1D">
        <w:rPr>
          <w:rFonts w:ascii="Times New Roman" w:hAnsi="Times New Roman" w:cs="Times New Roman"/>
          <w:i/>
          <w:sz w:val="28"/>
          <w:szCs w:val="28"/>
          <w:lang w:val="en-GB"/>
        </w:rPr>
        <w:t>Solving problems on the topic.</w:t>
      </w:r>
      <w:proofErr w:type="gramEnd"/>
      <w:r w:rsidRPr="00AB7E1D">
        <w:rPr>
          <w:rStyle w:val="shorttext"/>
          <w:rFonts w:ascii="Times New Roman" w:hAnsi="Times New Roman" w:cs="Times New Roman"/>
          <w:i/>
          <w:sz w:val="28"/>
          <w:szCs w:val="28"/>
        </w:rPr>
        <w:t xml:space="preserve"> How to </w:t>
      </w:r>
      <w:r w:rsidRPr="00AB7E1D">
        <w:rPr>
          <w:rStyle w:val="hps"/>
          <w:rFonts w:ascii="Times New Roman" w:hAnsi="Times New Roman" w:cs="Times New Roman"/>
          <w:i/>
          <w:sz w:val="28"/>
          <w:szCs w:val="28"/>
        </w:rPr>
        <w:t>define</w:t>
      </w:r>
      <w:r w:rsidRPr="00AB7E1D">
        <w:rPr>
          <w:rStyle w:val="shorttext"/>
          <w:rFonts w:ascii="Times New Roman" w:hAnsi="Times New Roman" w:cs="Times New Roman"/>
          <w:i/>
          <w:sz w:val="28"/>
          <w:szCs w:val="28"/>
        </w:rPr>
        <w:t xml:space="preserve"> </w:t>
      </w:r>
      <w:r w:rsidRPr="00AB7E1D">
        <w:rPr>
          <w:rStyle w:val="hps"/>
          <w:rFonts w:ascii="Times New Roman" w:hAnsi="Times New Roman" w:cs="Times New Roman"/>
          <w:i/>
          <w:sz w:val="28"/>
          <w:szCs w:val="28"/>
        </w:rPr>
        <w:t>the</w:t>
      </w:r>
      <w:r w:rsidRPr="00AB7E1D">
        <w:rPr>
          <w:rStyle w:val="shorttext"/>
          <w:rFonts w:ascii="Times New Roman" w:hAnsi="Times New Roman" w:cs="Times New Roman"/>
          <w:i/>
          <w:sz w:val="28"/>
          <w:szCs w:val="28"/>
        </w:rPr>
        <w:t xml:space="preserve"> </w:t>
      </w:r>
      <w:r w:rsidRPr="00AB7E1D">
        <w:rPr>
          <w:rStyle w:val="hps"/>
          <w:rFonts w:ascii="Times New Roman" w:hAnsi="Times New Roman" w:cs="Times New Roman"/>
          <w:i/>
          <w:sz w:val="28"/>
          <w:szCs w:val="28"/>
        </w:rPr>
        <w:t>theme</w:t>
      </w:r>
      <w:r w:rsidRPr="00AB7E1D">
        <w:rPr>
          <w:rStyle w:val="shorttext"/>
          <w:rFonts w:ascii="Times New Roman" w:hAnsi="Times New Roman" w:cs="Times New Roman"/>
          <w:i/>
          <w:sz w:val="28"/>
          <w:szCs w:val="28"/>
        </w:rPr>
        <w:t xml:space="preserve"> </w:t>
      </w:r>
      <w:r w:rsidRPr="00AB7E1D">
        <w:rPr>
          <w:rFonts w:ascii="Times New Roman" w:hAnsi="Times New Roman" w:cs="Times New Roman"/>
          <w:i/>
          <w:sz w:val="28"/>
          <w:szCs w:val="28"/>
          <w:lang w:val="en-GB"/>
        </w:rPr>
        <w:t xml:space="preserve">solving </w:t>
      </w:r>
      <w:proofErr w:type="gramStart"/>
      <w:r w:rsidRPr="00AB7E1D">
        <w:rPr>
          <w:rFonts w:ascii="Times New Roman" w:hAnsi="Times New Roman" w:cs="Times New Roman"/>
          <w:i/>
          <w:sz w:val="28"/>
          <w:szCs w:val="28"/>
          <w:lang w:val="en-GB"/>
        </w:rPr>
        <w:t>problems</w:t>
      </w:r>
      <w:r w:rsidRPr="00AB7E1D">
        <w:rPr>
          <w:rStyle w:val="hps"/>
          <w:rFonts w:ascii="Times New Roman" w:hAnsi="Times New Roman" w:cs="Times New Roman"/>
          <w:i/>
          <w:sz w:val="28"/>
          <w:szCs w:val="28"/>
        </w:rPr>
        <w:t>,</w:t>
      </w:r>
      <w:proofErr w:type="gramEnd"/>
      <w:r w:rsidRPr="00AB7E1D">
        <w:rPr>
          <w:rStyle w:val="hps"/>
          <w:rFonts w:ascii="Times New Roman" w:hAnsi="Times New Roman" w:cs="Times New Roman"/>
          <w:i/>
          <w:sz w:val="28"/>
          <w:szCs w:val="28"/>
        </w:rPr>
        <w:t xml:space="preserve"> </w:t>
      </w:r>
      <w:r w:rsidRPr="00AB7E1D">
        <w:rPr>
          <w:rStyle w:val="shorttext"/>
          <w:rFonts w:ascii="Times New Roman" w:hAnsi="Times New Roman" w:cs="Times New Roman"/>
          <w:i/>
          <w:sz w:val="28"/>
          <w:szCs w:val="28"/>
        </w:rPr>
        <w:t xml:space="preserve">is estimated to </w:t>
      </w:r>
      <w:r w:rsidRPr="00AB7E1D">
        <w:rPr>
          <w:rStyle w:val="hps"/>
          <w:rFonts w:ascii="Times New Roman" w:hAnsi="Times New Roman" w:cs="Times New Roman"/>
          <w:i/>
          <w:sz w:val="28"/>
          <w:szCs w:val="28"/>
        </w:rPr>
        <w:t>be</w:t>
      </w:r>
      <w:r w:rsidRPr="00AB7E1D">
        <w:rPr>
          <w:rStyle w:val="shorttext"/>
          <w:rFonts w:ascii="Times New Roman" w:hAnsi="Times New Roman" w:cs="Times New Roman"/>
          <w:i/>
          <w:sz w:val="28"/>
          <w:szCs w:val="28"/>
        </w:rPr>
        <w:t xml:space="preserve"> </w:t>
      </w:r>
      <w:r w:rsidRPr="00AB7E1D">
        <w:rPr>
          <w:rStyle w:val="hps"/>
          <w:rFonts w:ascii="Times New Roman" w:hAnsi="Times New Roman" w:cs="Times New Roman"/>
          <w:i/>
          <w:sz w:val="28"/>
          <w:szCs w:val="28"/>
        </w:rPr>
        <w:t>of</w:t>
      </w:r>
      <w:r w:rsidRPr="00AB7E1D">
        <w:rPr>
          <w:rStyle w:val="shorttext"/>
          <w:rFonts w:ascii="Times New Roman" w:hAnsi="Times New Roman" w:cs="Times New Roman"/>
          <w:i/>
          <w:sz w:val="28"/>
          <w:szCs w:val="28"/>
        </w:rPr>
        <w:t xml:space="preserve"> </w:t>
      </w:r>
      <w:r w:rsidRPr="00AB7E1D">
        <w:rPr>
          <w:rStyle w:val="hps"/>
          <w:rFonts w:ascii="Times New Roman" w:hAnsi="Times New Roman" w:cs="Times New Roman"/>
          <w:i/>
          <w:sz w:val="28"/>
          <w:szCs w:val="28"/>
        </w:rPr>
        <w:t>interest</w:t>
      </w:r>
      <w:r w:rsidRPr="00AB7E1D">
        <w:rPr>
          <w:rStyle w:val="shorttext"/>
          <w:rFonts w:ascii="Times New Roman" w:hAnsi="Times New Roman" w:cs="Times New Roman"/>
          <w:i/>
          <w:sz w:val="28"/>
          <w:szCs w:val="28"/>
        </w:rPr>
        <w:t xml:space="preserve"> </w:t>
      </w:r>
      <w:r w:rsidRPr="00AB7E1D">
        <w:rPr>
          <w:rStyle w:val="hps"/>
          <w:rFonts w:ascii="Times New Roman" w:hAnsi="Times New Roman" w:cs="Times New Roman"/>
          <w:i/>
          <w:sz w:val="28"/>
          <w:szCs w:val="28"/>
        </w:rPr>
        <w:t>to</w:t>
      </w:r>
      <w:r w:rsidRPr="00AB7E1D">
        <w:rPr>
          <w:rStyle w:val="shorttext"/>
          <w:rFonts w:ascii="Times New Roman" w:hAnsi="Times New Roman" w:cs="Times New Roman"/>
          <w:i/>
          <w:sz w:val="28"/>
          <w:szCs w:val="28"/>
        </w:rPr>
        <w:t xml:space="preserve"> </w:t>
      </w:r>
      <w:r w:rsidRPr="00AB7E1D">
        <w:rPr>
          <w:rStyle w:val="hps"/>
          <w:rFonts w:ascii="Times New Roman" w:hAnsi="Times New Roman" w:cs="Times New Roman"/>
          <w:i/>
          <w:sz w:val="28"/>
          <w:szCs w:val="28"/>
        </w:rPr>
        <w:t>disclose (5-6</w:t>
      </w:r>
      <w:r w:rsidRPr="00AB7E1D">
        <w:rPr>
          <w:rStyle w:val="shorttext"/>
          <w:rFonts w:ascii="Times New Roman" w:hAnsi="Times New Roman" w:cs="Times New Roman"/>
          <w:i/>
          <w:sz w:val="28"/>
          <w:szCs w:val="28"/>
        </w:rPr>
        <w:t xml:space="preserve"> </w:t>
      </w:r>
      <w:r w:rsidRPr="00AB7E1D">
        <w:rPr>
          <w:rStyle w:val="hps"/>
          <w:rFonts w:ascii="Times New Roman" w:hAnsi="Times New Roman" w:cs="Times New Roman"/>
          <w:i/>
          <w:sz w:val="28"/>
          <w:szCs w:val="28"/>
        </w:rPr>
        <w:t>minutes).</w:t>
      </w:r>
    </w:p>
    <w:p w:rsidR="00AB7E1D" w:rsidRPr="00AB7E1D" w:rsidRDefault="00AB7E1D" w:rsidP="00AB7E1D">
      <w:pPr>
        <w:widowControl/>
        <w:numPr>
          <w:ilvl w:val="0"/>
          <w:numId w:val="37"/>
        </w:numPr>
        <w:ind w:left="0"/>
        <w:jc w:val="both"/>
        <w:rPr>
          <w:rFonts w:ascii="Times New Roman" w:hAnsi="Times New Roman" w:cs="Times New Roman"/>
          <w:sz w:val="28"/>
          <w:szCs w:val="28"/>
        </w:rPr>
      </w:pPr>
      <w:r w:rsidRPr="00AB7E1D">
        <w:rPr>
          <w:rFonts w:ascii="Times New Roman" w:hAnsi="Times New Roman" w:cs="Times New Roman"/>
          <w:sz w:val="28"/>
          <w:szCs w:val="28"/>
          <w:lang w:val="en-GB"/>
        </w:rPr>
        <w:t>Problems of rational nature management. The concept of sustainable development. Creation of low-waste and non-waste production. Replacement of existing technological schemes with alternative resource-saving and environmental technologies.</w:t>
      </w:r>
    </w:p>
    <w:p w:rsidR="00AB7E1D" w:rsidRPr="00AB7E1D" w:rsidRDefault="00AB7E1D" w:rsidP="00AB7E1D">
      <w:pPr>
        <w:jc w:val="both"/>
        <w:rPr>
          <w:rFonts w:ascii="Times New Roman" w:hAnsi="Times New Roman" w:cs="Times New Roman"/>
          <w:i/>
          <w:sz w:val="28"/>
          <w:szCs w:val="28"/>
          <w:lang w:val="en-GB"/>
        </w:rPr>
      </w:pPr>
      <w:proofErr w:type="gramStart"/>
      <w:r w:rsidRPr="00AB7E1D">
        <w:rPr>
          <w:rFonts w:ascii="Times New Roman" w:hAnsi="Times New Roman" w:cs="Times New Roman"/>
          <w:i/>
          <w:sz w:val="28"/>
          <w:szCs w:val="28"/>
          <w:lang w:val="en-GB"/>
        </w:rPr>
        <w:t>Solving problems on the topic.</w:t>
      </w:r>
      <w:proofErr w:type="gramEnd"/>
      <w:r w:rsidRPr="00AB7E1D">
        <w:rPr>
          <w:rStyle w:val="shorttext"/>
          <w:rFonts w:ascii="Times New Roman" w:hAnsi="Times New Roman" w:cs="Times New Roman"/>
          <w:i/>
          <w:sz w:val="28"/>
          <w:szCs w:val="28"/>
        </w:rPr>
        <w:t xml:space="preserve"> How to </w:t>
      </w:r>
      <w:r w:rsidRPr="00AB7E1D">
        <w:rPr>
          <w:rStyle w:val="hps"/>
          <w:rFonts w:ascii="Times New Roman" w:hAnsi="Times New Roman" w:cs="Times New Roman"/>
          <w:i/>
          <w:sz w:val="28"/>
          <w:szCs w:val="28"/>
        </w:rPr>
        <w:t>define</w:t>
      </w:r>
      <w:r w:rsidRPr="00AB7E1D">
        <w:rPr>
          <w:rStyle w:val="shorttext"/>
          <w:rFonts w:ascii="Times New Roman" w:hAnsi="Times New Roman" w:cs="Times New Roman"/>
          <w:i/>
          <w:sz w:val="28"/>
          <w:szCs w:val="28"/>
        </w:rPr>
        <w:t xml:space="preserve"> </w:t>
      </w:r>
      <w:r w:rsidRPr="00AB7E1D">
        <w:rPr>
          <w:rStyle w:val="hps"/>
          <w:rFonts w:ascii="Times New Roman" w:hAnsi="Times New Roman" w:cs="Times New Roman"/>
          <w:i/>
          <w:sz w:val="28"/>
          <w:szCs w:val="28"/>
        </w:rPr>
        <w:t>the</w:t>
      </w:r>
      <w:r w:rsidRPr="00AB7E1D">
        <w:rPr>
          <w:rStyle w:val="shorttext"/>
          <w:rFonts w:ascii="Times New Roman" w:hAnsi="Times New Roman" w:cs="Times New Roman"/>
          <w:i/>
          <w:sz w:val="28"/>
          <w:szCs w:val="28"/>
        </w:rPr>
        <w:t xml:space="preserve"> </w:t>
      </w:r>
      <w:r w:rsidRPr="00AB7E1D">
        <w:rPr>
          <w:rStyle w:val="hps"/>
          <w:rFonts w:ascii="Times New Roman" w:hAnsi="Times New Roman" w:cs="Times New Roman"/>
          <w:i/>
          <w:sz w:val="28"/>
          <w:szCs w:val="28"/>
        </w:rPr>
        <w:t>theme</w:t>
      </w:r>
      <w:r w:rsidRPr="00AB7E1D">
        <w:rPr>
          <w:rStyle w:val="shorttext"/>
          <w:rFonts w:ascii="Times New Roman" w:hAnsi="Times New Roman" w:cs="Times New Roman"/>
          <w:i/>
          <w:sz w:val="28"/>
          <w:szCs w:val="28"/>
        </w:rPr>
        <w:t xml:space="preserve"> </w:t>
      </w:r>
      <w:r w:rsidRPr="00AB7E1D">
        <w:rPr>
          <w:rFonts w:ascii="Times New Roman" w:hAnsi="Times New Roman" w:cs="Times New Roman"/>
          <w:i/>
          <w:sz w:val="28"/>
          <w:szCs w:val="28"/>
          <w:lang w:val="en-GB"/>
        </w:rPr>
        <w:t xml:space="preserve">solving </w:t>
      </w:r>
      <w:proofErr w:type="gramStart"/>
      <w:r w:rsidRPr="00AB7E1D">
        <w:rPr>
          <w:rFonts w:ascii="Times New Roman" w:hAnsi="Times New Roman" w:cs="Times New Roman"/>
          <w:i/>
          <w:sz w:val="28"/>
          <w:szCs w:val="28"/>
          <w:lang w:val="en-GB"/>
        </w:rPr>
        <w:t>problems</w:t>
      </w:r>
      <w:r w:rsidRPr="00AB7E1D">
        <w:rPr>
          <w:rStyle w:val="hps"/>
          <w:rFonts w:ascii="Times New Roman" w:hAnsi="Times New Roman" w:cs="Times New Roman"/>
          <w:i/>
          <w:sz w:val="28"/>
          <w:szCs w:val="28"/>
        </w:rPr>
        <w:t>,</w:t>
      </w:r>
      <w:proofErr w:type="gramEnd"/>
      <w:r w:rsidRPr="00AB7E1D">
        <w:rPr>
          <w:rStyle w:val="hps"/>
          <w:rFonts w:ascii="Times New Roman" w:hAnsi="Times New Roman" w:cs="Times New Roman"/>
          <w:i/>
          <w:sz w:val="28"/>
          <w:szCs w:val="28"/>
        </w:rPr>
        <w:t xml:space="preserve"> </w:t>
      </w:r>
      <w:r w:rsidRPr="00AB7E1D">
        <w:rPr>
          <w:rStyle w:val="shorttext"/>
          <w:rFonts w:ascii="Times New Roman" w:hAnsi="Times New Roman" w:cs="Times New Roman"/>
          <w:i/>
          <w:sz w:val="28"/>
          <w:szCs w:val="28"/>
        </w:rPr>
        <w:t xml:space="preserve">is estimated to </w:t>
      </w:r>
      <w:r w:rsidRPr="00AB7E1D">
        <w:rPr>
          <w:rStyle w:val="hps"/>
          <w:rFonts w:ascii="Times New Roman" w:hAnsi="Times New Roman" w:cs="Times New Roman"/>
          <w:i/>
          <w:sz w:val="28"/>
          <w:szCs w:val="28"/>
        </w:rPr>
        <w:t>be</w:t>
      </w:r>
      <w:r w:rsidRPr="00AB7E1D">
        <w:rPr>
          <w:rStyle w:val="shorttext"/>
          <w:rFonts w:ascii="Times New Roman" w:hAnsi="Times New Roman" w:cs="Times New Roman"/>
          <w:i/>
          <w:sz w:val="28"/>
          <w:szCs w:val="28"/>
        </w:rPr>
        <w:t xml:space="preserve"> </w:t>
      </w:r>
      <w:r w:rsidRPr="00AB7E1D">
        <w:rPr>
          <w:rStyle w:val="hps"/>
          <w:rFonts w:ascii="Times New Roman" w:hAnsi="Times New Roman" w:cs="Times New Roman"/>
          <w:i/>
          <w:sz w:val="28"/>
          <w:szCs w:val="28"/>
        </w:rPr>
        <w:t>of</w:t>
      </w:r>
      <w:r w:rsidRPr="00AB7E1D">
        <w:rPr>
          <w:rStyle w:val="shorttext"/>
          <w:rFonts w:ascii="Times New Roman" w:hAnsi="Times New Roman" w:cs="Times New Roman"/>
          <w:i/>
          <w:sz w:val="28"/>
          <w:szCs w:val="28"/>
        </w:rPr>
        <w:t xml:space="preserve"> </w:t>
      </w:r>
      <w:r w:rsidRPr="00AB7E1D">
        <w:rPr>
          <w:rStyle w:val="hps"/>
          <w:rFonts w:ascii="Times New Roman" w:hAnsi="Times New Roman" w:cs="Times New Roman"/>
          <w:i/>
          <w:sz w:val="28"/>
          <w:szCs w:val="28"/>
        </w:rPr>
        <w:t>interest</w:t>
      </w:r>
      <w:r w:rsidRPr="00AB7E1D">
        <w:rPr>
          <w:rStyle w:val="shorttext"/>
          <w:rFonts w:ascii="Times New Roman" w:hAnsi="Times New Roman" w:cs="Times New Roman"/>
          <w:i/>
          <w:sz w:val="28"/>
          <w:szCs w:val="28"/>
        </w:rPr>
        <w:t xml:space="preserve"> </w:t>
      </w:r>
      <w:r w:rsidRPr="00AB7E1D">
        <w:rPr>
          <w:rStyle w:val="hps"/>
          <w:rFonts w:ascii="Times New Roman" w:hAnsi="Times New Roman" w:cs="Times New Roman"/>
          <w:i/>
          <w:sz w:val="28"/>
          <w:szCs w:val="28"/>
        </w:rPr>
        <w:t>to</w:t>
      </w:r>
      <w:r w:rsidRPr="00AB7E1D">
        <w:rPr>
          <w:rStyle w:val="shorttext"/>
          <w:rFonts w:ascii="Times New Roman" w:hAnsi="Times New Roman" w:cs="Times New Roman"/>
          <w:i/>
          <w:sz w:val="28"/>
          <w:szCs w:val="28"/>
        </w:rPr>
        <w:t xml:space="preserve"> </w:t>
      </w:r>
      <w:r w:rsidRPr="00AB7E1D">
        <w:rPr>
          <w:rStyle w:val="hps"/>
          <w:rFonts w:ascii="Times New Roman" w:hAnsi="Times New Roman" w:cs="Times New Roman"/>
          <w:i/>
          <w:sz w:val="28"/>
          <w:szCs w:val="28"/>
        </w:rPr>
        <w:t>disclose (5-6</w:t>
      </w:r>
      <w:r w:rsidRPr="00AB7E1D">
        <w:rPr>
          <w:rStyle w:val="shorttext"/>
          <w:rFonts w:ascii="Times New Roman" w:hAnsi="Times New Roman" w:cs="Times New Roman"/>
          <w:i/>
          <w:sz w:val="28"/>
          <w:szCs w:val="28"/>
        </w:rPr>
        <w:t xml:space="preserve"> </w:t>
      </w:r>
      <w:r w:rsidRPr="00AB7E1D">
        <w:rPr>
          <w:rStyle w:val="hps"/>
          <w:rFonts w:ascii="Times New Roman" w:hAnsi="Times New Roman" w:cs="Times New Roman"/>
          <w:i/>
          <w:sz w:val="28"/>
          <w:szCs w:val="28"/>
        </w:rPr>
        <w:t>minutes).</w:t>
      </w:r>
    </w:p>
    <w:p w:rsidR="00AB7E1D" w:rsidRPr="00AB7E1D" w:rsidRDefault="00AB7E1D" w:rsidP="00AB7E1D">
      <w:pPr>
        <w:jc w:val="both"/>
        <w:rPr>
          <w:rFonts w:ascii="Times New Roman" w:hAnsi="Times New Roman" w:cs="Times New Roman"/>
          <w:sz w:val="28"/>
          <w:szCs w:val="28"/>
          <w:lang w:val="en-GB"/>
        </w:rPr>
      </w:pPr>
    </w:p>
    <w:p w:rsidR="00AB7E1D" w:rsidRPr="00AB7E1D" w:rsidRDefault="00AB7E1D" w:rsidP="00AB7E1D">
      <w:pPr>
        <w:jc w:val="both"/>
        <w:rPr>
          <w:rFonts w:ascii="Times New Roman" w:hAnsi="Times New Roman" w:cs="Times New Roman"/>
          <w:spacing w:val="1"/>
          <w:sz w:val="28"/>
          <w:szCs w:val="28"/>
        </w:rPr>
      </w:pPr>
      <w:proofErr w:type="gramStart"/>
      <w:r w:rsidRPr="00AB7E1D">
        <w:rPr>
          <w:rFonts w:ascii="Times New Roman" w:hAnsi="Times New Roman" w:cs="Times New Roman"/>
          <w:b/>
          <w:sz w:val="28"/>
          <w:szCs w:val="28"/>
        </w:rPr>
        <w:t xml:space="preserve">Module </w:t>
      </w:r>
      <w:r w:rsidRPr="00AB7E1D">
        <w:rPr>
          <w:rFonts w:ascii="Times New Roman" w:hAnsi="Times New Roman" w:cs="Times New Roman"/>
          <w:b/>
          <w:sz w:val="28"/>
          <w:szCs w:val="28"/>
          <w:lang w:val="en-GB"/>
        </w:rPr>
        <w:t>II.</w:t>
      </w:r>
      <w:proofErr w:type="gramEnd"/>
      <w:r w:rsidRPr="00AB7E1D">
        <w:rPr>
          <w:rFonts w:ascii="Times New Roman" w:hAnsi="Times New Roman" w:cs="Times New Roman"/>
          <w:b/>
          <w:sz w:val="28"/>
          <w:szCs w:val="28"/>
          <w:lang w:val="en-GB"/>
        </w:rPr>
        <w:t xml:space="preserve"> </w:t>
      </w:r>
      <w:proofErr w:type="gramStart"/>
      <w:r w:rsidRPr="00AB7E1D">
        <w:rPr>
          <w:rFonts w:ascii="Times New Roman" w:hAnsi="Times New Roman" w:cs="Times New Roman"/>
          <w:b/>
          <w:sz w:val="28"/>
          <w:szCs w:val="28"/>
          <w:lang w:val="en-GB"/>
        </w:rPr>
        <w:t>Ecological chemistry and hydrosphere problems.</w:t>
      </w:r>
      <w:proofErr w:type="gramEnd"/>
    </w:p>
    <w:p w:rsidR="00AB7E1D" w:rsidRPr="00AB7E1D" w:rsidRDefault="00AB7E1D" w:rsidP="00AB7E1D">
      <w:pPr>
        <w:jc w:val="both"/>
        <w:rPr>
          <w:rFonts w:ascii="Times New Roman" w:hAnsi="Times New Roman" w:cs="Times New Roman"/>
          <w:sz w:val="28"/>
          <w:szCs w:val="28"/>
        </w:rPr>
      </w:pPr>
    </w:p>
    <w:p w:rsidR="00AB7E1D" w:rsidRPr="00AB7E1D" w:rsidRDefault="00AB7E1D" w:rsidP="00AB7E1D">
      <w:pPr>
        <w:widowControl/>
        <w:numPr>
          <w:ilvl w:val="0"/>
          <w:numId w:val="37"/>
        </w:numPr>
        <w:ind w:left="0"/>
        <w:rPr>
          <w:rFonts w:ascii="Times New Roman" w:hAnsi="Times New Roman" w:cs="Times New Roman"/>
          <w:bCs/>
          <w:sz w:val="28"/>
          <w:szCs w:val="28"/>
        </w:rPr>
      </w:pPr>
      <w:r w:rsidRPr="00AB7E1D">
        <w:rPr>
          <w:rFonts w:ascii="Times New Roman" w:hAnsi="Times New Roman" w:cs="Times New Roman"/>
          <w:bCs/>
          <w:sz w:val="28"/>
          <w:szCs w:val="28"/>
        </w:rPr>
        <w:t>Methods of protecting the atmosphere from chemical pollution</w:t>
      </w:r>
    </w:p>
    <w:p w:rsidR="00AB7E1D" w:rsidRPr="00AB7E1D" w:rsidRDefault="00AB7E1D" w:rsidP="00AB7E1D">
      <w:pPr>
        <w:rPr>
          <w:rFonts w:ascii="Times New Roman" w:hAnsi="Times New Roman" w:cs="Times New Roman"/>
          <w:bCs/>
          <w:sz w:val="28"/>
          <w:szCs w:val="28"/>
        </w:rPr>
      </w:pPr>
      <w:r w:rsidRPr="00AB7E1D">
        <w:rPr>
          <w:rStyle w:val="hps"/>
          <w:rFonts w:ascii="Times New Roman" w:hAnsi="Times New Roman" w:cs="Times New Roman"/>
          <w:i/>
          <w:sz w:val="28"/>
          <w:szCs w:val="28"/>
        </w:rPr>
        <w:t>Write</w:t>
      </w:r>
      <w:r w:rsidRPr="00AB7E1D">
        <w:rPr>
          <w:rStyle w:val="shorttext"/>
          <w:rFonts w:ascii="Times New Roman" w:hAnsi="Times New Roman" w:cs="Times New Roman"/>
          <w:i/>
          <w:sz w:val="28"/>
          <w:szCs w:val="28"/>
        </w:rPr>
        <w:t xml:space="preserve"> </w:t>
      </w:r>
      <w:r w:rsidRPr="00AB7E1D">
        <w:rPr>
          <w:rStyle w:val="hps"/>
          <w:rFonts w:ascii="Times New Roman" w:hAnsi="Times New Roman" w:cs="Times New Roman"/>
          <w:i/>
          <w:sz w:val="28"/>
          <w:szCs w:val="28"/>
          <w:lang w:val="kk-KZ"/>
        </w:rPr>
        <w:t>glossary</w:t>
      </w:r>
      <w:r w:rsidRPr="00AB7E1D">
        <w:rPr>
          <w:rStyle w:val="shorttext"/>
          <w:rFonts w:ascii="Times New Roman" w:hAnsi="Times New Roman" w:cs="Times New Roman"/>
          <w:i/>
          <w:sz w:val="28"/>
          <w:szCs w:val="28"/>
        </w:rPr>
        <w:t xml:space="preserve"> </w:t>
      </w:r>
      <w:r w:rsidRPr="00AB7E1D">
        <w:rPr>
          <w:rStyle w:val="hps"/>
          <w:rFonts w:ascii="Times New Roman" w:hAnsi="Times New Roman" w:cs="Times New Roman"/>
          <w:i/>
          <w:sz w:val="28"/>
          <w:szCs w:val="28"/>
        </w:rPr>
        <w:t>according to</w:t>
      </w:r>
      <w:r w:rsidRPr="00AB7E1D">
        <w:rPr>
          <w:rStyle w:val="shorttext"/>
          <w:rFonts w:ascii="Times New Roman" w:hAnsi="Times New Roman" w:cs="Times New Roman"/>
          <w:i/>
          <w:sz w:val="28"/>
          <w:szCs w:val="28"/>
        </w:rPr>
        <w:t xml:space="preserve"> </w:t>
      </w:r>
      <w:r w:rsidRPr="00AB7E1D">
        <w:rPr>
          <w:rStyle w:val="hps"/>
          <w:rFonts w:ascii="Times New Roman" w:hAnsi="Times New Roman" w:cs="Times New Roman"/>
          <w:i/>
          <w:sz w:val="28"/>
          <w:szCs w:val="28"/>
        </w:rPr>
        <w:t>this theme.</w:t>
      </w:r>
      <w:r w:rsidRPr="00AB7E1D">
        <w:rPr>
          <w:rFonts w:ascii="Times New Roman" w:hAnsi="Times New Roman" w:cs="Times New Roman"/>
          <w:i/>
          <w:sz w:val="28"/>
          <w:szCs w:val="28"/>
        </w:rPr>
        <w:t xml:space="preserve"> </w:t>
      </w:r>
      <w:r w:rsidRPr="00AB7E1D">
        <w:rPr>
          <w:rStyle w:val="hps"/>
          <w:rFonts w:ascii="Times New Roman" w:hAnsi="Times New Roman" w:cs="Times New Roman"/>
          <w:i/>
          <w:sz w:val="28"/>
          <w:szCs w:val="28"/>
        </w:rPr>
        <w:t>Student</w:t>
      </w:r>
      <w:r w:rsidRPr="00AB7E1D">
        <w:rPr>
          <w:rFonts w:ascii="Times New Roman" w:hAnsi="Times New Roman" w:cs="Times New Roman"/>
          <w:i/>
          <w:sz w:val="28"/>
          <w:szCs w:val="28"/>
        </w:rPr>
        <w:t xml:space="preserve"> </w:t>
      </w:r>
      <w:r w:rsidRPr="00AB7E1D">
        <w:rPr>
          <w:rStyle w:val="hps"/>
          <w:rFonts w:ascii="Times New Roman" w:hAnsi="Times New Roman" w:cs="Times New Roman"/>
          <w:i/>
          <w:sz w:val="28"/>
          <w:szCs w:val="28"/>
        </w:rPr>
        <w:t>at the choice of</w:t>
      </w:r>
      <w:r w:rsidRPr="00AB7E1D">
        <w:rPr>
          <w:rFonts w:ascii="Times New Roman" w:hAnsi="Times New Roman" w:cs="Times New Roman"/>
          <w:i/>
          <w:sz w:val="28"/>
          <w:szCs w:val="28"/>
        </w:rPr>
        <w:t xml:space="preserve"> </w:t>
      </w:r>
      <w:r w:rsidRPr="00AB7E1D">
        <w:rPr>
          <w:rStyle w:val="hps"/>
          <w:rFonts w:ascii="Times New Roman" w:hAnsi="Times New Roman" w:cs="Times New Roman"/>
          <w:i/>
          <w:sz w:val="28"/>
          <w:szCs w:val="28"/>
        </w:rPr>
        <w:t>studying</w:t>
      </w:r>
      <w:r w:rsidRPr="00AB7E1D">
        <w:rPr>
          <w:rFonts w:ascii="Times New Roman" w:hAnsi="Times New Roman" w:cs="Times New Roman"/>
          <w:i/>
          <w:sz w:val="28"/>
          <w:szCs w:val="28"/>
        </w:rPr>
        <w:t xml:space="preserve"> </w:t>
      </w:r>
      <w:r w:rsidRPr="00AB7E1D">
        <w:rPr>
          <w:rStyle w:val="hps"/>
          <w:rFonts w:ascii="Times New Roman" w:hAnsi="Times New Roman" w:cs="Times New Roman"/>
          <w:i/>
          <w:sz w:val="28"/>
          <w:szCs w:val="28"/>
        </w:rPr>
        <w:t>the theme</w:t>
      </w:r>
      <w:r w:rsidRPr="00AB7E1D">
        <w:rPr>
          <w:rFonts w:ascii="Times New Roman" w:hAnsi="Times New Roman" w:cs="Times New Roman"/>
          <w:i/>
          <w:sz w:val="28"/>
          <w:szCs w:val="28"/>
        </w:rPr>
        <w:t xml:space="preserve">, makes analyzes, </w:t>
      </w:r>
      <w:r w:rsidRPr="00AB7E1D">
        <w:rPr>
          <w:rStyle w:val="hps"/>
          <w:rFonts w:ascii="Times New Roman" w:hAnsi="Times New Roman" w:cs="Times New Roman"/>
          <w:i/>
          <w:sz w:val="28"/>
          <w:szCs w:val="28"/>
        </w:rPr>
        <w:t>and</w:t>
      </w:r>
      <w:r w:rsidRPr="00AB7E1D">
        <w:rPr>
          <w:rFonts w:ascii="Times New Roman" w:hAnsi="Times New Roman" w:cs="Times New Roman"/>
          <w:i/>
          <w:sz w:val="28"/>
          <w:szCs w:val="28"/>
        </w:rPr>
        <w:t xml:space="preserve"> </w:t>
      </w:r>
      <w:r w:rsidRPr="00AB7E1D">
        <w:rPr>
          <w:rStyle w:val="hps"/>
          <w:rFonts w:ascii="Times New Roman" w:hAnsi="Times New Roman" w:cs="Times New Roman"/>
          <w:i/>
          <w:sz w:val="28"/>
          <w:szCs w:val="28"/>
        </w:rPr>
        <w:t>draw your own conclusions</w:t>
      </w:r>
      <w:r w:rsidRPr="00AB7E1D">
        <w:rPr>
          <w:rFonts w:ascii="Times New Roman" w:hAnsi="Times New Roman" w:cs="Times New Roman"/>
          <w:i/>
          <w:sz w:val="28"/>
          <w:szCs w:val="28"/>
        </w:rPr>
        <w:t xml:space="preserve">. </w:t>
      </w:r>
      <w:r w:rsidRPr="00AB7E1D">
        <w:rPr>
          <w:rStyle w:val="hps"/>
          <w:rFonts w:ascii="Times New Roman" w:hAnsi="Times New Roman" w:cs="Times New Roman"/>
          <w:i/>
          <w:sz w:val="28"/>
          <w:szCs w:val="28"/>
        </w:rPr>
        <w:t>The volume</w:t>
      </w:r>
      <w:r w:rsidRPr="00AB7E1D">
        <w:rPr>
          <w:rStyle w:val="shorttext"/>
          <w:rFonts w:ascii="Times New Roman" w:hAnsi="Times New Roman" w:cs="Times New Roman"/>
          <w:i/>
          <w:sz w:val="28"/>
          <w:szCs w:val="28"/>
        </w:rPr>
        <w:t xml:space="preserve"> </w:t>
      </w:r>
      <w:r w:rsidRPr="00AB7E1D">
        <w:rPr>
          <w:rStyle w:val="hps"/>
          <w:rFonts w:ascii="Times New Roman" w:hAnsi="Times New Roman" w:cs="Times New Roman"/>
          <w:i/>
          <w:sz w:val="28"/>
          <w:szCs w:val="28"/>
          <w:lang w:val="kk-KZ"/>
        </w:rPr>
        <w:t>glossary</w:t>
      </w:r>
      <w:r w:rsidRPr="00AB7E1D">
        <w:rPr>
          <w:rStyle w:val="shorttext"/>
          <w:rFonts w:ascii="Times New Roman" w:hAnsi="Times New Roman" w:cs="Times New Roman"/>
          <w:i/>
          <w:sz w:val="28"/>
          <w:szCs w:val="28"/>
        </w:rPr>
        <w:t xml:space="preserve"> </w:t>
      </w:r>
      <w:r w:rsidRPr="00AB7E1D">
        <w:rPr>
          <w:rStyle w:val="hps"/>
          <w:rFonts w:ascii="Times New Roman" w:hAnsi="Times New Roman" w:cs="Times New Roman"/>
          <w:i/>
          <w:sz w:val="28"/>
          <w:szCs w:val="28"/>
        </w:rPr>
        <w:t>should be</w:t>
      </w:r>
      <w:r w:rsidRPr="00AB7E1D">
        <w:rPr>
          <w:rStyle w:val="shorttext"/>
          <w:rFonts w:ascii="Times New Roman" w:hAnsi="Times New Roman" w:cs="Times New Roman"/>
          <w:i/>
          <w:sz w:val="28"/>
          <w:szCs w:val="28"/>
        </w:rPr>
        <w:t xml:space="preserve"> </w:t>
      </w:r>
      <w:r w:rsidRPr="00AB7E1D">
        <w:rPr>
          <w:rStyle w:val="hps"/>
          <w:rFonts w:ascii="Times New Roman" w:hAnsi="Times New Roman" w:cs="Times New Roman"/>
          <w:i/>
          <w:sz w:val="28"/>
          <w:szCs w:val="28"/>
        </w:rPr>
        <w:t>5pages</w:t>
      </w:r>
      <w:r w:rsidRPr="00AB7E1D">
        <w:rPr>
          <w:rStyle w:val="shorttext"/>
          <w:rFonts w:ascii="Times New Roman" w:hAnsi="Times New Roman" w:cs="Times New Roman"/>
          <w:i/>
          <w:sz w:val="28"/>
          <w:szCs w:val="28"/>
        </w:rPr>
        <w:t>.</w:t>
      </w:r>
      <w:r w:rsidRPr="00AB7E1D">
        <w:rPr>
          <w:rFonts w:ascii="Times New Roman" w:hAnsi="Times New Roman" w:cs="Times New Roman"/>
          <w:i/>
          <w:sz w:val="28"/>
          <w:szCs w:val="28"/>
        </w:rPr>
        <w:t xml:space="preserve"> </w:t>
      </w:r>
      <w:proofErr w:type="gramStart"/>
      <w:r w:rsidRPr="00AB7E1D">
        <w:rPr>
          <w:rStyle w:val="hps"/>
          <w:rFonts w:ascii="Times New Roman" w:hAnsi="Times New Roman" w:cs="Times New Roman"/>
          <w:i/>
          <w:sz w:val="28"/>
          <w:szCs w:val="28"/>
        </w:rPr>
        <w:t>Students makes</w:t>
      </w:r>
      <w:proofErr w:type="gramEnd"/>
      <w:r w:rsidRPr="00AB7E1D">
        <w:rPr>
          <w:rStyle w:val="hps"/>
          <w:rFonts w:ascii="Times New Roman" w:hAnsi="Times New Roman" w:cs="Times New Roman"/>
          <w:i/>
          <w:sz w:val="28"/>
          <w:szCs w:val="28"/>
        </w:rPr>
        <w:t xml:space="preserve"> analyze</w:t>
      </w:r>
      <w:r w:rsidRPr="00AB7E1D">
        <w:rPr>
          <w:rStyle w:val="shorttext"/>
          <w:rFonts w:ascii="Times New Roman" w:hAnsi="Times New Roman" w:cs="Times New Roman"/>
          <w:i/>
          <w:sz w:val="28"/>
          <w:szCs w:val="28"/>
        </w:rPr>
        <w:t xml:space="preserve"> </w:t>
      </w:r>
      <w:r w:rsidRPr="00AB7E1D">
        <w:rPr>
          <w:rStyle w:val="hps"/>
          <w:rFonts w:ascii="Times New Roman" w:hAnsi="Times New Roman" w:cs="Times New Roman"/>
          <w:i/>
          <w:sz w:val="28"/>
          <w:szCs w:val="28"/>
        </w:rPr>
        <w:t>and</w:t>
      </w:r>
      <w:r w:rsidRPr="00AB7E1D">
        <w:rPr>
          <w:rStyle w:val="shorttext"/>
          <w:rFonts w:ascii="Times New Roman" w:hAnsi="Times New Roman" w:cs="Times New Roman"/>
          <w:i/>
          <w:sz w:val="28"/>
          <w:szCs w:val="28"/>
        </w:rPr>
        <w:t xml:space="preserve"> </w:t>
      </w:r>
      <w:r w:rsidRPr="00AB7E1D">
        <w:rPr>
          <w:rStyle w:val="hps"/>
          <w:rFonts w:ascii="Times New Roman" w:hAnsi="Times New Roman" w:cs="Times New Roman"/>
          <w:i/>
          <w:sz w:val="28"/>
          <w:szCs w:val="28"/>
        </w:rPr>
        <w:t>draw their own conclusions</w:t>
      </w:r>
      <w:r w:rsidRPr="00AB7E1D">
        <w:rPr>
          <w:rStyle w:val="shorttext"/>
          <w:rFonts w:ascii="Times New Roman" w:hAnsi="Times New Roman" w:cs="Times New Roman"/>
          <w:i/>
          <w:sz w:val="28"/>
          <w:szCs w:val="28"/>
        </w:rPr>
        <w:t xml:space="preserve">. </w:t>
      </w:r>
      <w:r w:rsidRPr="00AB7E1D">
        <w:rPr>
          <w:rStyle w:val="hps"/>
          <w:rFonts w:ascii="Times New Roman" w:hAnsi="Times New Roman" w:cs="Times New Roman"/>
          <w:i/>
          <w:sz w:val="28"/>
          <w:szCs w:val="28"/>
        </w:rPr>
        <w:t>Ask additional questions.</w:t>
      </w:r>
      <w:r w:rsidRPr="00AB7E1D">
        <w:rPr>
          <w:rFonts w:ascii="Times New Roman" w:hAnsi="Times New Roman" w:cs="Times New Roman"/>
          <w:sz w:val="28"/>
          <w:szCs w:val="28"/>
        </w:rPr>
        <w:t xml:space="preserve"> </w:t>
      </w:r>
      <w:r w:rsidRPr="00AB7E1D">
        <w:rPr>
          <w:rStyle w:val="hps"/>
          <w:rFonts w:ascii="Times New Roman" w:hAnsi="Times New Roman" w:cs="Times New Roman"/>
          <w:i/>
          <w:sz w:val="28"/>
          <w:szCs w:val="28"/>
        </w:rPr>
        <w:t>Looking as a student answered put him points.</w:t>
      </w:r>
    </w:p>
    <w:p w:rsidR="00AB7E1D" w:rsidRPr="00AB7E1D" w:rsidRDefault="00AB7E1D" w:rsidP="00AB7E1D">
      <w:pPr>
        <w:widowControl/>
        <w:numPr>
          <w:ilvl w:val="0"/>
          <w:numId w:val="37"/>
        </w:numPr>
        <w:ind w:left="0"/>
        <w:rPr>
          <w:rFonts w:ascii="Times New Roman" w:hAnsi="Times New Roman" w:cs="Times New Roman"/>
          <w:bCs/>
          <w:sz w:val="28"/>
          <w:szCs w:val="28"/>
        </w:rPr>
      </w:pPr>
      <w:r w:rsidRPr="00AB7E1D">
        <w:rPr>
          <w:rFonts w:ascii="Times New Roman" w:hAnsi="Times New Roman" w:cs="Times New Roman"/>
          <w:bCs/>
          <w:sz w:val="28"/>
          <w:szCs w:val="28"/>
        </w:rPr>
        <w:t>Global warming: the greenhouse effect</w:t>
      </w:r>
    </w:p>
    <w:p w:rsidR="00AB7E1D" w:rsidRPr="00AB7E1D" w:rsidRDefault="00AB7E1D" w:rsidP="00AB7E1D">
      <w:pPr>
        <w:rPr>
          <w:rFonts w:ascii="Times New Roman" w:hAnsi="Times New Roman" w:cs="Times New Roman"/>
          <w:bCs/>
          <w:sz w:val="28"/>
          <w:szCs w:val="28"/>
        </w:rPr>
      </w:pPr>
      <w:r w:rsidRPr="00AB7E1D">
        <w:rPr>
          <w:rStyle w:val="hps"/>
          <w:rFonts w:ascii="Times New Roman" w:hAnsi="Times New Roman" w:cs="Times New Roman"/>
          <w:i/>
          <w:sz w:val="28"/>
          <w:szCs w:val="28"/>
        </w:rPr>
        <w:t>Write</w:t>
      </w:r>
      <w:r w:rsidRPr="00AB7E1D">
        <w:rPr>
          <w:rStyle w:val="shorttext"/>
          <w:rFonts w:ascii="Times New Roman" w:hAnsi="Times New Roman" w:cs="Times New Roman"/>
          <w:i/>
          <w:sz w:val="28"/>
          <w:szCs w:val="28"/>
        </w:rPr>
        <w:t xml:space="preserve"> </w:t>
      </w:r>
      <w:r w:rsidRPr="00AB7E1D">
        <w:rPr>
          <w:rStyle w:val="hps"/>
          <w:rFonts w:ascii="Times New Roman" w:hAnsi="Times New Roman" w:cs="Times New Roman"/>
          <w:i/>
          <w:sz w:val="28"/>
          <w:szCs w:val="28"/>
          <w:lang w:val="kk-KZ"/>
        </w:rPr>
        <w:t>glossary</w:t>
      </w:r>
      <w:r w:rsidRPr="00AB7E1D">
        <w:rPr>
          <w:rStyle w:val="shorttext"/>
          <w:rFonts w:ascii="Times New Roman" w:hAnsi="Times New Roman" w:cs="Times New Roman"/>
          <w:i/>
          <w:sz w:val="28"/>
          <w:szCs w:val="28"/>
        </w:rPr>
        <w:t xml:space="preserve"> </w:t>
      </w:r>
      <w:r w:rsidRPr="00AB7E1D">
        <w:rPr>
          <w:rStyle w:val="hps"/>
          <w:rFonts w:ascii="Times New Roman" w:hAnsi="Times New Roman" w:cs="Times New Roman"/>
          <w:i/>
          <w:sz w:val="28"/>
          <w:szCs w:val="28"/>
        </w:rPr>
        <w:t>according to</w:t>
      </w:r>
      <w:r w:rsidRPr="00AB7E1D">
        <w:rPr>
          <w:rStyle w:val="shorttext"/>
          <w:rFonts w:ascii="Times New Roman" w:hAnsi="Times New Roman" w:cs="Times New Roman"/>
          <w:i/>
          <w:sz w:val="28"/>
          <w:szCs w:val="28"/>
        </w:rPr>
        <w:t xml:space="preserve"> </w:t>
      </w:r>
      <w:r w:rsidRPr="00AB7E1D">
        <w:rPr>
          <w:rStyle w:val="hps"/>
          <w:rFonts w:ascii="Times New Roman" w:hAnsi="Times New Roman" w:cs="Times New Roman"/>
          <w:i/>
          <w:sz w:val="28"/>
          <w:szCs w:val="28"/>
        </w:rPr>
        <w:t>this theme.</w:t>
      </w:r>
      <w:r w:rsidRPr="00AB7E1D">
        <w:rPr>
          <w:rFonts w:ascii="Times New Roman" w:hAnsi="Times New Roman" w:cs="Times New Roman"/>
          <w:i/>
          <w:sz w:val="28"/>
          <w:szCs w:val="28"/>
        </w:rPr>
        <w:t xml:space="preserve"> </w:t>
      </w:r>
      <w:r w:rsidRPr="00AB7E1D">
        <w:rPr>
          <w:rStyle w:val="hps"/>
          <w:rFonts w:ascii="Times New Roman" w:hAnsi="Times New Roman" w:cs="Times New Roman"/>
          <w:i/>
          <w:sz w:val="28"/>
          <w:szCs w:val="28"/>
        </w:rPr>
        <w:t>Student</w:t>
      </w:r>
      <w:r w:rsidRPr="00AB7E1D">
        <w:rPr>
          <w:rFonts w:ascii="Times New Roman" w:hAnsi="Times New Roman" w:cs="Times New Roman"/>
          <w:i/>
          <w:sz w:val="28"/>
          <w:szCs w:val="28"/>
        </w:rPr>
        <w:t xml:space="preserve"> </w:t>
      </w:r>
      <w:r w:rsidRPr="00AB7E1D">
        <w:rPr>
          <w:rStyle w:val="hps"/>
          <w:rFonts w:ascii="Times New Roman" w:hAnsi="Times New Roman" w:cs="Times New Roman"/>
          <w:i/>
          <w:sz w:val="28"/>
          <w:szCs w:val="28"/>
        </w:rPr>
        <w:t>at the choice of</w:t>
      </w:r>
      <w:r w:rsidRPr="00AB7E1D">
        <w:rPr>
          <w:rFonts w:ascii="Times New Roman" w:hAnsi="Times New Roman" w:cs="Times New Roman"/>
          <w:i/>
          <w:sz w:val="28"/>
          <w:szCs w:val="28"/>
        </w:rPr>
        <w:t xml:space="preserve"> </w:t>
      </w:r>
      <w:r w:rsidRPr="00AB7E1D">
        <w:rPr>
          <w:rStyle w:val="hps"/>
          <w:rFonts w:ascii="Times New Roman" w:hAnsi="Times New Roman" w:cs="Times New Roman"/>
          <w:i/>
          <w:sz w:val="28"/>
          <w:szCs w:val="28"/>
        </w:rPr>
        <w:t>studying</w:t>
      </w:r>
      <w:r w:rsidRPr="00AB7E1D">
        <w:rPr>
          <w:rFonts w:ascii="Times New Roman" w:hAnsi="Times New Roman" w:cs="Times New Roman"/>
          <w:i/>
          <w:sz w:val="28"/>
          <w:szCs w:val="28"/>
        </w:rPr>
        <w:t xml:space="preserve"> </w:t>
      </w:r>
      <w:r w:rsidRPr="00AB7E1D">
        <w:rPr>
          <w:rStyle w:val="hps"/>
          <w:rFonts w:ascii="Times New Roman" w:hAnsi="Times New Roman" w:cs="Times New Roman"/>
          <w:i/>
          <w:sz w:val="28"/>
          <w:szCs w:val="28"/>
        </w:rPr>
        <w:t>the theme</w:t>
      </w:r>
      <w:r w:rsidRPr="00AB7E1D">
        <w:rPr>
          <w:rFonts w:ascii="Times New Roman" w:hAnsi="Times New Roman" w:cs="Times New Roman"/>
          <w:i/>
          <w:sz w:val="28"/>
          <w:szCs w:val="28"/>
        </w:rPr>
        <w:t xml:space="preserve">, makes analyzes, </w:t>
      </w:r>
      <w:r w:rsidRPr="00AB7E1D">
        <w:rPr>
          <w:rStyle w:val="hps"/>
          <w:rFonts w:ascii="Times New Roman" w:hAnsi="Times New Roman" w:cs="Times New Roman"/>
          <w:i/>
          <w:sz w:val="28"/>
          <w:szCs w:val="28"/>
        </w:rPr>
        <w:t>and</w:t>
      </w:r>
      <w:r w:rsidRPr="00AB7E1D">
        <w:rPr>
          <w:rFonts w:ascii="Times New Roman" w:hAnsi="Times New Roman" w:cs="Times New Roman"/>
          <w:i/>
          <w:sz w:val="28"/>
          <w:szCs w:val="28"/>
        </w:rPr>
        <w:t xml:space="preserve"> </w:t>
      </w:r>
      <w:r w:rsidRPr="00AB7E1D">
        <w:rPr>
          <w:rStyle w:val="hps"/>
          <w:rFonts w:ascii="Times New Roman" w:hAnsi="Times New Roman" w:cs="Times New Roman"/>
          <w:i/>
          <w:sz w:val="28"/>
          <w:szCs w:val="28"/>
        </w:rPr>
        <w:t>draw your own conclusions</w:t>
      </w:r>
      <w:r w:rsidRPr="00AB7E1D">
        <w:rPr>
          <w:rFonts w:ascii="Times New Roman" w:hAnsi="Times New Roman" w:cs="Times New Roman"/>
          <w:i/>
          <w:sz w:val="28"/>
          <w:szCs w:val="28"/>
        </w:rPr>
        <w:t xml:space="preserve">. </w:t>
      </w:r>
      <w:r w:rsidRPr="00AB7E1D">
        <w:rPr>
          <w:rStyle w:val="hps"/>
          <w:rFonts w:ascii="Times New Roman" w:hAnsi="Times New Roman" w:cs="Times New Roman"/>
          <w:i/>
          <w:sz w:val="28"/>
          <w:szCs w:val="28"/>
        </w:rPr>
        <w:t>The volume</w:t>
      </w:r>
      <w:r w:rsidRPr="00AB7E1D">
        <w:rPr>
          <w:rStyle w:val="shorttext"/>
          <w:rFonts w:ascii="Times New Roman" w:hAnsi="Times New Roman" w:cs="Times New Roman"/>
          <w:i/>
          <w:sz w:val="28"/>
          <w:szCs w:val="28"/>
        </w:rPr>
        <w:t xml:space="preserve"> </w:t>
      </w:r>
      <w:r w:rsidRPr="00AB7E1D">
        <w:rPr>
          <w:rStyle w:val="hps"/>
          <w:rFonts w:ascii="Times New Roman" w:hAnsi="Times New Roman" w:cs="Times New Roman"/>
          <w:i/>
          <w:sz w:val="28"/>
          <w:szCs w:val="28"/>
          <w:lang w:val="kk-KZ"/>
        </w:rPr>
        <w:t>glossary</w:t>
      </w:r>
      <w:r w:rsidRPr="00AB7E1D">
        <w:rPr>
          <w:rStyle w:val="shorttext"/>
          <w:rFonts w:ascii="Times New Roman" w:hAnsi="Times New Roman" w:cs="Times New Roman"/>
          <w:i/>
          <w:sz w:val="28"/>
          <w:szCs w:val="28"/>
        </w:rPr>
        <w:t xml:space="preserve"> </w:t>
      </w:r>
      <w:r w:rsidRPr="00AB7E1D">
        <w:rPr>
          <w:rStyle w:val="hps"/>
          <w:rFonts w:ascii="Times New Roman" w:hAnsi="Times New Roman" w:cs="Times New Roman"/>
          <w:i/>
          <w:sz w:val="28"/>
          <w:szCs w:val="28"/>
        </w:rPr>
        <w:t>should be</w:t>
      </w:r>
      <w:r w:rsidRPr="00AB7E1D">
        <w:rPr>
          <w:rStyle w:val="shorttext"/>
          <w:rFonts w:ascii="Times New Roman" w:hAnsi="Times New Roman" w:cs="Times New Roman"/>
          <w:i/>
          <w:sz w:val="28"/>
          <w:szCs w:val="28"/>
        </w:rPr>
        <w:t xml:space="preserve"> </w:t>
      </w:r>
      <w:r w:rsidRPr="00AB7E1D">
        <w:rPr>
          <w:rStyle w:val="hps"/>
          <w:rFonts w:ascii="Times New Roman" w:hAnsi="Times New Roman" w:cs="Times New Roman"/>
          <w:i/>
          <w:sz w:val="28"/>
          <w:szCs w:val="28"/>
        </w:rPr>
        <w:t>5pages</w:t>
      </w:r>
      <w:r w:rsidRPr="00AB7E1D">
        <w:rPr>
          <w:rStyle w:val="shorttext"/>
          <w:rFonts w:ascii="Times New Roman" w:hAnsi="Times New Roman" w:cs="Times New Roman"/>
          <w:i/>
          <w:sz w:val="28"/>
          <w:szCs w:val="28"/>
        </w:rPr>
        <w:t>.</w:t>
      </w:r>
      <w:r w:rsidRPr="00AB7E1D">
        <w:rPr>
          <w:rFonts w:ascii="Times New Roman" w:hAnsi="Times New Roman" w:cs="Times New Roman"/>
          <w:i/>
          <w:sz w:val="28"/>
          <w:szCs w:val="28"/>
        </w:rPr>
        <w:t xml:space="preserve"> </w:t>
      </w:r>
      <w:proofErr w:type="gramStart"/>
      <w:r w:rsidRPr="00AB7E1D">
        <w:rPr>
          <w:rStyle w:val="hps"/>
          <w:rFonts w:ascii="Times New Roman" w:hAnsi="Times New Roman" w:cs="Times New Roman"/>
          <w:i/>
          <w:sz w:val="28"/>
          <w:szCs w:val="28"/>
        </w:rPr>
        <w:t>Students makes</w:t>
      </w:r>
      <w:proofErr w:type="gramEnd"/>
      <w:r w:rsidRPr="00AB7E1D">
        <w:rPr>
          <w:rStyle w:val="hps"/>
          <w:rFonts w:ascii="Times New Roman" w:hAnsi="Times New Roman" w:cs="Times New Roman"/>
          <w:i/>
          <w:sz w:val="28"/>
          <w:szCs w:val="28"/>
        </w:rPr>
        <w:t xml:space="preserve"> analyze</w:t>
      </w:r>
      <w:r w:rsidRPr="00AB7E1D">
        <w:rPr>
          <w:rStyle w:val="shorttext"/>
          <w:rFonts w:ascii="Times New Roman" w:hAnsi="Times New Roman" w:cs="Times New Roman"/>
          <w:i/>
          <w:sz w:val="28"/>
          <w:szCs w:val="28"/>
        </w:rPr>
        <w:t xml:space="preserve"> </w:t>
      </w:r>
      <w:r w:rsidRPr="00AB7E1D">
        <w:rPr>
          <w:rStyle w:val="hps"/>
          <w:rFonts w:ascii="Times New Roman" w:hAnsi="Times New Roman" w:cs="Times New Roman"/>
          <w:i/>
          <w:sz w:val="28"/>
          <w:szCs w:val="28"/>
        </w:rPr>
        <w:t>and</w:t>
      </w:r>
      <w:r w:rsidRPr="00AB7E1D">
        <w:rPr>
          <w:rStyle w:val="shorttext"/>
          <w:rFonts w:ascii="Times New Roman" w:hAnsi="Times New Roman" w:cs="Times New Roman"/>
          <w:i/>
          <w:sz w:val="28"/>
          <w:szCs w:val="28"/>
        </w:rPr>
        <w:t xml:space="preserve"> </w:t>
      </w:r>
      <w:r w:rsidRPr="00AB7E1D">
        <w:rPr>
          <w:rStyle w:val="hps"/>
          <w:rFonts w:ascii="Times New Roman" w:hAnsi="Times New Roman" w:cs="Times New Roman"/>
          <w:i/>
          <w:sz w:val="28"/>
          <w:szCs w:val="28"/>
        </w:rPr>
        <w:t>draw their own conclusions</w:t>
      </w:r>
      <w:r w:rsidRPr="00AB7E1D">
        <w:rPr>
          <w:rStyle w:val="shorttext"/>
          <w:rFonts w:ascii="Times New Roman" w:hAnsi="Times New Roman" w:cs="Times New Roman"/>
          <w:i/>
          <w:sz w:val="28"/>
          <w:szCs w:val="28"/>
        </w:rPr>
        <w:t xml:space="preserve">. </w:t>
      </w:r>
      <w:r w:rsidRPr="00AB7E1D">
        <w:rPr>
          <w:rStyle w:val="hps"/>
          <w:rFonts w:ascii="Times New Roman" w:hAnsi="Times New Roman" w:cs="Times New Roman"/>
          <w:i/>
          <w:sz w:val="28"/>
          <w:szCs w:val="28"/>
        </w:rPr>
        <w:t>Ask additional questions.</w:t>
      </w:r>
      <w:r w:rsidRPr="00AB7E1D">
        <w:rPr>
          <w:rFonts w:ascii="Times New Roman" w:hAnsi="Times New Roman" w:cs="Times New Roman"/>
          <w:sz w:val="28"/>
          <w:szCs w:val="28"/>
        </w:rPr>
        <w:t xml:space="preserve"> </w:t>
      </w:r>
      <w:r w:rsidRPr="00AB7E1D">
        <w:rPr>
          <w:rStyle w:val="hps"/>
          <w:rFonts w:ascii="Times New Roman" w:hAnsi="Times New Roman" w:cs="Times New Roman"/>
          <w:i/>
          <w:sz w:val="28"/>
          <w:szCs w:val="28"/>
        </w:rPr>
        <w:t>Looking as a student answered put him points.</w:t>
      </w:r>
    </w:p>
    <w:p w:rsidR="00AB7E1D" w:rsidRPr="00AB7E1D" w:rsidRDefault="00AB7E1D" w:rsidP="00AB7E1D">
      <w:pPr>
        <w:widowControl/>
        <w:numPr>
          <w:ilvl w:val="0"/>
          <w:numId w:val="37"/>
        </w:numPr>
        <w:ind w:left="0"/>
        <w:rPr>
          <w:rFonts w:ascii="Times New Roman" w:hAnsi="Times New Roman" w:cs="Times New Roman"/>
          <w:bCs/>
          <w:sz w:val="28"/>
          <w:szCs w:val="28"/>
        </w:rPr>
      </w:pPr>
      <w:r w:rsidRPr="00AB7E1D">
        <w:rPr>
          <w:rFonts w:ascii="Times New Roman" w:hAnsi="Times New Roman" w:cs="Times New Roman"/>
          <w:bCs/>
          <w:sz w:val="28"/>
          <w:szCs w:val="28"/>
        </w:rPr>
        <w:t>Pesticides and their impact on the environment</w:t>
      </w:r>
    </w:p>
    <w:p w:rsidR="00AB7E1D" w:rsidRPr="00AB7E1D" w:rsidRDefault="00AB7E1D" w:rsidP="00AB7E1D">
      <w:pPr>
        <w:rPr>
          <w:rFonts w:ascii="Times New Roman" w:hAnsi="Times New Roman" w:cs="Times New Roman"/>
          <w:bCs/>
          <w:sz w:val="28"/>
          <w:szCs w:val="28"/>
        </w:rPr>
      </w:pPr>
      <w:r w:rsidRPr="00AB7E1D">
        <w:rPr>
          <w:rStyle w:val="hps"/>
          <w:rFonts w:ascii="Times New Roman" w:hAnsi="Times New Roman" w:cs="Times New Roman"/>
          <w:i/>
          <w:sz w:val="28"/>
          <w:szCs w:val="28"/>
        </w:rPr>
        <w:t>Write</w:t>
      </w:r>
      <w:r w:rsidRPr="00AB7E1D">
        <w:rPr>
          <w:rStyle w:val="shorttext"/>
          <w:rFonts w:ascii="Times New Roman" w:hAnsi="Times New Roman" w:cs="Times New Roman"/>
          <w:i/>
          <w:sz w:val="28"/>
          <w:szCs w:val="28"/>
        </w:rPr>
        <w:t xml:space="preserve"> </w:t>
      </w:r>
      <w:r w:rsidRPr="00AB7E1D">
        <w:rPr>
          <w:rStyle w:val="hps"/>
          <w:rFonts w:ascii="Times New Roman" w:hAnsi="Times New Roman" w:cs="Times New Roman"/>
          <w:i/>
          <w:sz w:val="28"/>
          <w:szCs w:val="28"/>
          <w:lang w:val="kk-KZ"/>
        </w:rPr>
        <w:t>glossary</w:t>
      </w:r>
      <w:r w:rsidRPr="00AB7E1D">
        <w:rPr>
          <w:rStyle w:val="shorttext"/>
          <w:rFonts w:ascii="Times New Roman" w:hAnsi="Times New Roman" w:cs="Times New Roman"/>
          <w:i/>
          <w:sz w:val="28"/>
          <w:szCs w:val="28"/>
        </w:rPr>
        <w:t xml:space="preserve"> </w:t>
      </w:r>
      <w:r w:rsidRPr="00AB7E1D">
        <w:rPr>
          <w:rStyle w:val="hps"/>
          <w:rFonts w:ascii="Times New Roman" w:hAnsi="Times New Roman" w:cs="Times New Roman"/>
          <w:i/>
          <w:sz w:val="28"/>
          <w:szCs w:val="28"/>
        </w:rPr>
        <w:t>according to</w:t>
      </w:r>
      <w:r w:rsidRPr="00AB7E1D">
        <w:rPr>
          <w:rStyle w:val="shorttext"/>
          <w:rFonts w:ascii="Times New Roman" w:hAnsi="Times New Roman" w:cs="Times New Roman"/>
          <w:i/>
          <w:sz w:val="28"/>
          <w:szCs w:val="28"/>
        </w:rPr>
        <w:t xml:space="preserve"> </w:t>
      </w:r>
      <w:r w:rsidRPr="00AB7E1D">
        <w:rPr>
          <w:rStyle w:val="hps"/>
          <w:rFonts w:ascii="Times New Roman" w:hAnsi="Times New Roman" w:cs="Times New Roman"/>
          <w:i/>
          <w:sz w:val="28"/>
          <w:szCs w:val="28"/>
        </w:rPr>
        <w:t>this theme.</w:t>
      </w:r>
      <w:r w:rsidRPr="00AB7E1D">
        <w:rPr>
          <w:rFonts w:ascii="Times New Roman" w:hAnsi="Times New Roman" w:cs="Times New Roman"/>
          <w:i/>
          <w:sz w:val="28"/>
          <w:szCs w:val="28"/>
        </w:rPr>
        <w:t xml:space="preserve"> </w:t>
      </w:r>
      <w:r w:rsidRPr="00AB7E1D">
        <w:rPr>
          <w:rStyle w:val="hps"/>
          <w:rFonts w:ascii="Times New Roman" w:hAnsi="Times New Roman" w:cs="Times New Roman"/>
          <w:i/>
          <w:sz w:val="28"/>
          <w:szCs w:val="28"/>
        </w:rPr>
        <w:t>Student</w:t>
      </w:r>
      <w:r w:rsidRPr="00AB7E1D">
        <w:rPr>
          <w:rFonts w:ascii="Times New Roman" w:hAnsi="Times New Roman" w:cs="Times New Roman"/>
          <w:i/>
          <w:sz w:val="28"/>
          <w:szCs w:val="28"/>
        </w:rPr>
        <w:t xml:space="preserve"> </w:t>
      </w:r>
      <w:r w:rsidRPr="00AB7E1D">
        <w:rPr>
          <w:rStyle w:val="hps"/>
          <w:rFonts w:ascii="Times New Roman" w:hAnsi="Times New Roman" w:cs="Times New Roman"/>
          <w:i/>
          <w:sz w:val="28"/>
          <w:szCs w:val="28"/>
        </w:rPr>
        <w:t>at the choice of</w:t>
      </w:r>
      <w:r w:rsidRPr="00AB7E1D">
        <w:rPr>
          <w:rFonts w:ascii="Times New Roman" w:hAnsi="Times New Roman" w:cs="Times New Roman"/>
          <w:i/>
          <w:sz w:val="28"/>
          <w:szCs w:val="28"/>
        </w:rPr>
        <w:t xml:space="preserve"> </w:t>
      </w:r>
      <w:r w:rsidRPr="00AB7E1D">
        <w:rPr>
          <w:rStyle w:val="hps"/>
          <w:rFonts w:ascii="Times New Roman" w:hAnsi="Times New Roman" w:cs="Times New Roman"/>
          <w:i/>
          <w:sz w:val="28"/>
          <w:szCs w:val="28"/>
        </w:rPr>
        <w:t>studying</w:t>
      </w:r>
      <w:r w:rsidRPr="00AB7E1D">
        <w:rPr>
          <w:rFonts w:ascii="Times New Roman" w:hAnsi="Times New Roman" w:cs="Times New Roman"/>
          <w:i/>
          <w:sz w:val="28"/>
          <w:szCs w:val="28"/>
        </w:rPr>
        <w:t xml:space="preserve"> </w:t>
      </w:r>
      <w:r w:rsidRPr="00AB7E1D">
        <w:rPr>
          <w:rStyle w:val="hps"/>
          <w:rFonts w:ascii="Times New Roman" w:hAnsi="Times New Roman" w:cs="Times New Roman"/>
          <w:i/>
          <w:sz w:val="28"/>
          <w:szCs w:val="28"/>
        </w:rPr>
        <w:t>the theme</w:t>
      </w:r>
      <w:r w:rsidRPr="00AB7E1D">
        <w:rPr>
          <w:rFonts w:ascii="Times New Roman" w:hAnsi="Times New Roman" w:cs="Times New Roman"/>
          <w:i/>
          <w:sz w:val="28"/>
          <w:szCs w:val="28"/>
        </w:rPr>
        <w:t xml:space="preserve">, </w:t>
      </w:r>
      <w:r w:rsidRPr="00AB7E1D">
        <w:rPr>
          <w:rFonts w:ascii="Times New Roman" w:hAnsi="Times New Roman" w:cs="Times New Roman"/>
          <w:i/>
          <w:sz w:val="28"/>
          <w:szCs w:val="28"/>
        </w:rPr>
        <w:lastRenderedPageBreak/>
        <w:t xml:space="preserve">makes analyzes, </w:t>
      </w:r>
      <w:r w:rsidRPr="00AB7E1D">
        <w:rPr>
          <w:rStyle w:val="hps"/>
          <w:rFonts w:ascii="Times New Roman" w:hAnsi="Times New Roman" w:cs="Times New Roman"/>
          <w:i/>
          <w:sz w:val="28"/>
          <w:szCs w:val="28"/>
        </w:rPr>
        <w:t>and</w:t>
      </w:r>
      <w:r w:rsidRPr="00AB7E1D">
        <w:rPr>
          <w:rFonts w:ascii="Times New Roman" w:hAnsi="Times New Roman" w:cs="Times New Roman"/>
          <w:i/>
          <w:sz w:val="28"/>
          <w:szCs w:val="28"/>
        </w:rPr>
        <w:t xml:space="preserve"> </w:t>
      </w:r>
      <w:r w:rsidRPr="00AB7E1D">
        <w:rPr>
          <w:rStyle w:val="hps"/>
          <w:rFonts w:ascii="Times New Roman" w:hAnsi="Times New Roman" w:cs="Times New Roman"/>
          <w:i/>
          <w:sz w:val="28"/>
          <w:szCs w:val="28"/>
        </w:rPr>
        <w:t>draw your own conclusions</w:t>
      </w:r>
      <w:r w:rsidRPr="00AB7E1D">
        <w:rPr>
          <w:rFonts w:ascii="Times New Roman" w:hAnsi="Times New Roman" w:cs="Times New Roman"/>
          <w:i/>
          <w:sz w:val="28"/>
          <w:szCs w:val="28"/>
        </w:rPr>
        <w:t xml:space="preserve">. </w:t>
      </w:r>
      <w:r w:rsidRPr="00AB7E1D">
        <w:rPr>
          <w:rStyle w:val="hps"/>
          <w:rFonts w:ascii="Times New Roman" w:hAnsi="Times New Roman" w:cs="Times New Roman"/>
          <w:i/>
          <w:sz w:val="28"/>
          <w:szCs w:val="28"/>
        </w:rPr>
        <w:t>The volume</w:t>
      </w:r>
      <w:r w:rsidRPr="00AB7E1D">
        <w:rPr>
          <w:rStyle w:val="shorttext"/>
          <w:rFonts w:ascii="Times New Roman" w:hAnsi="Times New Roman" w:cs="Times New Roman"/>
          <w:i/>
          <w:sz w:val="28"/>
          <w:szCs w:val="28"/>
        </w:rPr>
        <w:t xml:space="preserve"> </w:t>
      </w:r>
      <w:r w:rsidRPr="00AB7E1D">
        <w:rPr>
          <w:rStyle w:val="hps"/>
          <w:rFonts w:ascii="Times New Roman" w:hAnsi="Times New Roman" w:cs="Times New Roman"/>
          <w:i/>
          <w:sz w:val="28"/>
          <w:szCs w:val="28"/>
          <w:lang w:val="kk-KZ"/>
        </w:rPr>
        <w:t>glossary</w:t>
      </w:r>
      <w:r w:rsidRPr="00AB7E1D">
        <w:rPr>
          <w:rStyle w:val="shorttext"/>
          <w:rFonts w:ascii="Times New Roman" w:hAnsi="Times New Roman" w:cs="Times New Roman"/>
          <w:i/>
          <w:sz w:val="28"/>
          <w:szCs w:val="28"/>
        </w:rPr>
        <w:t xml:space="preserve"> </w:t>
      </w:r>
      <w:r w:rsidRPr="00AB7E1D">
        <w:rPr>
          <w:rStyle w:val="hps"/>
          <w:rFonts w:ascii="Times New Roman" w:hAnsi="Times New Roman" w:cs="Times New Roman"/>
          <w:i/>
          <w:sz w:val="28"/>
          <w:szCs w:val="28"/>
        </w:rPr>
        <w:t>should be</w:t>
      </w:r>
      <w:r w:rsidRPr="00AB7E1D">
        <w:rPr>
          <w:rStyle w:val="shorttext"/>
          <w:rFonts w:ascii="Times New Roman" w:hAnsi="Times New Roman" w:cs="Times New Roman"/>
          <w:i/>
          <w:sz w:val="28"/>
          <w:szCs w:val="28"/>
        </w:rPr>
        <w:t xml:space="preserve"> </w:t>
      </w:r>
      <w:r w:rsidRPr="00AB7E1D">
        <w:rPr>
          <w:rStyle w:val="hps"/>
          <w:rFonts w:ascii="Times New Roman" w:hAnsi="Times New Roman" w:cs="Times New Roman"/>
          <w:i/>
          <w:sz w:val="28"/>
          <w:szCs w:val="28"/>
        </w:rPr>
        <w:t>5pages</w:t>
      </w:r>
      <w:r w:rsidRPr="00AB7E1D">
        <w:rPr>
          <w:rStyle w:val="shorttext"/>
          <w:rFonts w:ascii="Times New Roman" w:hAnsi="Times New Roman" w:cs="Times New Roman"/>
          <w:i/>
          <w:sz w:val="28"/>
          <w:szCs w:val="28"/>
        </w:rPr>
        <w:t>.</w:t>
      </w:r>
      <w:r w:rsidRPr="00AB7E1D">
        <w:rPr>
          <w:rFonts w:ascii="Times New Roman" w:hAnsi="Times New Roman" w:cs="Times New Roman"/>
          <w:i/>
          <w:sz w:val="28"/>
          <w:szCs w:val="28"/>
        </w:rPr>
        <w:t xml:space="preserve"> </w:t>
      </w:r>
      <w:proofErr w:type="gramStart"/>
      <w:r w:rsidRPr="00AB7E1D">
        <w:rPr>
          <w:rStyle w:val="hps"/>
          <w:rFonts w:ascii="Times New Roman" w:hAnsi="Times New Roman" w:cs="Times New Roman"/>
          <w:i/>
          <w:sz w:val="28"/>
          <w:szCs w:val="28"/>
        </w:rPr>
        <w:t>Students makes</w:t>
      </w:r>
      <w:proofErr w:type="gramEnd"/>
      <w:r w:rsidRPr="00AB7E1D">
        <w:rPr>
          <w:rStyle w:val="hps"/>
          <w:rFonts w:ascii="Times New Roman" w:hAnsi="Times New Roman" w:cs="Times New Roman"/>
          <w:i/>
          <w:sz w:val="28"/>
          <w:szCs w:val="28"/>
        </w:rPr>
        <w:t xml:space="preserve"> analyze</w:t>
      </w:r>
      <w:r w:rsidRPr="00AB7E1D">
        <w:rPr>
          <w:rStyle w:val="shorttext"/>
          <w:rFonts w:ascii="Times New Roman" w:hAnsi="Times New Roman" w:cs="Times New Roman"/>
          <w:i/>
          <w:sz w:val="28"/>
          <w:szCs w:val="28"/>
        </w:rPr>
        <w:t xml:space="preserve"> </w:t>
      </w:r>
      <w:r w:rsidRPr="00AB7E1D">
        <w:rPr>
          <w:rStyle w:val="hps"/>
          <w:rFonts w:ascii="Times New Roman" w:hAnsi="Times New Roman" w:cs="Times New Roman"/>
          <w:i/>
          <w:sz w:val="28"/>
          <w:szCs w:val="28"/>
        </w:rPr>
        <w:t>and</w:t>
      </w:r>
      <w:r w:rsidRPr="00AB7E1D">
        <w:rPr>
          <w:rStyle w:val="shorttext"/>
          <w:rFonts w:ascii="Times New Roman" w:hAnsi="Times New Roman" w:cs="Times New Roman"/>
          <w:i/>
          <w:sz w:val="28"/>
          <w:szCs w:val="28"/>
        </w:rPr>
        <w:t xml:space="preserve"> </w:t>
      </w:r>
      <w:r w:rsidRPr="00AB7E1D">
        <w:rPr>
          <w:rStyle w:val="hps"/>
          <w:rFonts w:ascii="Times New Roman" w:hAnsi="Times New Roman" w:cs="Times New Roman"/>
          <w:i/>
          <w:sz w:val="28"/>
          <w:szCs w:val="28"/>
        </w:rPr>
        <w:t>draw their own conclusions</w:t>
      </w:r>
      <w:r w:rsidRPr="00AB7E1D">
        <w:rPr>
          <w:rStyle w:val="shorttext"/>
          <w:rFonts w:ascii="Times New Roman" w:hAnsi="Times New Roman" w:cs="Times New Roman"/>
          <w:i/>
          <w:sz w:val="28"/>
          <w:szCs w:val="28"/>
        </w:rPr>
        <w:t xml:space="preserve">. </w:t>
      </w:r>
      <w:r w:rsidRPr="00AB7E1D">
        <w:rPr>
          <w:rStyle w:val="hps"/>
          <w:rFonts w:ascii="Times New Roman" w:hAnsi="Times New Roman" w:cs="Times New Roman"/>
          <w:i/>
          <w:sz w:val="28"/>
          <w:szCs w:val="28"/>
        </w:rPr>
        <w:t>Ask additional questions.</w:t>
      </w:r>
      <w:r w:rsidRPr="00AB7E1D">
        <w:rPr>
          <w:rFonts w:ascii="Times New Roman" w:hAnsi="Times New Roman" w:cs="Times New Roman"/>
          <w:sz w:val="28"/>
          <w:szCs w:val="28"/>
        </w:rPr>
        <w:t xml:space="preserve"> </w:t>
      </w:r>
      <w:r w:rsidRPr="00AB7E1D">
        <w:rPr>
          <w:rStyle w:val="hps"/>
          <w:rFonts w:ascii="Times New Roman" w:hAnsi="Times New Roman" w:cs="Times New Roman"/>
          <w:i/>
          <w:sz w:val="28"/>
          <w:szCs w:val="28"/>
        </w:rPr>
        <w:t>Looking as a student answered put him points.</w:t>
      </w:r>
    </w:p>
    <w:p w:rsidR="00AB7E1D" w:rsidRPr="00AB7E1D" w:rsidRDefault="00AB7E1D" w:rsidP="00AB7E1D">
      <w:pPr>
        <w:widowControl/>
        <w:numPr>
          <w:ilvl w:val="0"/>
          <w:numId w:val="37"/>
        </w:numPr>
        <w:ind w:left="0"/>
        <w:rPr>
          <w:rFonts w:ascii="Times New Roman" w:hAnsi="Times New Roman" w:cs="Times New Roman"/>
          <w:bCs/>
          <w:sz w:val="28"/>
          <w:szCs w:val="28"/>
        </w:rPr>
      </w:pPr>
      <w:r w:rsidRPr="00AB7E1D">
        <w:rPr>
          <w:rFonts w:ascii="Times New Roman" w:hAnsi="Times New Roman" w:cs="Times New Roman"/>
          <w:bCs/>
          <w:sz w:val="28"/>
          <w:szCs w:val="28"/>
        </w:rPr>
        <w:t>Organic pollutants of the aquatic environment</w:t>
      </w:r>
    </w:p>
    <w:p w:rsidR="00AB7E1D" w:rsidRPr="00AB7E1D" w:rsidRDefault="00AB7E1D" w:rsidP="00AB7E1D">
      <w:pPr>
        <w:rPr>
          <w:rFonts w:ascii="Times New Roman" w:hAnsi="Times New Roman" w:cs="Times New Roman"/>
          <w:bCs/>
          <w:sz w:val="28"/>
          <w:szCs w:val="28"/>
        </w:rPr>
      </w:pPr>
      <w:r w:rsidRPr="00AB7E1D">
        <w:rPr>
          <w:rFonts w:ascii="Times New Roman" w:hAnsi="Times New Roman" w:cs="Times New Roman"/>
          <w:i/>
          <w:sz w:val="28"/>
          <w:szCs w:val="28"/>
        </w:rPr>
        <w:t xml:space="preserve">According to this theme students prepare individual </w:t>
      </w:r>
      <w:r w:rsidRPr="00AB7E1D">
        <w:rPr>
          <w:rStyle w:val="hps"/>
          <w:rFonts w:ascii="Times New Roman" w:hAnsi="Times New Roman" w:cs="Times New Roman"/>
          <w:i/>
          <w:sz w:val="28"/>
          <w:szCs w:val="28"/>
        </w:rPr>
        <w:t>presentation</w:t>
      </w:r>
      <w:r w:rsidRPr="00AB7E1D">
        <w:rPr>
          <w:rFonts w:ascii="Times New Roman" w:hAnsi="Times New Roman" w:cs="Times New Roman"/>
          <w:i/>
          <w:sz w:val="28"/>
          <w:szCs w:val="28"/>
        </w:rPr>
        <w:t xml:space="preserve">. </w:t>
      </w:r>
      <w:r w:rsidRPr="00AB7E1D">
        <w:rPr>
          <w:rStyle w:val="shorttext"/>
          <w:rFonts w:ascii="Times New Roman" w:hAnsi="Times New Roman" w:cs="Times New Roman"/>
          <w:i/>
          <w:sz w:val="28"/>
          <w:szCs w:val="28"/>
        </w:rPr>
        <w:t xml:space="preserve">That </w:t>
      </w:r>
      <w:r w:rsidRPr="00AB7E1D">
        <w:rPr>
          <w:rStyle w:val="hps"/>
          <w:rFonts w:ascii="Times New Roman" w:hAnsi="Times New Roman" w:cs="Times New Roman"/>
          <w:i/>
          <w:sz w:val="28"/>
          <w:szCs w:val="28"/>
        </w:rPr>
        <w:t>is</w:t>
      </w:r>
      <w:r w:rsidRPr="00AB7E1D">
        <w:rPr>
          <w:rStyle w:val="shorttext"/>
          <w:rFonts w:ascii="Times New Roman" w:hAnsi="Times New Roman" w:cs="Times New Roman"/>
          <w:i/>
          <w:sz w:val="28"/>
          <w:szCs w:val="28"/>
        </w:rPr>
        <w:t xml:space="preserve"> </w:t>
      </w:r>
      <w:r w:rsidRPr="00AB7E1D">
        <w:rPr>
          <w:rStyle w:val="hps"/>
          <w:rFonts w:ascii="Times New Roman" w:hAnsi="Times New Roman" w:cs="Times New Roman"/>
          <w:i/>
          <w:sz w:val="28"/>
          <w:szCs w:val="28"/>
        </w:rPr>
        <w:t>the theme</w:t>
      </w:r>
      <w:r w:rsidRPr="00AB7E1D">
        <w:rPr>
          <w:rStyle w:val="shorttext"/>
          <w:rFonts w:ascii="Times New Roman" w:hAnsi="Times New Roman" w:cs="Times New Roman"/>
          <w:i/>
          <w:sz w:val="28"/>
          <w:szCs w:val="28"/>
        </w:rPr>
        <w:t xml:space="preserve"> </w:t>
      </w:r>
      <w:r w:rsidRPr="00AB7E1D">
        <w:rPr>
          <w:rStyle w:val="hps"/>
          <w:rFonts w:ascii="Times New Roman" w:hAnsi="Times New Roman" w:cs="Times New Roman"/>
          <w:i/>
          <w:sz w:val="28"/>
          <w:szCs w:val="28"/>
        </w:rPr>
        <w:t>chosen</w:t>
      </w:r>
      <w:r w:rsidRPr="00AB7E1D">
        <w:rPr>
          <w:rStyle w:val="shorttext"/>
          <w:rFonts w:ascii="Times New Roman" w:hAnsi="Times New Roman" w:cs="Times New Roman"/>
          <w:i/>
          <w:sz w:val="28"/>
          <w:szCs w:val="28"/>
        </w:rPr>
        <w:t xml:space="preserve"> </w:t>
      </w:r>
      <w:r w:rsidRPr="00AB7E1D">
        <w:rPr>
          <w:rStyle w:val="hps"/>
          <w:rFonts w:ascii="Times New Roman" w:hAnsi="Times New Roman" w:cs="Times New Roman"/>
          <w:i/>
          <w:sz w:val="28"/>
          <w:szCs w:val="28"/>
        </w:rPr>
        <w:t>by</w:t>
      </w:r>
      <w:r w:rsidRPr="00AB7E1D">
        <w:rPr>
          <w:rStyle w:val="shorttext"/>
          <w:rFonts w:ascii="Times New Roman" w:hAnsi="Times New Roman" w:cs="Times New Roman"/>
          <w:i/>
          <w:sz w:val="28"/>
          <w:szCs w:val="28"/>
        </w:rPr>
        <w:t xml:space="preserve"> </w:t>
      </w:r>
      <w:r w:rsidRPr="00AB7E1D">
        <w:rPr>
          <w:rStyle w:val="hps"/>
          <w:rFonts w:ascii="Times New Roman" w:hAnsi="Times New Roman" w:cs="Times New Roman"/>
          <w:i/>
          <w:sz w:val="28"/>
          <w:szCs w:val="28"/>
        </w:rPr>
        <w:t>the</w:t>
      </w:r>
      <w:r w:rsidRPr="00AB7E1D">
        <w:rPr>
          <w:rStyle w:val="shorttext"/>
          <w:rFonts w:ascii="Times New Roman" w:hAnsi="Times New Roman" w:cs="Times New Roman"/>
          <w:i/>
          <w:sz w:val="28"/>
          <w:szCs w:val="28"/>
        </w:rPr>
        <w:t xml:space="preserve"> </w:t>
      </w:r>
      <w:r w:rsidRPr="00AB7E1D">
        <w:rPr>
          <w:rStyle w:val="hps"/>
          <w:rFonts w:ascii="Times New Roman" w:hAnsi="Times New Roman" w:cs="Times New Roman"/>
          <w:i/>
          <w:sz w:val="28"/>
          <w:szCs w:val="28"/>
        </w:rPr>
        <w:t>student</w:t>
      </w:r>
      <w:r w:rsidRPr="00AB7E1D">
        <w:rPr>
          <w:rStyle w:val="shorttext"/>
          <w:rFonts w:ascii="Times New Roman" w:hAnsi="Times New Roman" w:cs="Times New Roman"/>
          <w:i/>
          <w:sz w:val="28"/>
          <w:szCs w:val="28"/>
        </w:rPr>
        <w:t xml:space="preserve"> self </w:t>
      </w:r>
      <w:r w:rsidRPr="00AB7E1D">
        <w:rPr>
          <w:rStyle w:val="hps"/>
          <w:rFonts w:ascii="Times New Roman" w:hAnsi="Times New Roman" w:cs="Times New Roman"/>
          <w:i/>
          <w:sz w:val="28"/>
          <w:szCs w:val="28"/>
        </w:rPr>
        <w:t>opinion, indication</w:t>
      </w:r>
      <w:r w:rsidRPr="00AB7E1D">
        <w:rPr>
          <w:rStyle w:val="shorttext"/>
          <w:rFonts w:ascii="Times New Roman" w:hAnsi="Times New Roman" w:cs="Times New Roman"/>
          <w:i/>
          <w:sz w:val="28"/>
          <w:szCs w:val="28"/>
        </w:rPr>
        <w:t xml:space="preserve"> </w:t>
      </w:r>
      <w:r w:rsidRPr="00AB7E1D">
        <w:rPr>
          <w:rStyle w:val="hps"/>
          <w:rFonts w:ascii="Times New Roman" w:hAnsi="Times New Roman" w:cs="Times New Roman"/>
          <w:i/>
          <w:sz w:val="28"/>
          <w:szCs w:val="28"/>
        </w:rPr>
        <w:t xml:space="preserve">outlook </w:t>
      </w:r>
      <w:r w:rsidRPr="00AB7E1D">
        <w:rPr>
          <w:rStyle w:val="shorttext"/>
          <w:rFonts w:ascii="Times New Roman" w:hAnsi="Times New Roman" w:cs="Times New Roman"/>
          <w:i/>
          <w:sz w:val="28"/>
          <w:szCs w:val="28"/>
        </w:rPr>
        <w:t xml:space="preserve">and </w:t>
      </w:r>
      <w:r w:rsidRPr="00AB7E1D">
        <w:rPr>
          <w:rStyle w:val="hps"/>
          <w:rFonts w:ascii="Times New Roman" w:hAnsi="Times New Roman" w:cs="Times New Roman"/>
          <w:i/>
          <w:sz w:val="28"/>
          <w:szCs w:val="28"/>
        </w:rPr>
        <w:t xml:space="preserve">protect it. </w:t>
      </w:r>
      <w:r w:rsidRPr="00AB7E1D">
        <w:rPr>
          <w:rStyle w:val="shorttext"/>
          <w:rFonts w:ascii="Times New Roman" w:hAnsi="Times New Roman" w:cs="Times New Roman"/>
          <w:i/>
          <w:sz w:val="28"/>
          <w:szCs w:val="28"/>
        </w:rPr>
        <w:t xml:space="preserve">How to </w:t>
      </w:r>
      <w:r w:rsidRPr="00AB7E1D">
        <w:rPr>
          <w:rStyle w:val="hps"/>
          <w:rFonts w:ascii="Times New Roman" w:hAnsi="Times New Roman" w:cs="Times New Roman"/>
          <w:i/>
          <w:sz w:val="28"/>
          <w:szCs w:val="28"/>
        </w:rPr>
        <w:t>define</w:t>
      </w:r>
      <w:r w:rsidRPr="00AB7E1D">
        <w:rPr>
          <w:rStyle w:val="shorttext"/>
          <w:rFonts w:ascii="Times New Roman" w:hAnsi="Times New Roman" w:cs="Times New Roman"/>
          <w:i/>
          <w:sz w:val="28"/>
          <w:szCs w:val="28"/>
        </w:rPr>
        <w:t xml:space="preserve"> </w:t>
      </w:r>
      <w:r w:rsidRPr="00AB7E1D">
        <w:rPr>
          <w:rStyle w:val="hps"/>
          <w:rFonts w:ascii="Times New Roman" w:hAnsi="Times New Roman" w:cs="Times New Roman"/>
          <w:i/>
          <w:sz w:val="28"/>
          <w:szCs w:val="28"/>
        </w:rPr>
        <w:t>the</w:t>
      </w:r>
      <w:r w:rsidRPr="00AB7E1D">
        <w:rPr>
          <w:rStyle w:val="shorttext"/>
          <w:rFonts w:ascii="Times New Roman" w:hAnsi="Times New Roman" w:cs="Times New Roman"/>
          <w:i/>
          <w:sz w:val="28"/>
          <w:szCs w:val="28"/>
        </w:rPr>
        <w:t xml:space="preserve"> </w:t>
      </w:r>
      <w:r w:rsidRPr="00AB7E1D">
        <w:rPr>
          <w:rStyle w:val="hps"/>
          <w:rFonts w:ascii="Times New Roman" w:hAnsi="Times New Roman" w:cs="Times New Roman"/>
          <w:i/>
          <w:sz w:val="28"/>
          <w:szCs w:val="28"/>
        </w:rPr>
        <w:t>theme</w:t>
      </w:r>
      <w:r w:rsidRPr="00AB7E1D">
        <w:rPr>
          <w:rStyle w:val="shorttext"/>
          <w:rFonts w:ascii="Times New Roman" w:hAnsi="Times New Roman" w:cs="Times New Roman"/>
          <w:i/>
          <w:sz w:val="28"/>
          <w:szCs w:val="28"/>
        </w:rPr>
        <w:t xml:space="preserve"> </w:t>
      </w:r>
      <w:r w:rsidRPr="00AB7E1D">
        <w:rPr>
          <w:rStyle w:val="hps"/>
          <w:rFonts w:ascii="Times New Roman" w:hAnsi="Times New Roman" w:cs="Times New Roman"/>
          <w:i/>
          <w:sz w:val="28"/>
          <w:szCs w:val="28"/>
        </w:rPr>
        <w:t>of</w:t>
      </w:r>
      <w:r w:rsidRPr="00AB7E1D">
        <w:rPr>
          <w:rStyle w:val="shorttext"/>
          <w:rFonts w:ascii="Times New Roman" w:hAnsi="Times New Roman" w:cs="Times New Roman"/>
          <w:i/>
          <w:sz w:val="28"/>
          <w:szCs w:val="28"/>
        </w:rPr>
        <w:t xml:space="preserve"> </w:t>
      </w:r>
      <w:r w:rsidRPr="00AB7E1D">
        <w:rPr>
          <w:rStyle w:val="hps"/>
          <w:rFonts w:ascii="Times New Roman" w:hAnsi="Times New Roman" w:cs="Times New Roman"/>
          <w:i/>
          <w:sz w:val="28"/>
          <w:szCs w:val="28"/>
        </w:rPr>
        <w:t>the</w:t>
      </w:r>
      <w:r w:rsidRPr="00AB7E1D">
        <w:rPr>
          <w:rStyle w:val="shorttext"/>
          <w:rFonts w:ascii="Times New Roman" w:hAnsi="Times New Roman" w:cs="Times New Roman"/>
          <w:i/>
          <w:sz w:val="28"/>
          <w:szCs w:val="28"/>
        </w:rPr>
        <w:t xml:space="preserve"> </w:t>
      </w:r>
      <w:proofErr w:type="gramStart"/>
      <w:r w:rsidRPr="00AB7E1D">
        <w:rPr>
          <w:rStyle w:val="hps"/>
          <w:rFonts w:ascii="Times New Roman" w:hAnsi="Times New Roman" w:cs="Times New Roman"/>
          <w:i/>
          <w:sz w:val="28"/>
          <w:szCs w:val="28"/>
        </w:rPr>
        <w:t>presentation,</w:t>
      </w:r>
      <w:proofErr w:type="gramEnd"/>
      <w:r w:rsidRPr="00AB7E1D">
        <w:rPr>
          <w:rStyle w:val="hps"/>
          <w:rFonts w:ascii="Times New Roman" w:hAnsi="Times New Roman" w:cs="Times New Roman"/>
          <w:i/>
          <w:sz w:val="28"/>
          <w:szCs w:val="28"/>
        </w:rPr>
        <w:t xml:space="preserve"> </w:t>
      </w:r>
      <w:r w:rsidRPr="00AB7E1D">
        <w:rPr>
          <w:rStyle w:val="shorttext"/>
          <w:rFonts w:ascii="Times New Roman" w:hAnsi="Times New Roman" w:cs="Times New Roman"/>
          <w:i/>
          <w:sz w:val="28"/>
          <w:szCs w:val="28"/>
        </w:rPr>
        <w:t xml:space="preserve">is estimated to </w:t>
      </w:r>
      <w:r w:rsidRPr="00AB7E1D">
        <w:rPr>
          <w:rStyle w:val="hps"/>
          <w:rFonts w:ascii="Times New Roman" w:hAnsi="Times New Roman" w:cs="Times New Roman"/>
          <w:i/>
          <w:sz w:val="28"/>
          <w:szCs w:val="28"/>
        </w:rPr>
        <w:t>be</w:t>
      </w:r>
      <w:r w:rsidRPr="00AB7E1D">
        <w:rPr>
          <w:rStyle w:val="shorttext"/>
          <w:rFonts w:ascii="Times New Roman" w:hAnsi="Times New Roman" w:cs="Times New Roman"/>
          <w:i/>
          <w:sz w:val="28"/>
          <w:szCs w:val="28"/>
        </w:rPr>
        <w:t xml:space="preserve"> </w:t>
      </w:r>
      <w:r w:rsidRPr="00AB7E1D">
        <w:rPr>
          <w:rStyle w:val="hps"/>
          <w:rFonts w:ascii="Times New Roman" w:hAnsi="Times New Roman" w:cs="Times New Roman"/>
          <w:i/>
          <w:sz w:val="28"/>
          <w:szCs w:val="28"/>
        </w:rPr>
        <w:t>of</w:t>
      </w:r>
      <w:r w:rsidRPr="00AB7E1D">
        <w:rPr>
          <w:rStyle w:val="shorttext"/>
          <w:rFonts w:ascii="Times New Roman" w:hAnsi="Times New Roman" w:cs="Times New Roman"/>
          <w:i/>
          <w:sz w:val="28"/>
          <w:szCs w:val="28"/>
        </w:rPr>
        <w:t xml:space="preserve"> </w:t>
      </w:r>
      <w:r w:rsidRPr="00AB7E1D">
        <w:rPr>
          <w:rStyle w:val="hps"/>
          <w:rFonts w:ascii="Times New Roman" w:hAnsi="Times New Roman" w:cs="Times New Roman"/>
          <w:i/>
          <w:sz w:val="28"/>
          <w:szCs w:val="28"/>
        </w:rPr>
        <w:t>interest</w:t>
      </w:r>
      <w:r w:rsidRPr="00AB7E1D">
        <w:rPr>
          <w:rStyle w:val="shorttext"/>
          <w:rFonts w:ascii="Times New Roman" w:hAnsi="Times New Roman" w:cs="Times New Roman"/>
          <w:i/>
          <w:sz w:val="28"/>
          <w:szCs w:val="28"/>
        </w:rPr>
        <w:t xml:space="preserve"> </w:t>
      </w:r>
      <w:r w:rsidRPr="00AB7E1D">
        <w:rPr>
          <w:rStyle w:val="hps"/>
          <w:rFonts w:ascii="Times New Roman" w:hAnsi="Times New Roman" w:cs="Times New Roman"/>
          <w:i/>
          <w:sz w:val="28"/>
          <w:szCs w:val="28"/>
        </w:rPr>
        <w:t>to</w:t>
      </w:r>
      <w:r w:rsidRPr="00AB7E1D">
        <w:rPr>
          <w:rStyle w:val="shorttext"/>
          <w:rFonts w:ascii="Times New Roman" w:hAnsi="Times New Roman" w:cs="Times New Roman"/>
          <w:i/>
          <w:sz w:val="28"/>
          <w:szCs w:val="28"/>
        </w:rPr>
        <w:t xml:space="preserve"> </w:t>
      </w:r>
      <w:r w:rsidRPr="00AB7E1D">
        <w:rPr>
          <w:rStyle w:val="hps"/>
          <w:rFonts w:ascii="Times New Roman" w:hAnsi="Times New Roman" w:cs="Times New Roman"/>
          <w:i/>
          <w:sz w:val="28"/>
          <w:szCs w:val="28"/>
        </w:rPr>
        <w:t>disclose (8-10</w:t>
      </w:r>
      <w:r w:rsidRPr="00AB7E1D">
        <w:rPr>
          <w:rStyle w:val="shorttext"/>
          <w:rFonts w:ascii="Times New Roman" w:hAnsi="Times New Roman" w:cs="Times New Roman"/>
          <w:i/>
          <w:sz w:val="28"/>
          <w:szCs w:val="28"/>
        </w:rPr>
        <w:t xml:space="preserve"> </w:t>
      </w:r>
      <w:r w:rsidRPr="00AB7E1D">
        <w:rPr>
          <w:rStyle w:val="hps"/>
          <w:rFonts w:ascii="Times New Roman" w:hAnsi="Times New Roman" w:cs="Times New Roman"/>
          <w:i/>
          <w:sz w:val="28"/>
          <w:szCs w:val="28"/>
        </w:rPr>
        <w:t>minutes).</w:t>
      </w:r>
    </w:p>
    <w:p w:rsidR="00AB7E1D" w:rsidRPr="00AB7E1D" w:rsidRDefault="00AB7E1D" w:rsidP="00AB7E1D">
      <w:pPr>
        <w:widowControl/>
        <w:numPr>
          <w:ilvl w:val="0"/>
          <w:numId w:val="37"/>
        </w:numPr>
        <w:ind w:left="0"/>
        <w:rPr>
          <w:rFonts w:ascii="Times New Roman" w:hAnsi="Times New Roman" w:cs="Times New Roman"/>
          <w:bCs/>
          <w:sz w:val="28"/>
          <w:szCs w:val="28"/>
        </w:rPr>
      </w:pPr>
      <w:r w:rsidRPr="00AB7E1D">
        <w:rPr>
          <w:rFonts w:ascii="Times New Roman" w:hAnsi="Times New Roman" w:cs="Times New Roman"/>
          <w:bCs/>
          <w:sz w:val="28"/>
          <w:szCs w:val="28"/>
        </w:rPr>
        <w:t>The influence of environmental factors on human health</w:t>
      </w:r>
    </w:p>
    <w:p w:rsidR="00AB7E1D" w:rsidRPr="00AB7E1D" w:rsidRDefault="00AB7E1D" w:rsidP="00AB7E1D">
      <w:pPr>
        <w:pStyle w:val="a5"/>
        <w:jc w:val="both"/>
        <w:rPr>
          <w:rFonts w:ascii="Times New Roman" w:hAnsi="Times New Roman"/>
          <w:i/>
          <w:color w:val="000000"/>
          <w:sz w:val="28"/>
          <w:szCs w:val="28"/>
          <w:lang w:val="en-US"/>
        </w:rPr>
      </w:pPr>
      <w:r w:rsidRPr="00AB7E1D">
        <w:rPr>
          <w:rFonts w:ascii="Times New Roman" w:hAnsi="Times New Roman"/>
          <w:i/>
          <w:color w:val="000000"/>
          <w:sz w:val="28"/>
          <w:szCs w:val="28"/>
          <w:lang w:val="en-US"/>
        </w:rPr>
        <w:t xml:space="preserve">According to this theme students prepare individual </w:t>
      </w:r>
      <w:r w:rsidRPr="00BD3206">
        <w:rPr>
          <w:rStyle w:val="hps"/>
          <w:rFonts w:ascii="Times New Roman" w:hAnsi="Times New Roman"/>
          <w:i/>
          <w:color w:val="000000"/>
          <w:sz w:val="28"/>
          <w:szCs w:val="28"/>
          <w:lang w:val="en-US"/>
        </w:rPr>
        <w:t>presentation</w:t>
      </w:r>
      <w:r w:rsidRPr="00AB7E1D">
        <w:rPr>
          <w:rFonts w:ascii="Times New Roman" w:hAnsi="Times New Roman"/>
          <w:i/>
          <w:color w:val="000000"/>
          <w:sz w:val="28"/>
          <w:szCs w:val="28"/>
          <w:lang w:val="en-US"/>
        </w:rPr>
        <w:t>.</w:t>
      </w:r>
      <w:r w:rsidRPr="00BD3206">
        <w:rPr>
          <w:rFonts w:ascii="Times New Roman" w:hAnsi="Times New Roman"/>
          <w:i/>
          <w:color w:val="000000"/>
          <w:sz w:val="28"/>
          <w:szCs w:val="28"/>
          <w:lang w:val="en-US"/>
        </w:rPr>
        <w:t xml:space="preserve"> </w:t>
      </w:r>
      <w:r w:rsidRPr="00BD3206">
        <w:rPr>
          <w:rStyle w:val="shorttext"/>
          <w:rFonts w:ascii="Times New Roman" w:hAnsi="Times New Roman"/>
          <w:i/>
          <w:color w:val="000000"/>
          <w:sz w:val="28"/>
          <w:szCs w:val="28"/>
          <w:lang w:val="en-US"/>
        </w:rPr>
        <w:t xml:space="preserve">That </w:t>
      </w:r>
      <w:r w:rsidRPr="00BD3206">
        <w:rPr>
          <w:rStyle w:val="hps"/>
          <w:rFonts w:ascii="Times New Roman" w:hAnsi="Times New Roman"/>
          <w:i/>
          <w:color w:val="000000"/>
          <w:sz w:val="28"/>
          <w:szCs w:val="28"/>
          <w:lang w:val="en-US"/>
        </w:rPr>
        <w:t>is</w:t>
      </w:r>
      <w:r w:rsidRPr="00BD3206">
        <w:rPr>
          <w:rStyle w:val="shorttext"/>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the theme</w:t>
      </w:r>
      <w:r w:rsidRPr="00BD3206">
        <w:rPr>
          <w:rStyle w:val="shorttext"/>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chosen</w:t>
      </w:r>
      <w:r w:rsidRPr="00BD3206">
        <w:rPr>
          <w:rStyle w:val="shorttext"/>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by</w:t>
      </w:r>
      <w:r w:rsidRPr="00BD3206">
        <w:rPr>
          <w:rStyle w:val="shorttext"/>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the</w:t>
      </w:r>
      <w:r w:rsidRPr="00BD3206">
        <w:rPr>
          <w:rStyle w:val="shorttext"/>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student</w:t>
      </w:r>
      <w:r w:rsidRPr="00BD3206">
        <w:rPr>
          <w:rStyle w:val="shorttext"/>
          <w:rFonts w:ascii="Times New Roman" w:hAnsi="Times New Roman"/>
          <w:i/>
          <w:color w:val="000000"/>
          <w:sz w:val="28"/>
          <w:szCs w:val="28"/>
          <w:lang w:val="en-US"/>
        </w:rPr>
        <w:t xml:space="preserve"> self </w:t>
      </w:r>
      <w:r w:rsidRPr="00BD3206">
        <w:rPr>
          <w:rStyle w:val="hps"/>
          <w:rFonts w:ascii="Times New Roman" w:hAnsi="Times New Roman"/>
          <w:i/>
          <w:color w:val="000000"/>
          <w:sz w:val="28"/>
          <w:szCs w:val="28"/>
          <w:lang w:val="en-US"/>
        </w:rPr>
        <w:t>opinion</w:t>
      </w:r>
      <w:r w:rsidRPr="00AB7E1D">
        <w:rPr>
          <w:rStyle w:val="hps"/>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indication</w:t>
      </w:r>
      <w:r w:rsidRPr="00BD3206">
        <w:rPr>
          <w:rStyle w:val="shorttext"/>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outlook</w:t>
      </w:r>
      <w:r w:rsidRPr="00AB7E1D">
        <w:rPr>
          <w:rStyle w:val="hps"/>
          <w:rFonts w:ascii="Times New Roman" w:hAnsi="Times New Roman"/>
          <w:i/>
          <w:color w:val="000000"/>
          <w:sz w:val="28"/>
          <w:szCs w:val="28"/>
          <w:lang w:val="en-US"/>
        </w:rPr>
        <w:t xml:space="preserve"> </w:t>
      </w:r>
      <w:r w:rsidRPr="00BD3206">
        <w:rPr>
          <w:rStyle w:val="shorttext"/>
          <w:rFonts w:ascii="Times New Roman" w:hAnsi="Times New Roman"/>
          <w:i/>
          <w:color w:val="000000"/>
          <w:sz w:val="28"/>
          <w:szCs w:val="28"/>
          <w:lang w:val="en-US"/>
        </w:rPr>
        <w:t xml:space="preserve">and </w:t>
      </w:r>
      <w:r w:rsidRPr="00BD3206">
        <w:rPr>
          <w:rStyle w:val="hps"/>
          <w:rFonts w:ascii="Times New Roman" w:hAnsi="Times New Roman"/>
          <w:i/>
          <w:color w:val="000000"/>
          <w:sz w:val="28"/>
          <w:szCs w:val="28"/>
          <w:lang w:val="en-US"/>
        </w:rPr>
        <w:t>protect it</w:t>
      </w:r>
      <w:r w:rsidRPr="00AB7E1D">
        <w:rPr>
          <w:rStyle w:val="hps"/>
          <w:rFonts w:ascii="Times New Roman" w:hAnsi="Times New Roman"/>
          <w:i/>
          <w:color w:val="000000"/>
          <w:sz w:val="28"/>
          <w:szCs w:val="28"/>
          <w:lang w:val="en-US"/>
        </w:rPr>
        <w:t xml:space="preserve">. </w:t>
      </w:r>
      <w:r w:rsidRPr="00BD3206">
        <w:rPr>
          <w:rStyle w:val="shorttext"/>
          <w:rFonts w:ascii="Times New Roman" w:hAnsi="Times New Roman"/>
          <w:i/>
          <w:color w:val="000000"/>
          <w:sz w:val="28"/>
          <w:szCs w:val="28"/>
          <w:lang w:val="en-US"/>
        </w:rPr>
        <w:t xml:space="preserve">How to </w:t>
      </w:r>
      <w:r w:rsidRPr="00BD3206">
        <w:rPr>
          <w:rStyle w:val="hps"/>
          <w:rFonts w:ascii="Times New Roman" w:hAnsi="Times New Roman"/>
          <w:i/>
          <w:color w:val="000000"/>
          <w:sz w:val="28"/>
          <w:szCs w:val="28"/>
          <w:lang w:val="en-US"/>
        </w:rPr>
        <w:t>define</w:t>
      </w:r>
      <w:r w:rsidRPr="00BD3206">
        <w:rPr>
          <w:rStyle w:val="shorttext"/>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the</w:t>
      </w:r>
      <w:r w:rsidRPr="00BD3206">
        <w:rPr>
          <w:rStyle w:val="shorttext"/>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theme</w:t>
      </w:r>
      <w:r w:rsidRPr="00BD3206">
        <w:rPr>
          <w:rStyle w:val="shorttext"/>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of</w:t>
      </w:r>
      <w:r w:rsidRPr="00BD3206">
        <w:rPr>
          <w:rStyle w:val="shorttext"/>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the</w:t>
      </w:r>
      <w:r w:rsidRPr="00BD3206">
        <w:rPr>
          <w:rStyle w:val="shorttext"/>
          <w:rFonts w:ascii="Times New Roman" w:hAnsi="Times New Roman"/>
          <w:i/>
          <w:color w:val="000000"/>
          <w:sz w:val="28"/>
          <w:szCs w:val="28"/>
          <w:lang w:val="en-US"/>
        </w:rPr>
        <w:t xml:space="preserve"> </w:t>
      </w:r>
      <w:proofErr w:type="gramStart"/>
      <w:r w:rsidRPr="00BD3206">
        <w:rPr>
          <w:rStyle w:val="hps"/>
          <w:rFonts w:ascii="Times New Roman" w:hAnsi="Times New Roman"/>
          <w:i/>
          <w:color w:val="000000"/>
          <w:sz w:val="28"/>
          <w:szCs w:val="28"/>
          <w:lang w:val="en-US"/>
        </w:rPr>
        <w:t>presentation</w:t>
      </w:r>
      <w:r w:rsidRPr="00AB7E1D">
        <w:rPr>
          <w:rStyle w:val="hps"/>
          <w:rFonts w:ascii="Times New Roman" w:hAnsi="Times New Roman"/>
          <w:i/>
          <w:color w:val="000000"/>
          <w:sz w:val="28"/>
          <w:szCs w:val="28"/>
          <w:lang w:val="en-US"/>
        </w:rPr>
        <w:t>,</w:t>
      </w:r>
      <w:proofErr w:type="gramEnd"/>
      <w:r w:rsidRPr="00AB7E1D">
        <w:rPr>
          <w:rStyle w:val="hps"/>
          <w:rFonts w:ascii="Times New Roman" w:hAnsi="Times New Roman"/>
          <w:i/>
          <w:color w:val="000000"/>
          <w:sz w:val="28"/>
          <w:szCs w:val="28"/>
          <w:lang w:val="en-US"/>
        </w:rPr>
        <w:t xml:space="preserve"> </w:t>
      </w:r>
      <w:r w:rsidRPr="00BD3206">
        <w:rPr>
          <w:rStyle w:val="shorttext"/>
          <w:rFonts w:ascii="Times New Roman" w:hAnsi="Times New Roman"/>
          <w:i/>
          <w:color w:val="000000"/>
          <w:sz w:val="28"/>
          <w:szCs w:val="28"/>
          <w:lang w:val="en-US"/>
        </w:rPr>
        <w:t xml:space="preserve">is estimated to </w:t>
      </w:r>
      <w:r w:rsidRPr="00BD3206">
        <w:rPr>
          <w:rStyle w:val="hps"/>
          <w:rFonts w:ascii="Times New Roman" w:hAnsi="Times New Roman"/>
          <w:i/>
          <w:color w:val="000000"/>
          <w:sz w:val="28"/>
          <w:szCs w:val="28"/>
          <w:lang w:val="en-US"/>
        </w:rPr>
        <w:t>be</w:t>
      </w:r>
      <w:r w:rsidRPr="00BD3206">
        <w:rPr>
          <w:rStyle w:val="shorttext"/>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of</w:t>
      </w:r>
      <w:r w:rsidRPr="00BD3206">
        <w:rPr>
          <w:rStyle w:val="shorttext"/>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interest</w:t>
      </w:r>
      <w:r w:rsidRPr="00BD3206">
        <w:rPr>
          <w:rStyle w:val="shorttext"/>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to</w:t>
      </w:r>
      <w:r w:rsidRPr="00BD3206">
        <w:rPr>
          <w:rStyle w:val="shorttext"/>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disclose</w:t>
      </w:r>
      <w:r w:rsidRPr="00AB7E1D">
        <w:rPr>
          <w:rStyle w:val="hps"/>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(8-10</w:t>
      </w:r>
      <w:r w:rsidRPr="00BD3206">
        <w:rPr>
          <w:rStyle w:val="shorttext"/>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minutes)</w:t>
      </w:r>
      <w:r w:rsidRPr="00AB7E1D">
        <w:rPr>
          <w:rStyle w:val="hps"/>
          <w:rFonts w:ascii="Times New Roman" w:hAnsi="Times New Roman"/>
          <w:i/>
          <w:color w:val="000000"/>
          <w:sz w:val="28"/>
          <w:szCs w:val="28"/>
          <w:lang w:val="en-US"/>
        </w:rPr>
        <w:t>.</w:t>
      </w:r>
    </w:p>
    <w:p w:rsidR="00AB7E1D" w:rsidRPr="00AB7E1D" w:rsidRDefault="00AB7E1D" w:rsidP="00AB7E1D">
      <w:pPr>
        <w:widowControl/>
        <w:numPr>
          <w:ilvl w:val="0"/>
          <w:numId w:val="37"/>
        </w:numPr>
        <w:ind w:left="0"/>
        <w:rPr>
          <w:rFonts w:ascii="Times New Roman" w:hAnsi="Times New Roman" w:cs="Times New Roman"/>
          <w:bCs/>
          <w:sz w:val="28"/>
          <w:szCs w:val="28"/>
        </w:rPr>
      </w:pPr>
      <w:r w:rsidRPr="00AB7E1D">
        <w:rPr>
          <w:rFonts w:ascii="Times New Roman" w:hAnsi="Times New Roman" w:cs="Times New Roman"/>
          <w:bCs/>
          <w:sz w:val="28"/>
          <w:szCs w:val="28"/>
        </w:rPr>
        <w:t>Soil: features of composition and processes in it</w:t>
      </w:r>
    </w:p>
    <w:p w:rsidR="00AB7E1D" w:rsidRPr="00AB7E1D" w:rsidRDefault="00AB7E1D" w:rsidP="00AB7E1D">
      <w:pPr>
        <w:pStyle w:val="a5"/>
        <w:jc w:val="both"/>
        <w:rPr>
          <w:rFonts w:ascii="Times New Roman" w:hAnsi="Times New Roman"/>
          <w:i/>
          <w:color w:val="000000"/>
          <w:sz w:val="28"/>
          <w:szCs w:val="28"/>
          <w:lang w:val="en-US"/>
        </w:rPr>
      </w:pPr>
      <w:r w:rsidRPr="00AB7E1D">
        <w:rPr>
          <w:rFonts w:ascii="Times New Roman" w:hAnsi="Times New Roman"/>
          <w:i/>
          <w:color w:val="000000"/>
          <w:sz w:val="28"/>
          <w:szCs w:val="28"/>
          <w:lang w:val="en-US"/>
        </w:rPr>
        <w:t xml:space="preserve">According to this theme students prepare individual </w:t>
      </w:r>
      <w:r w:rsidRPr="00BD3206">
        <w:rPr>
          <w:rStyle w:val="hps"/>
          <w:rFonts w:ascii="Times New Roman" w:hAnsi="Times New Roman"/>
          <w:i/>
          <w:color w:val="000000"/>
          <w:sz w:val="28"/>
          <w:szCs w:val="28"/>
          <w:lang w:val="en-US"/>
        </w:rPr>
        <w:t>presentation</w:t>
      </w:r>
      <w:r w:rsidRPr="00AB7E1D">
        <w:rPr>
          <w:rFonts w:ascii="Times New Roman" w:hAnsi="Times New Roman"/>
          <w:i/>
          <w:color w:val="000000"/>
          <w:sz w:val="28"/>
          <w:szCs w:val="28"/>
          <w:lang w:val="en-US"/>
        </w:rPr>
        <w:t>.</w:t>
      </w:r>
      <w:r w:rsidRPr="00BD3206">
        <w:rPr>
          <w:rFonts w:ascii="Times New Roman" w:hAnsi="Times New Roman"/>
          <w:i/>
          <w:color w:val="000000"/>
          <w:sz w:val="28"/>
          <w:szCs w:val="28"/>
          <w:lang w:val="en-US"/>
        </w:rPr>
        <w:t xml:space="preserve"> </w:t>
      </w:r>
      <w:r w:rsidRPr="00BD3206">
        <w:rPr>
          <w:rStyle w:val="shorttext"/>
          <w:rFonts w:ascii="Times New Roman" w:hAnsi="Times New Roman"/>
          <w:i/>
          <w:color w:val="000000"/>
          <w:sz w:val="28"/>
          <w:szCs w:val="28"/>
          <w:lang w:val="en-US"/>
        </w:rPr>
        <w:t xml:space="preserve">That </w:t>
      </w:r>
      <w:r w:rsidRPr="00BD3206">
        <w:rPr>
          <w:rStyle w:val="hps"/>
          <w:rFonts w:ascii="Times New Roman" w:hAnsi="Times New Roman"/>
          <w:i/>
          <w:color w:val="000000"/>
          <w:sz w:val="28"/>
          <w:szCs w:val="28"/>
          <w:lang w:val="en-US"/>
        </w:rPr>
        <w:t>is</w:t>
      </w:r>
      <w:r w:rsidRPr="00BD3206">
        <w:rPr>
          <w:rStyle w:val="shorttext"/>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the theme</w:t>
      </w:r>
      <w:r w:rsidRPr="00BD3206">
        <w:rPr>
          <w:rStyle w:val="shorttext"/>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chosen</w:t>
      </w:r>
      <w:r w:rsidRPr="00BD3206">
        <w:rPr>
          <w:rStyle w:val="shorttext"/>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by</w:t>
      </w:r>
      <w:r w:rsidRPr="00BD3206">
        <w:rPr>
          <w:rStyle w:val="shorttext"/>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the</w:t>
      </w:r>
      <w:r w:rsidRPr="00BD3206">
        <w:rPr>
          <w:rStyle w:val="shorttext"/>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student</w:t>
      </w:r>
      <w:r w:rsidRPr="00BD3206">
        <w:rPr>
          <w:rStyle w:val="shorttext"/>
          <w:rFonts w:ascii="Times New Roman" w:hAnsi="Times New Roman"/>
          <w:i/>
          <w:color w:val="000000"/>
          <w:sz w:val="28"/>
          <w:szCs w:val="28"/>
          <w:lang w:val="en-US"/>
        </w:rPr>
        <w:t xml:space="preserve"> self </w:t>
      </w:r>
      <w:r w:rsidRPr="00BD3206">
        <w:rPr>
          <w:rStyle w:val="hps"/>
          <w:rFonts w:ascii="Times New Roman" w:hAnsi="Times New Roman"/>
          <w:i/>
          <w:color w:val="000000"/>
          <w:sz w:val="28"/>
          <w:szCs w:val="28"/>
          <w:lang w:val="en-US"/>
        </w:rPr>
        <w:t>opinion</w:t>
      </w:r>
      <w:r w:rsidRPr="00AB7E1D">
        <w:rPr>
          <w:rStyle w:val="hps"/>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indication</w:t>
      </w:r>
      <w:r w:rsidRPr="00BD3206">
        <w:rPr>
          <w:rStyle w:val="shorttext"/>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outlook</w:t>
      </w:r>
      <w:r w:rsidRPr="00AB7E1D">
        <w:rPr>
          <w:rStyle w:val="hps"/>
          <w:rFonts w:ascii="Times New Roman" w:hAnsi="Times New Roman"/>
          <w:i/>
          <w:color w:val="000000"/>
          <w:sz w:val="28"/>
          <w:szCs w:val="28"/>
          <w:lang w:val="en-US"/>
        </w:rPr>
        <w:t xml:space="preserve"> </w:t>
      </w:r>
      <w:r w:rsidRPr="00BD3206">
        <w:rPr>
          <w:rStyle w:val="shorttext"/>
          <w:rFonts w:ascii="Times New Roman" w:hAnsi="Times New Roman"/>
          <w:i/>
          <w:color w:val="000000"/>
          <w:sz w:val="28"/>
          <w:szCs w:val="28"/>
          <w:lang w:val="en-US"/>
        </w:rPr>
        <w:t xml:space="preserve">and </w:t>
      </w:r>
      <w:r w:rsidRPr="00BD3206">
        <w:rPr>
          <w:rStyle w:val="hps"/>
          <w:rFonts w:ascii="Times New Roman" w:hAnsi="Times New Roman"/>
          <w:i/>
          <w:color w:val="000000"/>
          <w:sz w:val="28"/>
          <w:szCs w:val="28"/>
          <w:lang w:val="en-US"/>
        </w:rPr>
        <w:t>protect it</w:t>
      </w:r>
      <w:r w:rsidRPr="00AB7E1D">
        <w:rPr>
          <w:rStyle w:val="hps"/>
          <w:rFonts w:ascii="Times New Roman" w:hAnsi="Times New Roman"/>
          <w:i/>
          <w:color w:val="000000"/>
          <w:sz w:val="28"/>
          <w:szCs w:val="28"/>
          <w:lang w:val="en-US"/>
        </w:rPr>
        <w:t xml:space="preserve">. </w:t>
      </w:r>
      <w:r w:rsidRPr="00BD3206">
        <w:rPr>
          <w:rStyle w:val="shorttext"/>
          <w:rFonts w:ascii="Times New Roman" w:hAnsi="Times New Roman"/>
          <w:i/>
          <w:color w:val="000000"/>
          <w:sz w:val="28"/>
          <w:szCs w:val="28"/>
          <w:lang w:val="en-US"/>
        </w:rPr>
        <w:t xml:space="preserve">How to </w:t>
      </w:r>
      <w:r w:rsidRPr="00BD3206">
        <w:rPr>
          <w:rStyle w:val="hps"/>
          <w:rFonts w:ascii="Times New Roman" w:hAnsi="Times New Roman"/>
          <w:i/>
          <w:color w:val="000000"/>
          <w:sz w:val="28"/>
          <w:szCs w:val="28"/>
          <w:lang w:val="en-US"/>
        </w:rPr>
        <w:t>define</w:t>
      </w:r>
      <w:r w:rsidRPr="00BD3206">
        <w:rPr>
          <w:rStyle w:val="shorttext"/>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the</w:t>
      </w:r>
      <w:r w:rsidRPr="00BD3206">
        <w:rPr>
          <w:rStyle w:val="shorttext"/>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theme</w:t>
      </w:r>
      <w:r w:rsidRPr="00BD3206">
        <w:rPr>
          <w:rStyle w:val="shorttext"/>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of</w:t>
      </w:r>
      <w:r w:rsidRPr="00BD3206">
        <w:rPr>
          <w:rStyle w:val="shorttext"/>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the</w:t>
      </w:r>
      <w:r w:rsidRPr="00BD3206">
        <w:rPr>
          <w:rStyle w:val="shorttext"/>
          <w:rFonts w:ascii="Times New Roman" w:hAnsi="Times New Roman"/>
          <w:i/>
          <w:color w:val="000000"/>
          <w:sz w:val="28"/>
          <w:szCs w:val="28"/>
          <w:lang w:val="en-US"/>
        </w:rPr>
        <w:t xml:space="preserve"> </w:t>
      </w:r>
      <w:proofErr w:type="gramStart"/>
      <w:r w:rsidRPr="00BD3206">
        <w:rPr>
          <w:rStyle w:val="hps"/>
          <w:rFonts w:ascii="Times New Roman" w:hAnsi="Times New Roman"/>
          <w:i/>
          <w:color w:val="000000"/>
          <w:sz w:val="28"/>
          <w:szCs w:val="28"/>
          <w:lang w:val="en-US"/>
        </w:rPr>
        <w:t>presentation</w:t>
      </w:r>
      <w:r w:rsidRPr="00AB7E1D">
        <w:rPr>
          <w:rStyle w:val="hps"/>
          <w:rFonts w:ascii="Times New Roman" w:hAnsi="Times New Roman"/>
          <w:i/>
          <w:color w:val="000000"/>
          <w:sz w:val="28"/>
          <w:szCs w:val="28"/>
          <w:lang w:val="en-US"/>
        </w:rPr>
        <w:t>,</w:t>
      </w:r>
      <w:proofErr w:type="gramEnd"/>
      <w:r w:rsidRPr="00AB7E1D">
        <w:rPr>
          <w:rStyle w:val="hps"/>
          <w:rFonts w:ascii="Times New Roman" w:hAnsi="Times New Roman"/>
          <w:i/>
          <w:color w:val="000000"/>
          <w:sz w:val="28"/>
          <w:szCs w:val="28"/>
          <w:lang w:val="en-US"/>
        </w:rPr>
        <w:t xml:space="preserve"> </w:t>
      </w:r>
      <w:r w:rsidRPr="00BD3206">
        <w:rPr>
          <w:rStyle w:val="shorttext"/>
          <w:rFonts w:ascii="Times New Roman" w:hAnsi="Times New Roman"/>
          <w:i/>
          <w:color w:val="000000"/>
          <w:sz w:val="28"/>
          <w:szCs w:val="28"/>
          <w:lang w:val="en-US"/>
        </w:rPr>
        <w:t xml:space="preserve">is estimated to </w:t>
      </w:r>
      <w:r w:rsidRPr="00BD3206">
        <w:rPr>
          <w:rStyle w:val="hps"/>
          <w:rFonts w:ascii="Times New Roman" w:hAnsi="Times New Roman"/>
          <w:i/>
          <w:color w:val="000000"/>
          <w:sz w:val="28"/>
          <w:szCs w:val="28"/>
          <w:lang w:val="en-US"/>
        </w:rPr>
        <w:t>be</w:t>
      </w:r>
      <w:r w:rsidRPr="00BD3206">
        <w:rPr>
          <w:rStyle w:val="shorttext"/>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of</w:t>
      </w:r>
      <w:r w:rsidRPr="00BD3206">
        <w:rPr>
          <w:rStyle w:val="shorttext"/>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interest</w:t>
      </w:r>
      <w:r w:rsidRPr="00BD3206">
        <w:rPr>
          <w:rStyle w:val="shorttext"/>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to</w:t>
      </w:r>
      <w:r w:rsidRPr="00BD3206">
        <w:rPr>
          <w:rStyle w:val="shorttext"/>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disclose</w:t>
      </w:r>
      <w:r w:rsidRPr="00AB7E1D">
        <w:rPr>
          <w:rStyle w:val="hps"/>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(8-10</w:t>
      </w:r>
      <w:r w:rsidRPr="00BD3206">
        <w:rPr>
          <w:rStyle w:val="shorttext"/>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minutes)</w:t>
      </w:r>
      <w:r w:rsidRPr="00AB7E1D">
        <w:rPr>
          <w:rStyle w:val="hps"/>
          <w:rFonts w:ascii="Times New Roman" w:hAnsi="Times New Roman"/>
          <w:i/>
          <w:color w:val="000000"/>
          <w:sz w:val="28"/>
          <w:szCs w:val="28"/>
          <w:lang w:val="en-US"/>
        </w:rPr>
        <w:t>.</w:t>
      </w:r>
    </w:p>
    <w:p w:rsidR="00AB7E1D" w:rsidRPr="00AB7E1D" w:rsidRDefault="00AB7E1D" w:rsidP="00AB7E1D">
      <w:pPr>
        <w:widowControl/>
        <w:numPr>
          <w:ilvl w:val="0"/>
          <w:numId w:val="37"/>
        </w:numPr>
        <w:ind w:left="0"/>
        <w:rPr>
          <w:rFonts w:ascii="Times New Roman" w:hAnsi="Times New Roman" w:cs="Times New Roman"/>
          <w:bCs/>
          <w:sz w:val="28"/>
          <w:szCs w:val="28"/>
        </w:rPr>
      </w:pPr>
      <w:r w:rsidRPr="00AB7E1D">
        <w:rPr>
          <w:rFonts w:ascii="Times New Roman" w:hAnsi="Times New Roman" w:cs="Times New Roman"/>
          <w:bCs/>
          <w:sz w:val="28"/>
          <w:szCs w:val="28"/>
        </w:rPr>
        <w:t>Chemical processes in the atmosphere</w:t>
      </w:r>
    </w:p>
    <w:p w:rsidR="00AB7E1D" w:rsidRPr="00AB7E1D" w:rsidRDefault="00AB7E1D" w:rsidP="00AB7E1D">
      <w:pPr>
        <w:pStyle w:val="a5"/>
        <w:jc w:val="both"/>
        <w:rPr>
          <w:rFonts w:ascii="Times New Roman" w:hAnsi="Times New Roman"/>
          <w:i/>
          <w:color w:val="000000"/>
          <w:sz w:val="28"/>
          <w:szCs w:val="28"/>
          <w:lang w:val="en-US"/>
        </w:rPr>
      </w:pPr>
      <w:r w:rsidRPr="00AB7E1D">
        <w:rPr>
          <w:rFonts w:ascii="Times New Roman" w:hAnsi="Times New Roman"/>
          <w:i/>
          <w:color w:val="000000"/>
          <w:sz w:val="28"/>
          <w:szCs w:val="28"/>
          <w:lang w:val="en-US"/>
        </w:rPr>
        <w:t xml:space="preserve">According to this theme students prepare individual </w:t>
      </w:r>
      <w:r w:rsidRPr="00BD3206">
        <w:rPr>
          <w:rStyle w:val="hps"/>
          <w:rFonts w:ascii="Times New Roman" w:hAnsi="Times New Roman"/>
          <w:i/>
          <w:color w:val="000000"/>
          <w:sz w:val="28"/>
          <w:szCs w:val="28"/>
          <w:lang w:val="en-US"/>
        </w:rPr>
        <w:t>presentation</w:t>
      </w:r>
      <w:r w:rsidRPr="00AB7E1D">
        <w:rPr>
          <w:rFonts w:ascii="Times New Roman" w:hAnsi="Times New Roman"/>
          <w:i/>
          <w:color w:val="000000"/>
          <w:sz w:val="28"/>
          <w:szCs w:val="28"/>
          <w:lang w:val="en-US"/>
        </w:rPr>
        <w:t>.</w:t>
      </w:r>
      <w:r w:rsidRPr="00BD3206">
        <w:rPr>
          <w:rFonts w:ascii="Times New Roman" w:hAnsi="Times New Roman"/>
          <w:i/>
          <w:color w:val="000000"/>
          <w:sz w:val="28"/>
          <w:szCs w:val="28"/>
          <w:lang w:val="en-US"/>
        </w:rPr>
        <w:t xml:space="preserve"> </w:t>
      </w:r>
      <w:r w:rsidRPr="00BD3206">
        <w:rPr>
          <w:rStyle w:val="shorttext"/>
          <w:rFonts w:ascii="Times New Roman" w:hAnsi="Times New Roman"/>
          <w:i/>
          <w:color w:val="000000"/>
          <w:sz w:val="28"/>
          <w:szCs w:val="28"/>
          <w:lang w:val="en-US"/>
        </w:rPr>
        <w:t xml:space="preserve">That </w:t>
      </w:r>
      <w:r w:rsidRPr="00BD3206">
        <w:rPr>
          <w:rStyle w:val="hps"/>
          <w:rFonts w:ascii="Times New Roman" w:hAnsi="Times New Roman"/>
          <w:i/>
          <w:color w:val="000000"/>
          <w:sz w:val="28"/>
          <w:szCs w:val="28"/>
          <w:lang w:val="en-US"/>
        </w:rPr>
        <w:t>is</w:t>
      </w:r>
      <w:r w:rsidRPr="00BD3206">
        <w:rPr>
          <w:rStyle w:val="shorttext"/>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the theme</w:t>
      </w:r>
      <w:r w:rsidRPr="00BD3206">
        <w:rPr>
          <w:rStyle w:val="shorttext"/>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chosen</w:t>
      </w:r>
      <w:r w:rsidRPr="00BD3206">
        <w:rPr>
          <w:rStyle w:val="shorttext"/>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by</w:t>
      </w:r>
      <w:r w:rsidRPr="00BD3206">
        <w:rPr>
          <w:rStyle w:val="shorttext"/>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the</w:t>
      </w:r>
      <w:r w:rsidRPr="00BD3206">
        <w:rPr>
          <w:rStyle w:val="shorttext"/>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student</w:t>
      </w:r>
      <w:r w:rsidRPr="00BD3206">
        <w:rPr>
          <w:rStyle w:val="shorttext"/>
          <w:rFonts w:ascii="Times New Roman" w:hAnsi="Times New Roman"/>
          <w:i/>
          <w:color w:val="000000"/>
          <w:sz w:val="28"/>
          <w:szCs w:val="28"/>
          <w:lang w:val="en-US"/>
        </w:rPr>
        <w:t xml:space="preserve"> self </w:t>
      </w:r>
      <w:r w:rsidRPr="00BD3206">
        <w:rPr>
          <w:rStyle w:val="hps"/>
          <w:rFonts w:ascii="Times New Roman" w:hAnsi="Times New Roman"/>
          <w:i/>
          <w:color w:val="000000"/>
          <w:sz w:val="28"/>
          <w:szCs w:val="28"/>
          <w:lang w:val="en-US"/>
        </w:rPr>
        <w:t>opinion</w:t>
      </w:r>
      <w:r w:rsidRPr="00AB7E1D">
        <w:rPr>
          <w:rStyle w:val="hps"/>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indication</w:t>
      </w:r>
      <w:r w:rsidRPr="00BD3206">
        <w:rPr>
          <w:rStyle w:val="shorttext"/>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outlook</w:t>
      </w:r>
      <w:r w:rsidRPr="00AB7E1D">
        <w:rPr>
          <w:rStyle w:val="hps"/>
          <w:rFonts w:ascii="Times New Roman" w:hAnsi="Times New Roman"/>
          <w:i/>
          <w:color w:val="000000"/>
          <w:sz w:val="28"/>
          <w:szCs w:val="28"/>
          <w:lang w:val="en-US"/>
        </w:rPr>
        <w:t xml:space="preserve"> </w:t>
      </w:r>
      <w:r w:rsidRPr="00BD3206">
        <w:rPr>
          <w:rStyle w:val="shorttext"/>
          <w:rFonts w:ascii="Times New Roman" w:hAnsi="Times New Roman"/>
          <w:i/>
          <w:color w:val="000000"/>
          <w:sz w:val="28"/>
          <w:szCs w:val="28"/>
          <w:lang w:val="en-US"/>
        </w:rPr>
        <w:t xml:space="preserve">and </w:t>
      </w:r>
      <w:r w:rsidRPr="00BD3206">
        <w:rPr>
          <w:rStyle w:val="hps"/>
          <w:rFonts w:ascii="Times New Roman" w:hAnsi="Times New Roman"/>
          <w:i/>
          <w:color w:val="000000"/>
          <w:sz w:val="28"/>
          <w:szCs w:val="28"/>
          <w:lang w:val="en-US"/>
        </w:rPr>
        <w:t>protect it</w:t>
      </w:r>
      <w:r w:rsidRPr="00AB7E1D">
        <w:rPr>
          <w:rStyle w:val="hps"/>
          <w:rFonts w:ascii="Times New Roman" w:hAnsi="Times New Roman"/>
          <w:i/>
          <w:color w:val="000000"/>
          <w:sz w:val="28"/>
          <w:szCs w:val="28"/>
          <w:lang w:val="en-US"/>
        </w:rPr>
        <w:t xml:space="preserve">. </w:t>
      </w:r>
      <w:r w:rsidRPr="00BD3206">
        <w:rPr>
          <w:rStyle w:val="shorttext"/>
          <w:rFonts w:ascii="Times New Roman" w:hAnsi="Times New Roman"/>
          <w:i/>
          <w:color w:val="000000"/>
          <w:sz w:val="28"/>
          <w:szCs w:val="28"/>
          <w:lang w:val="en-US"/>
        </w:rPr>
        <w:t xml:space="preserve">How to </w:t>
      </w:r>
      <w:r w:rsidRPr="00BD3206">
        <w:rPr>
          <w:rStyle w:val="hps"/>
          <w:rFonts w:ascii="Times New Roman" w:hAnsi="Times New Roman"/>
          <w:i/>
          <w:color w:val="000000"/>
          <w:sz w:val="28"/>
          <w:szCs w:val="28"/>
          <w:lang w:val="en-US"/>
        </w:rPr>
        <w:t>define</w:t>
      </w:r>
      <w:r w:rsidRPr="00BD3206">
        <w:rPr>
          <w:rStyle w:val="shorttext"/>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the</w:t>
      </w:r>
      <w:r w:rsidRPr="00BD3206">
        <w:rPr>
          <w:rStyle w:val="shorttext"/>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theme</w:t>
      </w:r>
      <w:r w:rsidRPr="00BD3206">
        <w:rPr>
          <w:rStyle w:val="shorttext"/>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of</w:t>
      </w:r>
      <w:r w:rsidRPr="00BD3206">
        <w:rPr>
          <w:rStyle w:val="shorttext"/>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the</w:t>
      </w:r>
      <w:r w:rsidRPr="00BD3206">
        <w:rPr>
          <w:rStyle w:val="shorttext"/>
          <w:rFonts w:ascii="Times New Roman" w:hAnsi="Times New Roman"/>
          <w:i/>
          <w:color w:val="000000"/>
          <w:sz w:val="28"/>
          <w:szCs w:val="28"/>
          <w:lang w:val="en-US"/>
        </w:rPr>
        <w:t xml:space="preserve"> </w:t>
      </w:r>
      <w:proofErr w:type="gramStart"/>
      <w:r w:rsidRPr="00BD3206">
        <w:rPr>
          <w:rStyle w:val="hps"/>
          <w:rFonts w:ascii="Times New Roman" w:hAnsi="Times New Roman"/>
          <w:i/>
          <w:color w:val="000000"/>
          <w:sz w:val="28"/>
          <w:szCs w:val="28"/>
          <w:lang w:val="en-US"/>
        </w:rPr>
        <w:t>presentation</w:t>
      </w:r>
      <w:r w:rsidRPr="00AB7E1D">
        <w:rPr>
          <w:rStyle w:val="hps"/>
          <w:rFonts w:ascii="Times New Roman" w:hAnsi="Times New Roman"/>
          <w:i/>
          <w:color w:val="000000"/>
          <w:sz w:val="28"/>
          <w:szCs w:val="28"/>
          <w:lang w:val="en-US"/>
        </w:rPr>
        <w:t>,</w:t>
      </w:r>
      <w:proofErr w:type="gramEnd"/>
      <w:r w:rsidRPr="00AB7E1D">
        <w:rPr>
          <w:rStyle w:val="hps"/>
          <w:rFonts w:ascii="Times New Roman" w:hAnsi="Times New Roman"/>
          <w:i/>
          <w:color w:val="000000"/>
          <w:sz w:val="28"/>
          <w:szCs w:val="28"/>
          <w:lang w:val="en-US"/>
        </w:rPr>
        <w:t xml:space="preserve"> </w:t>
      </w:r>
      <w:r w:rsidRPr="00BD3206">
        <w:rPr>
          <w:rStyle w:val="shorttext"/>
          <w:rFonts w:ascii="Times New Roman" w:hAnsi="Times New Roman"/>
          <w:i/>
          <w:color w:val="000000"/>
          <w:sz w:val="28"/>
          <w:szCs w:val="28"/>
          <w:lang w:val="en-US"/>
        </w:rPr>
        <w:t xml:space="preserve">is estimated to </w:t>
      </w:r>
      <w:r w:rsidRPr="00BD3206">
        <w:rPr>
          <w:rStyle w:val="hps"/>
          <w:rFonts w:ascii="Times New Roman" w:hAnsi="Times New Roman"/>
          <w:i/>
          <w:color w:val="000000"/>
          <w:sz w:val="28"/>
          <w:szCs w:val="28"/>
          <w:lang w:val="en-US"/>
        </w:rPr>
        <w:t>be</w:t>
      </w:r>
      <w:r w:rsidRPr="00BD3206">
        <w:rPr>
          <w:rStyle w:val="shorttext"/>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of</w:t>
      </w:r>
      <w:r w:rsidRPr="00BD3206">
        <w:rPr>
          <w:rStyle w:val="shorttext"/>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interest</w:t>
      </w:r>
      <w:r w:rsidRPr="00BD3206">
        <w:rPr>
          <w:rStyle w:val="shorttext"/>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to</w:t>
      </w:r>
      <w:r w:rsidRPr="00BD3206">
        <w:rPr>
          <w:rStyle w:val="shorttext"/>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disclose</w:t>
      </w:r>
      <w:r w:rsidRPr="00AB7E1D">
        <w:rPr>
          <w:rStyle w:val="hps"/>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(8-10</w:t>
      </w:r>
      <w:r w:rsidRPr="00BD3206">
        <w:rPr>
          <w:rStyle w:val="shorttext"/>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minutes)</w:t>
      </w:r>
      <w:r w:rsidRPr="00AB7E1D">
        <w:rPr>
          <w:rStyle w:val="hps"/>
          <w:rFonts w:ascii="Times New Roman" w:hAnsi="Times New Roman"/>
          <w:i/>
          <w:color w:val="000000"/>
          <w:sz w:val="28"/>
          <w:szCs w:val="28"/>
          <w:lang w:val="en-US"/>
        </w:rPr>
        <w:t>.</w:t>
      </w:r>
    </w:p>
    <w:p w:rsidR="00AB7E1D" w:rsidRPr="00AB7E1D" w:rsidRDefault="00AB7E1D" w:rsidP="00AB7E1D">
      <w:pPr>
        <w:rPr>
          <w:rFonts w:ascii="Times New Roman" w:hAnsi="Times New Roman" w:cs="Times New Roman"/>
          <w:bCs/>
          <w:sz w:val="28"/>
          <w:szCs w:val="28"/>
        </w:rPr>
      </w:pPr>
    </w:p>
    <w:p w:rsidR="00AB7E1D" w:rsidRPr="00AB7E1D" w:rsidRDefault="00AB7E1D" w:rsidP="00AB7E1D">
      <w:pPr>
        <w:widowControl/>
        <w:numPr>
          <w:ilvl w:val="0"/>
          <w:numId w:val="37"/>
        </w:numPr>
        <w:ind w:left="0"/>
        <w:rPr>
          <w:rFonts w:ascii="Times New Roman" w:hAnsi="Times New Roman" w:cs="Times New Roman"/>
          <w:bCs/>
          <w:sz w:val="28"/>
          <w:szCs w:val="28"/>
        </w:rPr>
      </w:pPr>
      <w:r w:rsidRPr="00AB7E1D">
        <w:rPr>
          <w:rFonts w:ascii="Times New Roman" w:hAnsi="Times New Roman" w:cs="Times New Roman"/>
          <w:bCs/>
          <w:sz w:val="28"/>
          <w:szCs w:val="28"/>
        </w:rPr>
        <w:t>Ozone screen: the destruction and opportunities for its recovery</w:t>
      </w:r>
    </w:p>
    <w:p w:rsidR="00AB7E1D" w:rsidRPr="00AB7E1D" w:rsidRDefault="00AB7E1D" w:rsidP="00AB7E1D">
      <w:pPr>
        <w:rPr>
          <w:rFonts w:ascii="Times New Roman" w:hAnsi="Times New Roman" w:cs="Times New Roman"/>
          <w:bCs/>
          <w:sz w:val="28"/>
          <w:szCs w:val="28"/>
        </w:rPr>
      </w:pPr>
      <w:r w:rsidRPr="00AB7E1D">
        <w:rPr>
          <w:rFonts w:ascii="Times New Roman" w:hAnsi="Times New Roman" w:cs="Times New Roman"/>
          <w:i/>
          <w:sz w:val="28"/>
          <w:szCs w:val="28"/>
        </w:rPr>
        <w:t xml:space="preserve">According to this theme students prepare individual </w:t>
      </w:r>
      <w:r w:rsidRPr="00AB7E1D">
        <w:rPr>
          <w:rStyle w:val="hps"/>
          <w:rFonts w:ascii="Times New Roman" w:hAnsi="Times New Roman" w:cs="Times New Roman"/>
          <w:i/>
          <w:sz w:val="28"/>
          <w:szCs w:val="28"/>
        </w:rPr>
        <w:t>presentation</w:t>
      </w:r>
      <w:r w:rsidRPr="00AB7E1D">
        <w:rPr>
          <w:rFonts w:ascii="Times New Roman" w:hAnsi="Times New Roman" w:cs="Times New Roman"/>
          <w:i/>
          <w:sz w:val="28"/>
          <w:szCs w:val="28"/>
        </w:rPr>
        <w:t xml:space="preserve">. </w:t>
      </w:r>
      <w:r w:rsidRPr="00AB7E1D">
        <w:rPr>
          <w:rStyle w:val="shorttext"/>
          <w:rFonts w:ascii="Times New Roman" w:hAnsi="Times New Roman" w:cs="Times New Roman"/>
          <w:i/>
          <w:sz w:val="28"/>
          <w:szCs w:val="28"/>
        </w:rPr>
        <w:t xml:space="preserve">That </w:t>
      </w:r>
      <w:r w:rsidRPr="00AB7E1D">
        <w:rPr>
          <w:rStyle w:val="hps"/>
          <w:rFonts w:ascii="Times New Roman" w:hAnsi="Times New Roman" w:cs="Times New Roman"/>
          <w:i/>
          <w:sz w:val="28"/>
          <w:szCs w:val="28"/>
        </w:rPr>
        <w:t>is</w:t>
      </w:r>
      <w:r w:rsidRPr="00AB7E1D">
        <w:rPr>
          <w:rStyle w:val="shorttext"/>
          <w:rFonts w:ascii="Times New Roman" w:hAnsi="Times New Roman" w:cs="Times New Roman"/>
          <w:i/>
          <w:sz w:val="28"/>
          <w:szCs w:val="28"/>
        </w:rPr>
        <w:t xml:space="preserve"> </w:t>
      </w:r>
      <w:r w:rsidRPr="00AB7E1D">
        <w:rPr>
          <w:rStyle w:val="hps"/>
          <w:rFonts w:ascii="Times New Roman" w:hAnsi="Times New Roman" w:cs="Times New Roman"/>
          <w:i/>
          <w:sz w:val="28"/>
          <w:szCs w:val="28"/>
        </w:rPr>
        <w:t>the theme</w:t>
      </w:r>
      <w:r w:rsidRPr="00AB7E1D">
        <w:rPr>
          <w:rStyle w:val="shorttext"/>
          <w:rFonts w:ascii="Times New Roman" w:hAnsi="Times New Roman" w:cs="Times New Roman"/>
          <w:i/>
          <w:sz w:val="28"/>
          <w:szCs w:val="28"/>
        </w:rPr>
        <w:t xml:space="preserve"> </w:t>
      </w:r>
      <w:r w:rsidRPr="00AB7E1D">
        <w:rPr>
          <w:rStyle w:val="hps"/>
          <w:rFonts w:ascii="Times New Roman" w:hAnsi="Times New Roman" w:cs="Times New Roman"/>
          <w:i/>
          <w:sz w:val="28"/>
          <w:szCs w:val="28"/>
        </w:rPr>
        <w:t>chosen</w:t>
      </w:r>
      <w:r w:rsidRPr="00AB7E1D">
        <w:rPr>
          <w:rStyle w:val="shorttext"/>
          <w:rFonts w:ascii="Times New Roman" w:hAnsi="Times New Roman" w:cs="Times New Roman"/>
          <w:i/>
          <w:sz w:val="28"/>
          <w:szCs w:val="28"/>
        </w:rPr>
        <w:t xml:space="preserve"> </w:t>
      </w:r>
      <w:r w:rsidRPr="00AB7E1D">
        <w:rPr>
          <w:rStyle w:val="hps"/>
          <w:rFonts w:ascii="Times New Roman" w:hAnsi="Times New Roman" w:cs="Times New Roman"/>
          <w:i/>
          <w:sz w:val="28"/>
          <w:szCs w:val="28"/>
        </w:rPr>
        <w:t>by</w:t>
      </w:r>
      <w:r w:rsidRPr="00AB7E1D">
        <w:rPr>
          <w:rStyle w:val="shorttext"/>
          <w:rFonts w:ascii="Times New Roman" w:hAnsi="Times New Roman" w:cs="Times New Roman"/>
          <w:i/>
          <w:sz w:val="28"/>
          <w:szCs w:val="28"/>
        </w:rPr>
        <w:t xml:space="preserve"> </w:t>
      </w:r>
      <w:r w:rsidRPr="00AB7E1D">
        <w:rPr>
          <w:rStyle w:val="hps"/>
          <w:rFonts w:ascii="Times New Roman" w:hAnsi="Times New Roman" w:cs="Times New Roman"/>
          <w:i/>
          <w:sz w:val="28"/>
          <w:szCs w:val="28"/>
        </w:rPr>
        <w:t>the</w:t>
      </w:r>
      <w:r w:rsidRPr="00AB7E1D">
        <w:rPr>
          <w:rStyle w:val="shorttext"/>
          <w:rFonts w:ascii="Times New Roman" w:hAnsi="Times New Roman" w:cs="Times New Roman"/>
          <w:i/>
          <w:sz w:val="28"/>
          <w:szCs w:val="28"/>
        </w:rPr>
        <w:t xml:space="preserve"> </w:t>
      </w:r>
      <w:r w:rsidRPr="00AB7E1D">
        <w:rPr>
          <w:rStyle w:val="hps"/>
          <w:rFonts w:ascii="Times New Roman" w:hAnsi="Times New Roman" w:cs="Times New Roman"/>
          <w:i/>
          <w:sz w:val="28"/>
          <w:szCs w:val="28"/>
        </w:rPr>
        <w:t>student</w:t>
      </w:r>
      <w:r w:rsidRPr="00AB7E1D">
        <w:rPr>
          <w:rStyle w:val="shorttext"/>
          <w:rFonts w:ascii="Times New Roman" w:hAnsi="Times New Roman" w:cs="Times New Roman"/>
          <w:i/>
          <w:sz w:val="28"/>
          <w:szCs w:val="28"/>
        </w:rPr>
        <w:t xml:space="preserve"> self </w:t>
      </w:r>
      <w:r w:rsidRPr="00AB7E1D">
        <w:rPr>
          <w:rStyle w:val="hps"/>
          <w:rFonts w:ascii="Times New Roman" w:hAnsi="Times New Roman" w:cs="Times New Roman"/>
          <w:i/>
          <w:sz w:val="28"/>
          <w:szCs w:val="28"/>
        </w:rPr>
        <w:t>opinion, indication</w:t>
      </w:r>
      <w:r w:rsidRPr="00AB7E1D">
        <w:rPr>
          <w:rStyle w:val="shorttext"/>
          <w:rFonts w:ascii="Times New Roman" w:hAnsi="Times New Roman" w:cs="Times New Roman"/>
          <w:i/>
          <w:sz w:val="28"/>
          <w:szCs w:val="28"/>
        </w:rPr>
        <w:t xml:space="preserve"> </w:t>
      </w:r>
      <w:r w:rsidRPr="00AB7E1D">
        <w:rPr>
          <w:rStyle w:val="hps"/>
          <w:rFonts w:ascii="Times New Roman" w:hAnsi="Times New Roman" w:cs="Times New Roman"/>
          <w:i/>
          <w:sz w:val="28"/>
          <w:szCs w:val="28"/>
        </w:rPr>
        <w:t xml:space="preserve">outlook </w:t>
      </w:r>
      <w:r w:rsidRPr="00AB7E1D">
        <w:rPr>
          <w:rStyle w:val="shorttext"/>
          <w:rFonts w:ascii="Times New Roman" w:hAnsi="Times New Roman" w:cs="Times New Roman"/>
          <w:i/>
          <w:sz w:val="28"/>
          <w:szCs w:val="28"/>
        </w:rPr>
        <w:t xml:space="preserve">and </w:t>
      </w:r>
      <w:r w:rsidRPr="00AB7E1D">
        <w:rPr>
          <w:rStyle w:val="hps"/>
          <w:rFonts w:ascii="Times New Roman" w:hAnsi="Times New Roman" w:cs="Times New Roman"/>
          <w:i/>
          <w:sz w:val="28"/>
          <w:szCs w:val="28"/>
        </w:rPr>
        <w:t xml:space="preserve">protect it. </w:t>
      </w:r>
      <w:r w:rsidRPr="00AB7E1D">
        <w:rPr>
          <w:rStyle w:val="shorttext"/>
          <w:rFonts w:ascii="Times New Roman" w:hAnsi="Times New Roman" w:cs="Times New Roman"/>
          <w:i/>
          <w:sz w:val="28"/>
          <w:szCs w:val="28"/>
        </w:rPr>
        <w:t xml:space="preserve">How to </w:t>
      </w:r>
      <w:r w:rsidRPr="00AB7E1D">
        <w:rPr>
          <w:rStyle w:val="hps"/>
          <w:rFonts w:ascii="Times New Roman" w:hAnsi="Times New Roman" w:cs="Times New Roman"/>
          <w:i/>
          <w:sz w:val="28"/>
          <w:szCs w:val="28"/>
        </w:rPr>
        <w:t>define</w:t>
      </w:r>
      <w:r w:rsidRPr="00AB7E1D">
        <w:rPr>
          <w:rStyle w:val="shorttext"/>
          <w:rFonts w:ascii="Times New Roman" w:hAnsi="Times New Roman" w:cs="Times New Roman"/>
          <w:i/>
          <w:sz w:val="28"/>
          <w:szCs w:val="28"/>
        </w:rPr>
        <w:t xml:space="preserve"> </w:t>
      </w:r>
      <w:r w:rsidRPr="00AB7E1D">
        <w:rPr>
          <w:rStyle w:val="hps"/>
          <w:rFonts w:ascii="Times New Roman" w:hAnsi="Times New Roman" w:cs="Times New Roman"/>
          <w:i/>
          <w:sz w:val="28"/>
          <w:szCs w:val="28"/>
        </w:rPr>
        <w:t>the</w:t>
      </w:r>
      <w:r w:rsidRPr="00AB7E1D">
        <w:rPr>
          <w:rStyle w:val="shorttext"/>
          <w:rFonts w:ascii="Times New Roman" w:hAnsi="Times New Roman" w:cs="Times New Roman"/>
          <w:i/>
          <w:sz w:val="28"/>
          <w:szCs w:val="28"/>
        </w:rPr>
        <w:t xml:space="preserve"> </w:t>
      </w:r>
      <w:r w:rsidRPr="00AB7E1D">
        <w:rPr>
          <w:rStyle w:val="hps"/>
          <w:rFonts w:ascii="Times New Roman" w:hAnsi="Times New Roman" w:cs="Times New Roman"/>
          <w:i/>
          <w:sz w:val="28"/>
          <w:szCs w:val="28"/>
        </w:rPr>
        <w:t>theme</w:t>
      </w:r>
      <w:r w:rsidRPr="00AB7E1D">
        <w:rPr>
          <w:rStyle w:val="shorttext"/>
          <w:rFonts w:ascii="Times New Roman" w:hAnsi="Times New Roman" w:cs="Times New Roman"/>
          <w:i/>
          <w:sz w:val="28"/>
          <w:szCs w:val="28"/>
        </w:rPr>
        <w:t xml:space="preserve"> </w:t>
      </w:r>
      <w:r w:rsidRPr="00AB7E1D">
        <w:rPr>
          <w:rStyle w:val="hps"/>
          <w:rFonts w:ascii="Times New Roman" w:hAnsi="Times New Roman" w:cs="Times New Roman"/>
          <w:i/>
          <w:sz w:val="28"/>
          <w:szCs w:val="28"/>
        </w:rPr>
        <w:t>of</w:t>
      </w:r>
      <w:r w:rsidRPr="00AB7E1D">
        <w:rPr>
          <w:rStyle w:val="shorttext"/>
          <w:rFonts w:ascii="Times New Roman" w:hAnsi="Times New Roman" w:cs="Times New Roman"/>
          <w:i/>
          <w:sz w:val="28"/>
          <w:szCs w:val="28"/>
        </w:rPr>
        <w:t xml:space="preserve"> </w:t>
      </w:r>
      <w:r w:rsidRPr="00AB7E1D">
        <w:rPr>
          <w:rStyle w:val="hps"/>
          <w:rFonts w:ascii="Times New Roman" w:hAnsi="Times New Roman" w:cs="Times New Roman"/>
          <w:i/>
          <w:sz w:val="28"/>
          <w:szCs w:val="28"/>
        </w:rPr>
        <w:t>the</w:t>
      </w:r>
      <w:r w:rsidRPr="00AB7E1D">
        <w:rPr>
          <w:rStyle w:val="shorttext"/>
          <w:rFonts w:ascii="Times New Roman" w:hAnsi="Times New Roman" w:cs="Times New Roman"/>
          <w:i/>
          <w:sz w:val="28"/>
          <w:szCs w:val="28"/>
        </w:rPr>
        <w:t xml:space="preserve"> </w:t>
      </w:r>
      <w:proofErr w:type="gramStart"/>
      <w:r w:rsidRPr="00AB7E1D">
        <w:rPr>
          <w:rStyle w:val="hps"/>
          <w:rFonts w:ascii="Times New Roman" w:hAnsi="Times New Roman" w:cs="Times New Roman"/>
          <w:i/>
          <w:sz w:val="28"/>
          <w:szCs w:val="28"/>
        </w:rPr>
        <w:t>presentation,</w:t>
      </w:r>
      <w:proofErr w:type="gramEnd"/>
      <w:r w:rsidRPr="00AB7E1D">
        <w:rPr>
          <w:rStyle w:val="hps"/>
          <w:rFonts w:ascii="Times New Roman" w:hAnsi="Times New Roman" w:cs="Times New Roman"/>
          <w:i/>
          <w:sz w:val="28"/>
          <w:szCs w:val="28"/>
        </w:rPr>
        <w:t xml:space="preserve"> </w:t>
      </w:r>
      <w:r w:rsidRPr="00AB7E1D">
        <w:rPr>
          <w:rStyle w:val="shorttext"/>
          <w:rFonts w:ascii="Times New Roman" w:hAnsi="Times New Roman" w:cs="Times New Roman"/>
          <w:i/>
          <w:sz w:val="28"/>
          <w:szCs w:val="28"/>
        </w:rPr>
        <w:t xml:space="preserve">is estimated to </w:t>
      </w:r>
      <w:r w:rsidRPr="00AB7E1D">
        <w:rPr>
          <w:rStyle w:val="hps"/>
          <w:rFonts w:ascii="Times New Roman" w:hAnsi="Times New Roman" w:cs="Times New Roman"/>
          <w:i/>
          <w:sz w:val="28"/>
          <w:szCs w:val="28"/>
        </w:rPr>
        <w:t>be</w:t>
      </w:r>
      <w:r w:rsidRPr="00AB7E1D">
        <w:rPr>
          <w:rStyle w:val="shorttext"/>
          <w:rFonts w:ascii="Times New Roman" w:hAnsi="Times New Roman" w:cs="Times New Roman"/>
          <w:i/>
          <w:sz w:val="28"/>
          <w:szCs w:val="28"/>
        </w:rPr>
        <w:t xml:space="preserve"> </w:t>
      </w:r>
      <w:r w:rsidRPr="00AB7E1D">
        <w:rPr>
          <w:rStyle w:val="hps"/>
          <w:rFonts w:ascii="Times New Roman" w:hAnsi="Times New Roman" w:cs="Times New Roman"/>
          <w:i/>
          <w:sz w:val="28"/>
          <w:szCs w:val="28"/>
        </w:rPr>
        <w:t>of</w:t>
      </w:r>
      <w:r w:rsidRPr="00AB7E1D">
        <w:rPr>
          <w:rStyle w:val="shorttext"/>
          <w:rFonts w:ascii="Times New Roman" w:hAnsi="Times New Roman" w:cs="Times New Roman"/>
          <w:i/>
          <w:sz w:val="28"/>
          <w:szCs w:val="28"/>
        </w:rPr>
        <w:t xml:space="preserve"> </w:t>
      </w:r>
      <w:r w:rsidRPr="00AB7E1D">
        <w:rPr>
          <w:rStyle w:val="hps"/>
          <w:rFonts w:ascii="Times New Roman" w:hAnsi="Times New Roman" w:cs="Times New Roman"/>
          <w:i/>
          <w:sz w:val="28"/>
          <w:szCs w:val="28"/>
        </w:rPr>
        <w:t>interest</w:t>
      </w:r>
      <w:r w:rsidRPr="00AB7E1D">
        <w:rPr>
          <w:rStyle w:val="shorttext"/>
          <w:rFonts w:ascii="Times New Roman" w:hAnsi="Times New Roman" w:cs="Times New Roman"/>
          <w:i/>
          <w:sz w:val="28"/>
          <w:szCs w:val="28"/>
        </w:rPr>
        <w:t xml:space="preserve"> </w:t>
      </w:r>
      <w:r w:rsidRPr="00AB7E1D">
        <w:rPr>
          <w:rStyle w:val="hps"/>
          <w:rFonts w:ascii="Times New Roman" w:hAnsi="Times New Roman" w:cs="Times New Roman"/>
          <w:i/>
          <w:sz w:val="28"/>
          <w:szCs w:val="28"/>
        </w:rPr>
        <w:t>to</w:t>
      </w:r>
      <w:r w:rsidRPr="00AB7E1D">
        <w:rPr>
          <w:rStyle w:val="shorttext"/>
          <w:rFonts w:ascii="Times New Roman" w:hAnsi="Times New Roman" w:cs="Times New Roman"/>
          <w:i/>
          <w:sz w:val="28"/>
          <w:szCs w:val="28"/>
        </w:rPr>
        <w:t xml:space="preserve"> </w:t>
      </w:r>
      <w:r w:rsidRPr="00AB7E1D">
        <w:rPr>
          <w:rStyle w:val="hps"/>
          <w:rFonts w:ascii="Times New Roman" w:hAnsi="Times New Roman" w:cs="Times New Roman"/>
          <w:i/>
          <w:sz w:val="28"/>
          <w:szCs w:val="28"/>
        </w:rPr>
        <w:t>disclose (8-10</w:t>
      </w:r>
      <w:r w:rsidRPr="00AB7E1D">
        <w:rPr>
          <w:rStyle w:val="shorttext"/>
          <w:rFonts w:ascii="Times New Roman" w:hAnsi="Times New Roman" w:cs="Times New Roman"/>
          <w:i/>
          <w:sz w:val="28"/>
          <w:szCs w:val="28"/>
        </w:rPr>
        <w:t xml:space="preserve"> </w:t>
      </w:r>
      <w:r w:rsidRPr="00AB7E1D">
        <w:rPr>
          <w:rStyle w:val="hps"/>
          <w:rFonts w:ascii="Times New Roman" w:hAnsi="Times New Roman" w:cs="Times New Roman"/>
          <w:i/>
          <w:sz w:val="28"/>
          <w:szCs w:val="28"/>
        </w:rPr>
        <w:t>minutes).</w:t>
      </w:r>
    </w:p>
    <w:p w:rsidR="00AB7E1D" w:rsidRPr="00AB7E1D" w:rsidRDefault="00AB7E1D" w:rsidP="00AB7E1D">
      <w:pPr>
        <w:widowControl/>
        <w:numPr>
          <w:ilvl w:val="0"/>
          <w:numId w:val="37"/>
        </w:numPr>
        <w:ind w:left="0"/>
        <w:rPr>
          <w:rFonts w:ascii="Times New Roman" w:hAnsi="Times New Roman" w:cs="Times New Roman"/>
          <w:bCs/>
          <w:sz w:val="28"/>
          <w:szCs w:val="28"/>
        </w:rPr>
      </w:pPr>
      <w:r w:rsidRPr="00AB7E1D">
        <w:rPr>
          <w:rFonts w:ascii="Times New Roman" w:hAnsi="Times New Roman" w:cs="Times New Roman"/>
          <w:bCs/>
          <w:sz w:val="28"/>
          <w:szCs w:val="28"/>
        </w:rPr>
        <w:t>The role of water and its quality in human life</w:t>
      </w:r>
    </w:p>
    <w:p w:rsidR="00AB7E1D" w:rsidRPr="00AB7E1D" w:rsidRDefault="00AB7E1D" w:rsidP="00AB7E1D">
      <w:pPr>
        <w:pStyle w:val="a5"/>
        <w:jc w:val="both"/>
        <w:rPr>
          <w:rFonts w:ascii="Times New Roman" w:hAnsi="Times New Roman"/>
          <w:i/>
          <w:color w:val="000000"/>
          <w:sz w:val="28"/>
          <w:szCs w:val="28"/>
          <w:lang w:val="en-US"/>
        </w:rPr>
      </w:pPr>
      <w:r w:rsidRPr="00AB7E1D">
        <w:rPr>
          <w:rFonts w:ascii="Times New Roman" w:hAnsi="Times New Roman"/>
          <w:i/>
          <w:color w:val="000000"/>
          <w:sz w:val="28"/>
          <w:szCs w:val="28"/>
          <w:lang w:val="en-US"/>
        </w:rPr>
        <w:t xml:space="preserve">According to this theme students prepare individual </w:t>
      </w:r>
      <w:r w:rsidRPr="00BD3206">
        <w:rPr>
          <w:rStyle w:val="hps"/>
          <w:rFonts w:ascii="Times New Roman" w:hAnsi="Times New Roman"/>
          <w:i/>
          <w:color w:val="000000"/>
          <w:sz w:val="28"/>
          <w:szCs w:val="28"/>
          <w:lang w:val="en-US"/>
        </w:rPr>
        <w:t>presentation</w:t>
      </w:r>
      <w:r w:rsidRPr="00AB7E1D">
        <w:rPr>
          <w:rFonts w:ascii="Times New Roman" w:hAnsi="Times New Roman"/>
          <w:i/>
          <w:color w:val="000000"/>
          <w:sz w:val="28"/>
          <w:szCs w:val="28"/>
          <w:lang w:val="en-US"/>
        </w:rPr>
        <w:t>.</w:t>
      </w:r>
      <w:r w:rsidRPr="00BD3206">
        <w:rPr>
          <w:rFonts w:ascii="Times New Roman" w:hAnsi="Times New Roman"/>
          <w:i/>
          <w:color w:val="000000"/>
          <w:sz w:val="28"/>
          <w:szCs w:val="28"/>
          <w:lang w:val="en-US"/>
        </w:rPr>
        <w:t xml:space="preserve"> </w:t>
      </w:r>
      <w:r w:rsidRPr="00BD3206">
        <w:rPr>
          <w:rStyle w:val="shorttext"/>
          <w:rFonts w:ascii="Times New Roman" w:hAnsi="Times New Roman"/>
          <w:i/>
          <w:color w:val="000000"/>
          <w:sz w:val="28"/>
          <w:szCs w:val="28"/>
          <w:lang w:val="en-US"/>
        </w:rPr>
        <w:t xml:space="preserve">That </w:t>
      </w:r>
      <w:r w:rsidRPr="00BD3206">
        <w:rPr>
          <w:rStyle w:val="hps"/>
          <w:rFonts w:ascii="Times New Roman" w:hAnsi="Times New Roman"/>
          <w:i/>
          <w:color w:val="000000"/>
          <w:sz w:val="28"/>
          <w:szCs w:val="28"/>
          <w:lang w:val="en-US"/>
        </w:rPr>
        <w:t>is</w:t>
      </w:r>
      <w:r w:rsidRPr="00BD3206">
        <w:rPr>
          <w:rStyle w:val="shorttext"/>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the theme</w:t>
      </w:r>
      <w:r w:rsidRPr="00BD3206">
        <w:rPr>
          <w:rStyle w:val="shorttext"/>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chosen</w:t>
      </w:r>
      <w:r w:rsidRPr="00BD3206">
        <w:rPr>
          <w:rStyle w:val="shorttext"/>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by</w:t>
      </w:r>
      <w:r w:rsidRPr="00BD3206">
        <w:rPr>
          <w:rStyle w:val="shorttext"/>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the</w:t>
      </w:r>
      <w:r w:rsidRPr="00BD3206">
        <w:rPr>
          <w:rStyle w:val="shorttext"/>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student</w:t>
      </w:r>
      <w:r w:rsidRPr="00BD3206">
        <w:rPr>
          <w:rStyle w:val="shorttext"/>
          <w:rFonts w:ascii="Times New Roman" w:hAnsi="Times New Roman"/>
          <w:i/>
          <w:color w:val="000000"/>
          <w:sz w:val="28"/>
          <w:szCs w:val="28"/>
          <w:lang w:val="en-US"/>
        </w:rPr>
        <w:t xml:space="preserve"> self </w:t>
      </w:r>
      <w:r w:rsidRPr="00BD3206">
        <w:rPr>
          <w:rStyle w:val="hps"/>
          <w:rFonts w:ascii="Times New Roman" w:hAnsi="Times New Roman"/>
          <w:i/>
          <w:color w:val="000000"/>
          <w:sz w:val="28"/>
          <w:szCs w:val="28"/>
          <w:lang w:val="en-US"/>
        </w:rPr>
        <w:t>opinion</w:t>
      </w:r>
      <w:r w:rsidRPr="00AB7E1D">
        <w:rPr>
          <w:rStyle w:val="hps"/>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indication</w:t>
      </w:r>
      <w:r w:rsidRPr="00BD3206">
        <w:rPr>
          <w:rStyle w:val="shorttext"/>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outlook</w:t>
      </w:r>
      <w:r w:rsidRPr="00AB7E1D">
        <w:rPr>
          <w:rStyle w:val="hps"/>
          <w:rFonts w:ascii="Times New Roman" w:hAnsi="Times New Roman"/>
          <w:i/>
          <w:color w:val="000000"/>
          <w:sz w:val="28"/>
          <w:szCs w:val="28"/>
          <w:lang w:val="en-US"/>
        </w:rPr>
        <w:t xml:space="preserve"> </w:t>
      </w:r>
      <w:r w:rsidRPr="00BD3206">
        <w:rPr>
          <w:rStyle w:val="shorttext"/>
          <w:rFonts w:ascii="Times New Roman" w:hAnsi="Times New Roman"/>
          <w:i/>
          <w:color w:val="000000"/>
          <w:sz w:val="28"/>
          <w:szCs w:val="28"/>
          <w:lang w:val="en-US"/>
        </w:rPr>
        <w:t xml:space="preserve">and </w:t>
      </w:r>
      <w:r w:rsidRPr="00BD3206">
        <w:rPr>
          <w:rStyle w:val="hps"/>
          <w:rFonts w:ascii="Times New Roman" w:hAnsi="Times New Roman"/>
          <w:i/>
          <w:color w:val="000000"/>
          <w:sz w:val="28"/>
          <w:szCs w:val="28"/>
          <w:lang w:val="en-US"/>
        </w:rPr>
        <w:t>protect it</w:t>
      </w:r>
      <w:r w:rsidRPr="00AB7E1D">
        <w:rPr>
          <w:rStyle w:val="hps"/>
          <w:rFonts w:ascii="Times New Roman" w:hAnsi="Times New Roman"/>
          <w:i/>
          <w:color w:val="000000"/>
          <w:sz w:val="28"/>
          <w:szCs w:val="28"/>
          <w:lang w:val="en-US"/>
        </w:rPr>
        <w:t xml:space="preserve">. </w:t>
      </w:r>
      <w:r w:rsidRPr="00BD3206">
        <w:rPr>
          <w:rStyle w:val="shorttext"/>
          <w:rFonts w:ascii="Times New Roman" w:hAnsi="Times New Roman"/>
          <w:i/>
          <w:color w:val="000000"/>
          <w:sz w:val="28"/>
          <w:szCs w:val="28"/>
          <w:lang w:val="en-US"/>
        </w:rPr>
        <w:t xml:space="preserve">How to </w:t>
      </w:r>
      <w:r w:rsidRPr="00BD3206">
        <w:rPr>
          <w:rStyle w:val="hps"/>
          <w:rFonts w:ascii="Times New Roman" w:hAnsi="Times New Roman"/>
          <w:i/>
          <w:color w:val="000000"/>
          <w:sz w:val="28"/>
          <w:szCs w:val="28"/>
          <w:lang w:val="en-US"/>
        </w:rPr>
        <w:t>define</w:t>
      </w:r>
      <w:r w:rsidRPr="00BD3206">
        <w:rPr>
          <w:rStyle w:val="shorttext"/>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the</w:t>
      </w:r>
      <w:r w:rsidRPr="00BD3206">
        <w:rPr>
          <w:rStyle w:val="shorttext"/>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theme</w:t>
      </w:r>
      <w:r w:rsidRPr="00BD3206">
        <w:rPr>
          <w:rStyle w:val="shorttext"/>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of</w:t>
      </w:r>
      <w:r w:rsidRPr="00BD3206">
        <w:rPr>
          <w:rStyle w:val="shorttext"/>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the</w:t>
      </w:r>
      <w:r w:rsidRPr="00BD3206">
        <w:rPr>
          <w:rStyle w:val="shorttext"/>
          <w:rFonts w:ascii="Times New Roman" w:hAnsi="Times New Roman"/>
          <w:i/>
          <w:color w:val="000000"/>
          <w:sz w:val="28"/>
          <w:szCs w:val="28"/>
          <w:lang w:val="en-US"/>
        </w:rPr>
        <w:t xml:space="preserve"> </w:t>
      </w:r>
      <w:proofErr w:type="gramStart"/>
      <w:r w:rsidRPr="00BD3206">
        <w:rPr>
          <w:rStyle w:val="hps"/>
          <w:rFonts w:ascii="Times New Roman" w:hAnsi="Times New Roman"/>
          <w:i/>
          <w:color w:val="000000"/>
          <w:sz w:val="28"/>
          <w:szCs w:val="28"/>
          <w:lang w:val="en-US"/>
        </w:rPr>
        <w:t>presentation</w:t>
      </w:r>
      <w:r w:rsidRPr="00AB7E1D">
        <w:rPr>
          <w:rStyle w:val="hps"/>
          <w:rFonts w:ascii="Times New Roman" w:hAnsi="Times New Roman"/>
          <w:i/>
          <w:color w:val="000000"/>
          <w:sz w:val="28"/>
          <w:szCs w:val="28"/>
          <w:lang w:val="en-US"/>
        </w:rPr>
        <w:t>,</w:t>
      </w:r>
      <w:proofErr w:type="gramEnd"/>
      <w:r w:rsidRPr="00AB7E1D">
        <w:rPr>
          <w:rStyle w:val="hps"/>
          <w:rFonts w:ascii="Times New Roman" w:hAnsi="Times New Roman"/>
          <w:i/>
          <w:color w:val="000000"/>
          <w:sz w:val="28"/>
          <w:szCs w:val="28"/>
          <w:lang w:val="en-US"/>
        </w:rPr>
        <w:t xml:space="preserve"> </w:t>
      </w:r>
      <w:r w:rsidRPr="00BD3206">
        <w:rPr>
          <w:rStyle w:val="shorttext"/>
          <w:rFonts w:ascii="Times New Roman" w:hAnsi="Times New Roman"/>
          <w:i/>
          <w:color w:val="000000"/>
          <w:sz w:val="28"/>
          <w:szCs w:val="28"/>
          <w:lang w:val="en-US"/>
        </w:rPr>
        <w:t xml:space="preserve">is estimated to </w:t>
      </w:r>
      <w:r w:rsidRPr="00BD3206">
        <w:rPr>
          <w:rStyle w:val="hps"/>
          <w:rFonts w:ascii="Times New Roman" w:hAnsi="Times New Roman"/>
          <w:i/>
          <w:color w:val="000000"/>
          <w:sz w:val="28"/>
          <w:szCs w:val="28"/>
          <w:lang w:val="en-US"/>
        </w:rPr>
        <w:t>be</w:t>
      </w:r>
      <w:r w:rsidRPr="00BD3206">
        <w:rPr>
          <w:rStyle w:val="shorttext"/>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of</w:t>
      </w:r>
      <w:r w:rsidRPr="00BD3206">
        <w:rPr>
          <w:rStyle w:val="shorttext"/>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interest</w:t>
      </w:r>
      <w:r w:rsidRPr="00BD3206">
        <w:rPr>
          <w:rStyle w:val="shorttext"/>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to</w:t>
      </w:r>
      <w:r w:rsidRPr="00BD3206">
        <w:rPr>
          <w:rStyle w:val="shorttext"/>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disclose</w:t>
      </w:r>
      <w:r w:rsidRPr="00AB7E1D">
        <w:rPr>
          <w:rStyle w:val="hps"/>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(8-10</w:t>
      </w:r>
      <w:r w:rsidRPr="00BD3206">
        <w:rPr>
          <w:rStyle w:val="shorttext"/>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minutes)</w:t>
      </w:r>
      <w:r w:rsidRPr="00AB7E1D">
        <w:rPr>
          <w:rStyle w:val="hps"/>
          <w:rFonts w:ascii="Times New Roman" w:hAnsi="Times New Roman"/>
          <w:i/>
          <w:color w:val="000000"/>
          <w:sz w:val="28"/>
          <w:szCs w:val="28"/>
          <w:lang w:val="en-US"/>
        </w:rPr>
        <w:t>.</w:t>
      </w:r>
    </w:p>
    <w:p w:rsidR="00AB7E1D" w:rsidRPr="00AB7E1D" w:rsidRDefault="00AB7E1D" w:rsidP="00AB7E1D">
      <w:pPr>
        <w:widowControl/>
        <w:numPr>
          <w:ilvl w:val="0"/>
          <w:numId w:val="37"/>
        </w:numPr>
        <w:ind w:left="0"/>
        <w:rPr>
          <w:rFonts w:ascii="Times New Roman" w:hAnsi="Times New Roman" w:cs="Times New Roman"/>
          <w:bCs/>
          <w:sz w:val="28"/>
          <w:szCs w:val="28"/>
        </w:rPr>
      </w:pPr>
      <w:r w:rsidRPr="00AB7E1D">
        <w:rPr>
          <w:rFonts w:ascii="Times New Roman" w:hAnsi="Times New Roman" w:cs="Times New Roman"/>
          <w:bCs/>
          <w:sz w:val="28"/>
          <w:szCs w:val="28"/>
        </w:rPr>
        <w:t>Contamination of the sea with oil and oil products</w:t>
      </w:r>
    </w:p>
    <w:p w:rsidR="00AB7E1D" w:rsidRPr="00AB7E1D" w:rsidRDefault="00AB7E1D" w:rsidP="00AB7E1D">
      <w:pPr>
        <w:pStyle w:val="a5"/>
        <w:jc w:val="both"/>
        <w:rPr>
          <w:rFonts w:ascii="Times New Roman" w:hAnsi="Times New Roman"/>
          <w:i/>
          <w:color w:val="000000"/>
          <w:sz w:val="28"/>
          <w:szCs w:val="28"/>
          <w:lang w:val="en-US"/>
        </w:rPr>
      </w:pPr>
      <w:r w:rsidRPr="00AB7E1D">
        <w:rPr>
          <w:rFonts w:ascii="Times New Roman" w:hAnsi="Times New Roman"/>
          <w:i/>
          <w:color w:val="000000"/>
          <w:sz w:val="28"/>
          <w:szCs w:val="28"/>
          <w:lang w:val="en-US"/>
        </w:rPr>
        <w:t xml:space="preserve">According to this theme students prepare individual </w:t>
      </w:r>
      <w:r w:rsidRPr="00BD3206">
        <w:rPr>
          <w:rStyle w:val="hps"/>
          <w:rFonts w:ascii="Times New Roman" w:hAnsi="Times New Roman"/>
          <w:i/>
          <w:color w:val="000000"/>
          <w:sz w:val="28"/>
          <w:szCs w:val="28"/>
          <w:lang w:val="en-US"/>
        </w:rPr>
        <w:t>presentation</w:t>
      </w:r>
      <w:r w:rsidRPr="00AB7E1D">
        <w:rPr>
          <w:rFonts w:ascii="Times New Roman" w:hAnsi="Times New Roman"/>
          <w:i/>
          <w:color w:val="000000"/>
          <w:sz w:val="28"/>
          <w:szCs w:val="28"/>
          <w:lang w:val="en-US"/>
        </w:rPr>
        <w:t>.</w:t>
      </w:r>
      <w:r w:rsidRPr="00BD3206">
        <w:rPr>
          <w:rFonts w:ascii="Times New Roman" w:hAnsi="Times New Roman"/>
          <w:i/>
          <w:color w:val="000000"/>
          <w:sz w:val="28"/>
          <w:szCs w:val="28"/>
          <w:lang w:val="en-US"/>
        </w:rPr>
        <w:t xml:space="preserve"> </w:t>
      </w:r>
      <w:r w:rsidRPr="00BD3206">
        <w:rPr>
          <w:rStyle w:val="shorttext"/>
          <w:rFonts w:ascii="Times New Roman" w:hAnsi="Times New Roman"/>
          <w:i/>
          <w:color w:val="000000"/>
          <w:sz w:val="28"/>
          <w:szCs w:val="28"/>
          <w:lang w:val="en-US"/>
        </w:rPr>
        <w:t xml:space="preserve">That </w:t>
      </w:r>
      <w:r w:rsidRPr="00BD3206">
        <w:rPr>
          <w:rStyle w:val="hps"/>
          <w:rFonts w:ascii="Times New Roman" w:hAnsi="Times New Roman"/>
          <w:i/>
          <w:color w:val="000000"/>
          <w:sz w:val="28"/>
          <w:szCs w:val="28"/>
          <w:lang w:val="en-US"/>
        </w:rPr>
        <w:t>is</w:t>
      </w:r>
      <w:r w:rsidRPr="00BD3206">
        <w:rPr>
          <w:rStyle w:val="shorttext"/>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the theme</w:t>
      </w:r>
      <w:r w:rsidRPr="00BD3206">
        <w:rPr>
          <w:rStyle w:val="shorttext"/>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chosen</w:t>
      </w:r>
      <w:r w:rsidRPr="00BD3206">
        <w:rPr>
          <w:rStyle w:val="shorttext"/>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by</w:t>
      </w:r>
      <w:r w:rsidRPr="00BD3206">
        <w:rPr>
          <w:rStyle w:val="shorttext"/>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the</w:t>
      </w:r>
      <w:r w:rsidRPr="00BD3206">
        <w:rPr>
          <w:rStyle w:val="shorttext"/>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student</w:t>
      </w:r>
      <w:r w:rsidRPr="00BD3206">
        <w:rPr>
          <w:rStyle w:val="shorttext"/>
          <w:rFonts w:ascii="Times New Roman" w:hAnsi="Times New Roman"/>
          <w:i/>
          <w:color w:val="000000"/>
          <w:sz w:val="28"/>
          <w:szCs w:val="28"/>
          <w:lang w:val="en-US"/>
        </w:rPr>
        <w:t xml:space="preserve"> self </w:t>
      </w:r>
      <w:r w:rsidRPr="00BD3206">
        <w:rPr>
          <w:rStyle w:val="hps"/>
          <w:rFonts w:ascii="Times New Roman" w:hAnsi="Times New Roman"/>
          <w:i/>
          <w:color w:val="000000"/>
          <w:sz w:val="28"/>
          <w:szCs w:val="28"/>
          <w:lang w:val="en-US"/>
        </w:rPr>
        <w:t>opinion</w:t>
      </w:r>
      <w:r w:rsidRPr="00AB7E1D">
        <w:rPr>
          <w:rStyle w:val="hps"/>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indication</w:t>
      </w:r>
      <w:r w:rsidRPr="00BD3206">
        <w:rPr>
          <w:rStyle w:val="shorttext"/>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outlook</w:t>
      </w:r>
      <w:r w:rsidRPr="00AB7E1D">
        <w:rPr>
          <w:rStyle w:val="hps"/>
          <w:rFonts w:ascii="Times New Roman" w:hAnsi="Times New Roman"/>
          <w:i/>
          <w:color w:val="000000"/>
          <w:sz w:val="28"/>
          <w:szCs w:val="28"/>
          <w:lang w:val="en-US"/>
        </w:rPr>
        <w:t xml:space="preserve"> </w:t>
      </w:r>
      <w:r w:rsidRPr="00BD3206">
        <w:rPr>
          <w:rStyle w:val="shorttext"/>
          <w:rFonts w:ascii="Times New Roman" w:hAnsi="Times New Roman"/>
          <w:i/>
          <w:color w:val="000000"/>
          <w:sz w:val="28"/>
          <w:szCs w:val="28"/>
          <w:lang w:val="en-US"/>
        </w:rPr>
        <w:t xml:space="preserve">and </w:t>
      </w:r>
      <w:r w:rsidRPr="00BD3206">
        <w:rPr>
          <w:rStyle w:val="hps"/>
          <w:rFonts w:ascii="Times New Roman" w:hAnsi="Times New Roman"/>
          <w:i/>
          <w:color w:val="000000"/>
          <w:sz w:val="28"/>
          <w:szCs w:val="28"/>
          <w:lang w:val="en-US"/>
        </w:rPr>
        <w:t>protect it</w:t>
      </w:r>
      <w:r w:rsidRPr="00AB7E1D">
        <w:rPr>
          <w:rStyle w:val="hps"/>
          <w:rFonts w:ascii="Times New Roman" w:hAnsi="Times New Roman"/>
          <w:i/>
          <w:color w:val="000000"/>
          <w:sz w:val="28"/>
          <w:szCs w:val="28"/>
          <w:lang w:val="en-US"/>
        </w:rPr>
        <w:t xml:space="preserve">. </w:t>
      </w:r>
      <w:r w:rsidRPr="00BD3206">
        <w:rPr>
          <w:rStyle w:val="shorttext"/>
          <w:rFonts w:ascii="Times New Roman" w:hAnsi="Times New Roman"/>
          <w:i/>
          <w:color w:val="000000"/>
          <w:sz w:val="28"/>
          <w:szCs w:val="28"/>
          <w:lang w:val="en-US"/>
        </w:rPr>
        <w:t xml:space="preserve">How to </w:t>
      </w:r>
      <w:r w:rsidRPr="00BD3206">
        <w:rPr>
          <w:rStyle w:val="hps"/>
          <w:rFonts w:ascii="Times New Roman" w:hAnsi="Times New Roman"/>
          <w:i/>
          <w:color w:val="000000"/>
          <w:sz w:val="28"/>
          <w:szCs w:val="28"/>
          <w:lang w:val="en-US"/>
        </w:rPr>
        <w:t>define</w:t>
      </w:r>
      <w:r w:rsidRPr="00BD3206">
        <w:rPr>
          <w:rStyle w:val="shorttext"/>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the</w:t>
      </w:r>
      <w:r w:rsidRPr="00BD3206">
        <w:rPr>
          <w:rStyle w:val="shorttext"/>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theme</w:t>
      </w:r>
      <w:r w:rsidRPr="00BD3206">
        <w:rPr>
          <w:rStyle w:val="shorttext"/>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of</w:t>
      </w:r>
      <w:r w:rsidRPr="00BD3206">
        <w:rPr>
          <w:rStyle w:val="shorttext"/>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the</w:t>
      </w:r>
      <w:r w:rsidRPr="00BD3206">
        <w:rPr>
          <w:rStyle w:val="shorttext"/>
          <w:rFonts w:ascii="Times New Roman" w:hAnsi="Times New Roman"/>
          <w:i/>
          <w:color w:val="000000"/>
          <w:sz w:val="28"/>
          <w:szCs w:val="28"/>
          <w:lang w:val="en-US"/>
        </w:rPr>
        <w:t xml:space="preserve"> </w:t>
      </w:r>
      <w:proofErr w:type="gramStart"/>
      <w:r w:rsidRPr="00BD3206">
        <w:rPr>
          <w:rStyle w:val="hps"/>
          <w:rFonts w:ascii="Times New Roman" w:hAnsi="Times New Roman"/>
          <w:i/>
          <w:color w:val="000000"/>
          <w:sz w:val="28"/>
          <w:szCs w:val="28"/>
          <w:lang w:val="en-US"/>
        </w:rPr>
        <w:t>presentation</w:t>
      </w:r>
      <w:r w:rsidRPr="00AB7E1D">
        <w:rPr>
          <w:rStyle w:val="hps"/>
          <w:rFonts w:ascii="Times New Roman" w:hAnsi="Times New Roman"/>
          <w:i/>
          <w:color w:val="000000"/>
          <w:sz w:val="28"/>
          <w:szCs w:val="28"/>
          <w:lang w:val="en-US"/>
        </w:rPr>
        <w:t>,</w:t>
      </w:r>
      <w:proofErr w:type="gramEnd"/>
      <w:r w:rsidRPr="00AB7E1D">
        <w:rPr>
          <w:rStyle w:val="hps"/>
          <w:rFonts w:ascii="Times New Roman" w:hAnsi="Times New Roman"/>
          <w:i/>
          <w:color w:val="000000"/>
          <w:sz w:val="28"/>
          <w:szCs w:val="28"/>
          <w:lang w:val="en-US"/>
        </w:rPr>
        <w:t xml:space="preserve"> </w:t>
      </w:r>
      <w:r w:rsidRPr="00BD3206">
        <w:rPr>
          <w:rStyle w:val="shorttext"/>
          <w:rFonts w:ascii="Times New Roman" w:hAnsi="Times New Roman"/>
          <w:i/>
          <w:color w:val="000000"/>
          <w:sz w:val="28"/>
          <w:szCs w:val="28"/>
          <w:lang w:val="en-US"/>
        </w:rPr>
        <w:t xml:space="preserve">is estimated to </w:t>
      </w:r>
      <w:r w:rsidRPr="00BD3206">
        <w:rPr>
          <w:rStyle w:val="hps"/>
          <w:rFonts w:ascii="Times New Roman" w:hAnsi="Times New Roman"/>
          <w:i/>
          <w:color w:val="000000"/>
          <w:sz w:val="28"/>
          <w:szCs w:val="28"/>
          <w:lang w:val="en-US"/>
        </w:rPr>
        <w:t>be</w:t>
      </w:r>
      <w:r w:rsidRPr="00BD3206">
        <w:rPr>
          <w:rStyle w:val="shorttext"/>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of</w:t>
      </w:r>
      <w:r w:rsidRPr="00BD3206">
        <w:rPr>
          <w:rStyle w:val="shorttext"/>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interest</w:t>
      </w:r>
      <w:r w:rsidRPr="00BD3206">
        <w:rPr>
          <w:rStyle w:val="shorttext"/>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to</w:t>
      </w:r>
      <w:r w:rsidRPr="00BD3206">
        <w:rPr>
          <w:rStyle w:val="shorttext"/>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disclose</w:t>
      </w:r>
      <w:r w:rsidRPr="00AB7E1D">
        <w:rPr>
          <w:rStyle w:val="hps"/>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(8-10</w:t>
      </w:r>
      <w:r w:rsidRPr="00BD3206">
        <w:rPr>
          <w:rStyle w:val="shorttext"/>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minutes)</w:t>
      </w:r>
      <w:r w:rsidRPr="00AB7E1D">
        <w:rPr>
          <w:rStyle w:val="hps"/>
          <w:rFonts w:ascii="Times New Roman" w:hAnsi="Times New Roman"/>
          <w:i/>
          <w:color w:val="000000"/>
          <w:sz w:val="28"/>
          <w:szCs w:val="28"/>
          <w:lang w:val="en-US"/>
        </w:rPr>
        <w:t>.</w:t>
      </w:r>
    </w:p>
    <w:p w:rsidR="00AB7E1D" w:rsidRPr="00AB7E1D" w:rsidRDefault="00AB7E1D" w:rsidP="00AB7E1D">
      <w:pPr>
        <w:widowControl/>
        <w:numPr>
          <w:ilvl w:val="0"/>
          <w:numId w:val="37"/>
        </w:numPr>
        <w:ind w:left="0"/>
        <w:rPr>
          <w:rFonts w:ascii="Times New Roman" w:hAnsi="Times New Roman" w:cs="Times New Roman"/>
          <w:bCs/>
          <w:sz w:val="28"/>
          <w:szCs w:val="28"/>
        </w:rPr>
      </w:pPr>
      <w:r w:rsidRPr="00AB7E1D">
        <w:rPr>
          <w:rFonts w:ascii="Times New Roman" w:hAnsi="Times New Roman" w:cs="Times New Roman"/>
          <w:bCs/>
          <w:sz w:val="28"/>
          <w:szCs w:val="28"/>
        </w:rPr>
        <w:t>Heavy metals, toxicological characteristics</w:t>
      </w:r>
    </w:p>
    <w:p w:rsidR="00AB7E1D" w:rsidRPr="00AB7E1D" w:rsidRDefault="00AB7E1D" w:rsidP="00AB7E1D">
      <w:pPr>
        <w:rPr>
          <w:rFonts w:ascii="Times New Roman" w:hAnsi="Times New Roman" w:cs="Times New Roman"/>
          <w:bCs/>
          <w:sz w:val="28"/>
          <w:szCs w:val="28"/>
        </w:rPr>
      </w:pPr>
      <w:r w:rsidRPr="00AB7E1D">
        <w:rPr>
          <w:rStyle w:val="hps"/>
          <w:rFonts w:ascii="Times New Roman" w:hAnsi="Times New Roman" w:cs="Times New Roman"/>
          <w:i/>
          <w:sz w:val="28"/>
          <w:szCs w:val="28"/>
        </w:rPr>
        <w:t>Write</w:t>
      </w:r>
      <w:r w:rsidRPr="00AB7E1D">
        <w:rPr>
          <w:rStyle w:val="shorttext"/>
          <w:rFonts w:ascii="Times New Roman" w:hAnsi="Times New Roman" w:cs="Times New Roman"/>
          <w:i/>
          <w:sz w:val="28"/>
          <w:szCs w:val="28"/>
        </w:rPr>
        <w:t xml:space="preserve"> </w:t>
      </w:r>
      <w:r w:rsidRPr="00AB7E1D">
        <w:rPr>
          <w:rStyle w:val="hps"/>
          <w:rFonts w:ascii="Times New Roman" w:hAnsi="Times New Roman" w:cs="Times New Roman"/>
          <w:i/>
          <w:sz w:val="28"/>
          <w:szCs w:val="28"/>
          <w:lang w:val="kk-KZ"/>
        </w:rPr>
        <w:t>glossary</w:t>
      </w:r>
      <w:r w:rsidRPr="00AB7E1D">
        <w:rPr>
          <w:rStyle w:val="shorttext"/>
          <w:rFonts w:ascii="Times New Roman" w:hAnsi="Times New Roman" w:cs="Times New Roman"/>
          <w:i/>
          <w:sz w:val="28"/>
          <w:szCs w:val="28"/>
        </w:rPr>
        <w:t xml:space="preserve"> </w:t>
      </w:r>
      <w:r w:rsidRPr="00AB7E1D">
        <w:rPr>
          <w:rStyle w:val="hps"/>
          <w:rFonts w:ascii="Times New Roman" w:hAnsi="Times New Roman" w:cs="Times New Roman"/>
          <w:i/>
          <w:sz w:val="28"/>
          <w:szCs w:val="28"/>
        </w:rPr>
        <w:t>according to</w:t>
      </w:r>
      <w:r w:rsidRPr="00AB7E1D">
        <w:rPr>
          <w:rStyle w:val="shorttext"/>
          <w:rFonts w:ascii="Times New Roman" w:hAnsi="Times New Roman" w:cs="Times New Roman"/>
          <w:i/>
          <w:sz w:val="28"/>
          <w:szCs w:val="28"/>
        </w:rPr>
        <w:t xml:space="preserve"> </w:t>
      </w:r>
      <w:r w:rsidRPr="00AB7E1D">
        <w:rPr>
          <w:rStyle w:val="hps"/>
          <w:rFonts w:ascii="Times New Roman" w:hAnsi="Times New Roman" w:cs="Times New Roman"/>
          <w:i/>
          <w:sz w:val="28"/>
          <w:szCs w:val="28"/>
        </w:rPr>
        <w:t>this theme.</w:t>
      </w:r>
      <w:r w:rsidRPr="00AB7E1D">
        <w:rPr>
          <w:rFonts w:ascii="Times New Roman" w:hAnsi="Times New Roman" w:cs="Times New Roman"/>
          <w:i/>
          <w:sz w:val="28"/>
          <w:szCs w:val="28"/>
        </w:rPr>
        <w:t xml:space="preserve"> </w:t>
      </w:r>
      <w:r w:rsidRPr="00AB7E1D">
        <w:rPr>
          <w:rStyle w:val="hps"/>
          <w:rFonts w:ascii="Times New Roman" w:hAnsi="Times New Roman" w:cs="Times New Roman"/>
          <w:i/>
          <w:sz w:val="28"/>
          <w:szCs w:val="28"/>
        </w:rPr>
        <w:t>Student</w:t>
      </w:r>
      <w:r w:rsidRPr="00AB7E1D">
        <w:rPr>
          <w:rFonts w:ascii="Times New Roman" w:hAnsi="Times New Roman" w:cs="Times New Roman"/>
          <w:i/>
          <w:sz w:val="28"/>
          <w:szCs w:val="28"/>
        </w:rPr>
        <w:t xml:space="preserve"> </w:t>
      </w:r>
      <w:r w:rsidRPr="00AB7E1D">
        <w:rPr>
          <w:rStyle w:val="hps"/>
          <w:rFonts w:ascii="Times New Roman" w:hAnsi="Times New Roman" w:cs="Times New Roman"/>
          <w:i/>
          <w:sz w:val="28"/>
          <w:szCs w:val="28"/>
        </w:rPr>
        <w:t>at the choice of</w:t>
      </w:r>
      <w:r w:rsidRPr="00AB7E1D">
        <w:rPr>
          <w:rFonts w:ascii="Times New Roman" w:hAnsi="Times New Roman" w:cs="Times New Roman"/>
          <w:i/>
          <w:sz w:val="28"/>
          <w:szCs w:val="28"/>
        </w:rPr>
        <w:t xml:space="preserve"> </w:t>
      </w:r>
      <w:r w:rsidRPr="00AB7E1D">
        <w:rPr>
          <w:rStyle w:val="hps"/>
          <w:rFonts w:ascii="Times New Roman" w:hAnsi="Times New Roman" w:cs="Times New Roman"/>
          <w:i/>
          <w:sz w:val="28"/>
          <w:szCs w:val="28"/>
        </w:rPr>
        <w:t>studying</w:t>
      </w:r>
      <w:r w:rsidRPr="00AB7E1D">
        <w:rPr>
          <w:rFonts w:ascii="Times New Roman" w:hAnsi="Times New Roman" w:cs="Times New Roman"/>
          <w:i/>
          <w:sz w:val="28"/>
          <w:szCs w:val="28"/>
        </w:rPr>
        <w:t xml:space="preserve"> </w:t>
      </w:r>
      <w:r w:rsidRPr="00AB7E1D">
        <w:rPr>
          <w:rStyle w:val="hps"/>
          <w:rFonts w:ascii="Times New Roman" w:hAnsi="Times New Roman" w:cs="Times New Roman"/>
          <w:i/>
          <w:sz w:val="28"/>
          <w:szCs w:val="28"/>
        </w:rPr>
        <w:t>the theme</w:t>
      </w:r>
      <w:r w:rsidRPr="00AB7E1D">
        <w:rPr>
          <w:rFonts w:ascii="Times New Roman" w:hAnsi="Times New Roman" w:cs="Times New Roman"/>
          <w:i/>
          <w:sz w:val="28"/>
          <w:szCs w:val="28"/>
        </w:rPr>
        <w:t xml:space="preserve">, makes analyzes, </w:t>
      </w:r>
      <w:r w:rsidRPr="00AB7E1D">
        <w:rPr>
          <w:rStyle w:val="hps"/>
          <w:rFonts w:ascii="Times New Roman" w:hAnsi="Times New Roman" w:cs="Times New Roman"/>
          <w:i/>
          <w:sz w:val="28"/>
          <w:szCs w:val="28"/>
        </w:rPr>
        <w:t>and</w:t>
      </w:r>
      <w:r w:rsidRPr="00AB7E1D">
        <w:rPr>
          <w:rFonts w:ascii="Times New Roman" w:hAnsi="Times New Roman" w:cs="Times New Roman"/>
          <w:i/>
          <w:sz w:val="28"/>
          <w:szCs w:val="28"/>
        </w:rPr>
        <w:t xml:space="preserve"> </w:t>
      </w:r>
      <w:r w:rsidRPr="00AB7E1D">
        <w:rPr>
          <w:rStyle w:val="hps"/>
          <w:rFonts w:ascii="Times New Roman" w:hAnsi="Times New Roman" w:cs="Times New Roman"/>
          <w:i/>
          <w:sz w:val="28"/>
          <w:szCs w:val="28"/>
        </w:rPr>
        <w:t>draw your own conclusions</w:t>
      </w:r>
      <w:r w:rsidRPr="00AB7E1D">
        <w:rPr>
          <w:rFonts w:ascii="Times New Roman" w:hAnsi="Times New Roman" w:cs="Times New Roman"/>
          <w:i/>
          <w:sz w:val="28"/>
          <w:szCs w:val="28"/>
        </w:rPr>
        <w:t xml:space="preserve">. </w:t>
      </w:r>
      <w:r w:rsidRPr="00AB7E1D">
        <w:rPr>
          <w:rStyle w:val="hps"/>
          <w:rFonts w:ascii="Times New Roman" w:hAnsi="Times New Roman" w:cs="Times New Roman"/>
          <w:i/>
          <w:sz w:val="28"/>
          <w:szCs w:val="28"/>
        </w:rPr>
        <w:t>The volume</w:t>
      </w:r>
      <w:r w:rsidRPr="00AB7E1D">
        <w:rPr>
          <w:rStyle w:val="shorttext"/>
          <w:rFonts w:ascii="Times New Roman" w:hAnsi="Times New Roman" w:cs="Times New Roman"/>
          <w:i/>
          <w:sz w:val="28"/>
          <w:szCs w:val="28"/>
        </w:rPr>
        <w:t xml:space="preserve"> </w:t>
      </w:r>
      <w:r w:rsidRPr="00AB7E1D">
        <w:rPr>
          <w:rStyle w:val="hps"/>
          <w:rFonts w:ascii="Times New Roman" w:hAnsi="Times New Roman" w:cs="Times New Roman"/>
          <w:i/>
          <w:sz w:val="28"/>
          <w:szCs w:val="28"/>
          <w:lang w:val="kk-KZ"/>
        </w:rPr>
        <w:t>glossary</w:t>
      </w:r>
      <w:r w:rsidRPr="00AB7E1D">
        <w:rPr>
          <w:rStyle w:val="shorttext"/>
          <w:rFonts w:ascii="Times New Roman" w:hAnsi="Times New Roman" w:cs="Times New Roman"/>
          <w:i/>
          <w:sz w:val="28"/>
          <w:szCs w:val="28"/>
        </w:rPr>
        <w:t xml:space="preserve"> </w:t>
      </w:r>
      <w:r w:rsidRPr="00AB7E1D">
        <w:rPr>
          <w:rStyle w:val="hps"/>
          <w:rFonts w:ascii="Times New Roman" w:hAnsi="Times New Roman" w:cs="Times New Roman"/>
          <w:i/>
          <w:sz w:val="28"/>
          <w:szCs w:val="28"/>
        </w:rPr>
        <w:t>should be</w:t>
      </w:r>
      <w:r w:rsidRPr="00AB7E1D">
        <w:rPr>
          <w:rStyle w:val="shorttext"/>
          <w:rFonts w:ascii="Times New Roman" w:hAnsi="Times New Roman" w:cs="Times New Roman"/>
          <w:i/>
          <w:sz w:val="28"/>
          <w:szCs w:val="28"/>
        </w:rPr>
        <w:t xml:space="preserve"> </w:t>
      </w:r>
      <w:r w:rsidRPr="00AB7E1D">
        <w:rPr>
          <w:rStyle w:val="hps"/>
          <w:rFonts w:ascii="Times New Roman" w:hAnsi="Times New Roman" w:cs="Times New Roman"/>
          <w:i/>
          <w:sz w:val="28"/>
          <w:szCs w:val="28"/>
        </w:rPr>
        <w:t>5pages</w:t>
      </w:r>
      <w:r w:rsidRPr="00AB7E1D">
        <w:rPr>
          <w:rStyle w:val="shorttext"/>
          <w:rFonts w:ascii="Times New Roman" w:hAnsi="Times New Roman" w:cs="Times New Roman"/>
          <w:i/>
          <w:sz w:val="28"/>
          <w:szCs w:val="28"/>
        </w:rPr>
        <w:t>.</w:t>
      </w:r>
      <w:r w:rsidRPr="00AB7E1D">
        <w:rPr>
          <w:rFonts w:ascii="Times New Roman" w:hAnsi="Times New Roman" w:cs="Times New Roman"/>
          <w:i/>
          <w:sz w:val="28"/>
          <w:szCs w:val="28"/>
        </w:rPr>
        <w:t xml:space="preserve"> </w:t>
      </w:r>
      <w:proofErr w:type="gramStart"/>
      <w:r w:rsidRPr="00AB7E1D">
        <w:rPr>
          <w:rStyle w:val="hps"/>
          <w:rFonts w:ascii="Times New Roman" w:hAnsi="Times New Roman" w:cs="Times New Roman"/>
          <w:i/>
          <w:sz w:val="28"/>
          <w:szCs w:val="28"/>
        </w:rPr>
        <w:t>Students makes</w:t>
      </w:r>
      <w:proofErr w:type="gramEnd"/>
      <w:r w:rsidRPr="00AB7E1D">
        <w:rPr>
          <w:rStyle w:val="hps"/>
          <w:rFonts w:ascii="Times New Roman" w:hAnsi="Times New Roman" w:cs="Times New Roman"/>
          <w:i/>
          <w:sz w:val="28"/>
          <w:szCs w:val="28"/>
        </w:rPr>
        <w:t xml:space="preserve"> analyze</w:t>
      </w:r>
      <w:r w:rsidRPr="00AB7E1D">
        <w:rPr>
          <w:rStyle w:val="shorttext"/>
          <w:rFonts w:ascii="Times New Roman" w:hAnsi="Times New Roman" w:cs="Times New Roman"/>
          <w:i/>
          <w:sz w:val="28"/>
          <w:szCs w:val="28"/>
        </w:rPr>
        <w:t xml:space="preserve"> </w:t>
      </w:r>
      <w:r w:rsidRPr="00AB7E1D">
        <w:rPr>
          <w:rStyle w:val="hps"/>
          <w:rFonts w:ascii="Times New Roman" w:hAnsi="Times New Roman" w:cs="Times New Roman"/>
          <w:i/>
          <w:sz w:val="28"/>
          <w:szCs w:val="28"/>
        </w:rPr>
        <w:t>and</w:t>
      </w:r>
      <w:r w:rsidRPr="00AB7E1D">
        <w:rPr>
          <w:rStyle w:val="shorttext"/>
          <w:rFonts w:ascii="Times New Roman" w:hAnsi="Times New Roman" w:cs="Times New Roman"/>
          <w:i/>
          <w:sz w:val="28"/>
          <w:szCs w:val="28"/>
        </w:rPr>
        <w:t xml:space="preserve"> </w:t>
      </w:r>
      <w:r w:rsidRPr="00AB7E1D">
        <w:rPr>
          <w:rStyle w:val="hps"/>
          <w:rFonts w:ascii="Times New Roman" w:hAnsi="Times New Roman" w:cs="Times New Roman"/>
          <w:i/>
          <w:sz w:val="28"/>
          <w:szCs w:val="28"/>
        </w:rPr>
        <w:t>draw their own conclusions</w:t>
      </w:r>
      <w:r w:rsidRPr="00AB7E1D">
        <w:rPr>
          <w:rStyle w:val="shorttext"/>
          <w:rFonts w:ascii="Times New Roman" w:hAnsi="Times New Roman" w:cs="Times New Roman"/>
          <w:i/>
          <w:sz w:val="28"/>
          <w:szCs w:val="28"/>
        </w:rPr>
        <w:t xml:space="preserve">. </w:t>
      </w:r>
      <w:r w:rsidRPr="00AB7E1D">
        <w:rPr>
          <w:rStyle w:val="hps"/>
          <w:rFonts w:ascii="Times New Roman" w:hAnsi="Times New Roman" w:cs="Times New Roman"/>
          <w:i/>
          <w:sz w:val="28"/>
          <w:szCs w:val="28"/>
        </w:rPr>
        <w:t>Ask additional questions.</w:t>
      </w:r>
      <w:r w:rsidRPr="00AB7E1D">
        <w:rPr>
          <w:rFonts w:ascii="Times New Roman" w:hAnsi="Times New Roman" w:cs="Times New Roman"/>
          <w:sz w:val="28"/>
          <w:szCs w:val="28"/>
        </w:rPr>
        <w:t xml:space="preserve"> </w:t>
      </w:r>
      <w:r w:rsidRPr="00AB7E1D">
        <w:rPr>
          <w:rStyle w:val="hps"/>
          <w:rFonts w:ascii="Times New Roman" w:hAnsi="Times New Roman" w:cs="Times New Roman"/>
          <w:i/>
          <w:sz w:val="28"/>
          <w:szCs w:val="28"/>
        </w:rPr>
        <w:t>Looking as a student answered put him points.</w:t>
      </w:r>
    </w:p>
    <w:p w:rsidR="00AB7E1D" w:rsidRPr="00AB7E1D" w:rsidRDefault="00AB7E1D" w:rsidP="00AB7E1D">
      <w:pPr>
        <w:widowControl/>
        <w:numPr>
          <w:ilvl w:val="0"/>
          <w:numId w:val="37"/>
        </w:numPr>
        <w:ind w:left="0"/>
        <w:rPr>
          <w:rFonts w:ascii="Times New Roman" w:hAnsi="Times New Roman" w:cs="Times New Roman"/>
          <w:bCs/>
          <w:sz w:val="28"/>
          <w:szCs w:val="28"/>
        </w:rPr>
      </w:pPr>
      <w:r w:rsidRPr="00AB7E1D">
        <w:rPr>
          <w:rFonts w:ascii="Times New Roman" w:hAnsi="Times New Roman" w:cs="Times New Roman"/>
          <w:bCs/>
          <w:sz w:val="28"/>
          <w:szCs w:val="28"/>
        </w:rPr>
        <w:t>Methods for cleaning the world's oceans from oil and petroleum products</w:t>
      </w:r>
    </w:p>
    <w:p w:rsidR="00AB7E1D" w:rsidRPr="00AB7E1D" w:rsidRDefault="00AB7E1D" w:rsidP="00AB7E1D">
      <w:pPr>
        <w:rPr>
          <w:rFonts w:ascii="Times New Roman" w:hAnsi="Times New Roman" w:cs="Times New Roman"/>
          <w:bCs/>
          <w:sz w:val="28"/>
          <w:szCs w:val="28"/>
        </w:rPr>
      </w:pPr>
      <w:proofErr w:type="gramStart"/>
      <w:r w:rsidRPr="00AB7E1D">
        <w:rPr>
          <w:rFonts w:ascii="Times New Roman" w:hAnsi="Times New Roman" w:cs="Times New Roman"/>
          <w:i/>
          <w:sz w:val="28"/>
          <w:szCs w:val="28"/>
          <w:lang w:val="en-GB"/>
        </w:rPr>
        <w:lastRenderedPageBreak/>
        <w:t>Solving problems on the topic.</w:t>
      </w:r>
      <w:proofErr w:type="gramEnd"/>
      <w:r w:rsidRPr="00AB7E1D">
        <w:rPr>
          <w:rStyle w:val="shorttext"/>
          <w:rFonts w:ascii="Times New Roman" w:hAnsi="Times New Roman" w:cs="Times New Roman"/>
          <w:i/>
          <w:sz w:val="28"/>
          <w:szCs w:val="28"/>
        </w:rPr>
        <w:t xml:space="preserve"> How to </w:t>
      </w:r>
      <w:r w:rsidRPr="00AB7E1D">
        <w:rPr>
          <w:rStyle w:val="hps"/>
          <w:rFonts w:ascii="Times New Roman" w:hAnsi="Times New Roman" w:cs="Times New Roman"/>
          <w:i/>
          <w:sz w:val="28"/>
          <w:szCs w:val="28"/>
        </w:rPr>
        <w:t>define</w:t>
      </w:r>
      <w:r w:rsidRPr="00AB7E1D">
        <w:rPr>
          <w:rStyle w:val="shorttext"/>
          <w:rFonts w:ascii="Times New Roman" w:hAnsi="Times New Roman" w:cs="Times New Roman"/>
          <w:i/>
          <w:sz w:val="28"/>
          <w:szCs w:val="28"/>
        </w:rPr>
        <w:t xml:space="preserve"> </w:t>
      </w:r>
      <w:r w:rsidRPr="00AB7E1D">
        <w:rPr>
          <w:rStyle w:val="hps"/>
          <w:rFonts w:ascii="Times New Roman" w:hAnsi="Times New Roman" w:cs="Times New Roman"/>
          <w:i/>
          <w:sz w:val="28"/>
          <w:szCs w:val="28"/>
        </w:rPr>
        <w:t>the</w:t>
      </w:r>
      <w:r w:rsidRPr="00AB7E1D">
        <w:rPr>
          <w:rStyle w:val="shorttext"/>
          <w:rFonts w:ascii="Times New Roman" w:hAnsi="Times New Roman" w:cs="Times New Roman"/>
          <w:i/>
          <w:sz w:val="28"/>
          <w:szCs w:val="28"/>
        </w:rPr>
        <w:t xml:space="preserve"> </w:t>
      </w:r>
      <w:r w:rsidRPr="00AB7E1D">
        <w:rPr>
          <w:rStyle w:val="hps"/>
          <w:rFonts w:ascii="Times New Roman" w:hAnsi="Times New Roman" w:cs="Times New Roman"/>
          <w:i/>
          <w:sz w:val="28"/>
          <w:szCs w:val="28"/>
        </w:rPr>
        <w:t>theme</w:t>
      </w:r>
      <w:r w:rsidRPr="00AB7E1D">
        <w:rPr>
          <w:rStyle w:val="shorttext"/>
          <w:rFonts w:ascii="Times New Roman" w:hAnsi="Times New Roman" w:cs="Times New Roman"/>
          <w:i/>
          <w:sz w:val="28"/>
          <w:szCs w:val="28"/>
        </w:rPr>
        <w:t xml:space="preserve"> </w:t>
      </w:r>
      <w:r w:rsidRPr="00AB7E1D">
        <w:rPr>
          <w:rFonts w:ascii="Times New Roman" w:hAnsi="Times New Roman" w:cs="Times New Roman"/>
          <w:i/>
          <w:sz w:val="28"/>
          <w:szCs w:val="28"/>
          <w:lang w:val="en-GB"/>
        </w:rPr>
        <w:t xml:space="preserve">solving </w:t>
      </w:r>
      <w:proofErr w:type="gramStart"/>
      <w:r w:rsidRPr="00AB7E1D">
        <w:rPr>
          <w:rFonts w:ascii="Times New Roman" w:hAnsi="Times New Roman" w:cs="Times New Roman"/>
          <w:i/>
          <w:sz w:val="28"/>
          <w:szCs w:val="28"/>
          <w:lang w:val="en-GB"/>
        </w:rPr>
        <w:t>problems</w:t>
      </w:r>
      <w:r w:rsidRPr="00AB7E1D">
        <w:rPr>
          <w:rStyle w:val="hps"/>
          <w:rFonts w:ascii="Times New Roman" w:hAnsi="Times New Roman" w:cs="Times New Roman"/>
          <w:i/>
          <w:sz w:val="28"/>
          <w:szCs w:val="28"/>
        </w:rPr>
        <w:t>,</w:t>
      </w:r>
      <w:proofErr w:type="gramEnd"/>
      <w:r w:rsidRPr="00AB7E1D">
        <w:rPr>
          <w:rStyle w:val="hps"/>
          <w:rFonts w:ascii="Times New Roman" w:hAnsi="Times New Roman" w:cs="Times New Roman"/>
          <w:i/>
          <w:sz w:val="28"/>
          <w:szCs w:val="28"/>
        </w:rPr>
        <w:t xml:space="preserve"> </w:t>
      </w:r>
      <w:r w:rsidRPr="00AB7E1D">
        <w:rPr>
          <w:rStyle w:val="shorttext"/>
          <w:rFonts w:ascii="Times New Roman" w:hAnsi="Times New Roman" w:cs="Times New Roman"/>
          <w:i/>
          <w:sz w:val="28"/>
          <w:szCs w:val="28"/>
        </w:rPr>
        <w:t xml:space="preserve">is estimated to </w:t>
      </w:r>
      <w:r w:rsidRPr="00AB7E1D">
        <w:rPr>
          <w:rStyle w:val="hps"/>
          <w:rFonts w:ascii="Times New Roman" w:hAnsi="Times New Roman" w:cs="Times New Roman"/>
          <w:i/>
          <w:sz w:val="28"/>
          <w:szCs w:val="28"/>
        </w:rPr>
        <w:t>be</w:t>
      </w:r>
      <w:r w:rsidRPr="00AB7E1D">
        <w:rPr>
          <w:rStyle w:val="shorttext"/>
          <w:rFonts w:ascii="Times New Roman" w:hAnsi="Times New Roman" w:cs="Times New Roman"/>
          <w:i/>
          <w:sz w:val="28"/>
          <w:szCs w:val="28"/>
        </w:rPr>
        <w:t xml:space="preserve"> </w:t>
      </w:r>
      <w:r w:rsidRPr="00AB7E1D">
        <w:rPr>
          <w:rStyle w:val="hps"/>
          <w:rFonts w:ascii="Times New Roman" w:hAnsi="Times New Roman" w:cs="Times New Roman"/>
          <w:i/>
          <w:sz w:val="28"/>
          <w:szCs w:val="28"/>
        </w:rPr>
        <w:t>of</w:t>
      </w:r>
      <w:r w:rsidRPr="00AB7E1D">
        <w:rPr>
          <w:rStyle w:val="shorttext"/>
          <w:rFonts w:ascii="Times New Roman" w:hAnsi="Times New Roman" w:cs="Times New Roman"/>
          <w:i/>
          <w:sz w:val="28"/>
          <w:szCs w:val="28"/>
        </w:rPr>
        <w:t xml:space="preserve"> </w:t>
      </w:r>
      <w:r w:rsidRPr="00AB7E1D">
        <w:rPr>
          <w:rStyle w:val="hps"/>
          <w:rFonts w:ascii="Times New Roman" w:hAnsi="Times New Roman" w:cs="Times New Roman"/>
          <w:i/>
          <w:sz w:val="28"/>
          <w:szCs w:val="28"/>
        </w:rPr>
        <w:t>interest</w:t>
      </w:r>
      <w:r w:rsidRPr="00AB7E1D">
        <w:rPr>
          <w:rStyle w:val="shorttext"/>
          <w:rFonts w:ascii="Times New Roman" w:hAnsi="Times New Roman" w:cs="Times New Roman"/>
          <w:i/>
          <w:sz w:val="28"/>
          <w:szCs w:val="28"/>
        </w:rPr>
        <w:t xml:space="preserve"> </w:t>
      </w:r>
      <w:r w:rsidRPr="00AB7E1D">
        <w:rPr>
          <w:rStyle w:val="hps"/>
          <w:rFonts w:ascii="Times New Roman" w:hAnsi="Times New Roman" w:cs="Times New Roman"/>
          <w:i/>
          <w:sz w:val="28"/>
          <w:szCs w:val="28"/>
        </w:rPr>
        <w:t>to</w:t>
      </w:r>
      <w:r w:rsidRPr="00AB7E1D">
        <w:rPr>
          <w:rStyle w:val="shorttext"/>
          <w:rFonts w:ascii="Times New Roman" w:hAnsi="Times New Roman" w:cs="Times New Roman"/>
          <w:i/>
          <w:sz w:val="28"/>
          <w:szCs w:val="28"/>
        </w:rPr>
        <w:t xml:space="preserve"> </w:t>
      </w:r>
      <w:r w:rsidRPr="00AB7E1D">
        <w:rPr>
          <w:rStyle w:val="hps"/>
          <w:rFonts w:ascii="Times New Roman" w:hAnsi="Times New Roman" w:cs="Times New Roman"/>
          <w:i/>
          <w:sz w:val="28"/>
          <w:szCs w:val="28"/>
        </w:rPr>
        <w:t>disclose (5-6</w:t>
      </w:r>
      <w:r w:rsidRPr="00AB7E1D">
        <w:rPr>
          <w:rStyle w:val="shorttext"/>
          <w:rFonts w:ascii="Times New Roman" w:hAnsi="Times New Roman" w:cs="Times New Roman"/>
          <w:i/>
          <w:sz w:val="28"/>
          <w:szCs w:val="28"/>
        </w:rPr>
        <w:t xml:space="preserve"> </w:t>
      </w:r>
      <w:r w:rsidRPr="00AB7E1D">
        <w:rPr>
          <w:rStyle w:val="hps"/>
          <w:rFonts w:ascii="Times New Roman" w:hAnsi="Times New Roman" w:cs="Times New Roman"/>
          <w:i/>
          <w:sz w:val="28"/>
          <w:szCs w:val="28"/>
        </w:rPr>
        <w:t>minutes).</w:t>
      </w:r>
    </w:p>
    <w:p w:rsidR="00AB7E1D" w:rsidRPr="00AB7E1D" w:rsidRDefault="00AB7E1D" w:rsidP="00AB7E1D">
      <w:pPr>
        <w:widowControl/>
        <w:numPr>
          <w:ilvl w:val="0"/>
          <w:numId w:val="37"/>
        </w:numPr>
        <w:ind w:left="0"/>
        <w:rPr>
          <w:rFonts w:ascii="Times New Roman" w:hAnsi="Times New Roman" w:cs="Times New Roman"/>
          <w:bCs/>
          <w:sz w:val="28"/>
          <w:szCs w:val="28"/>
        </w:rPr>
      </w:pPr>
      <w:r w:rsidRPr="00AB7E1D">
        <w:rPr>
          <w:rFonts w:ascii="Times New Roman" w:hAnsi="Times New Roman" w:cs="Times New Roman"/>
          <w:bCs/>
          <w:sz w:val="28"/>
          <w:szCs w:val="28"/>
        </w:rPr>
        <w:t>Benefits and Harms of Mineral Fertilizers</w:t>
      </w:r>
    </w:p>
    <w:p w:rsidR="00AB7E1D" w:rsidRPr="00AB7E1D" w:rsidRDefault="00AB7E1D" w:rsidP="00AB7E1D">
      <w:pPr>
        <w:rPr>
          <w:rFonts w:ascii="Times New Roman" w:hAnsi="Times New Roman" w:cs="Times New Roman"/>
          <w:bCs/>
          <w:sz w:val="28"/>
          <w:szCs w:val="28"/>
        </w:rPr>
      </w:pPr>
      <w:proofErr w:type="gramStart"/>
      <w:r w:rsidRPr="00AB7E1D">
        <w:rPr>
          <w:rFonts w:ascii="Times New Roman" w:hAnsi="Times New Roman" w:cs="Times New Roman"/>
          <w:i/>
          <w:sz w:val="28"/>
          <w:szCs w:val="28"/>
          <w:lang w:val="en-GB"/>
        </w:rPr>
        <w:t>Solving problems on the topic.</w:t>
      </w:r>
      <w:proofErr w:type="gramEnd"/>
      <w:r w:rsidRPr="00AB7E1D">
        <w:rPr>
          <w:rStyle w:val="shorttext"/>
          <w:rFonts w:ascii="Times New Roman" w:hAnsi="Times New Roman" w:cs="Times New Roman"/>
          <w:i/>
          <w:sz w:val="28"/>
          <w:szCs w:val="28"/>
        </w:rPr>
        <w:t xml:space="preserve"> How to </w:t>
      </w:r>
      <w:r w:rsidRPr="00AB7E1D">
        <w:rPr>
          <w:rStyle w:val="hps"/>
          <w:rFonts w:ascii="Times New Roman" w:hAnsi="Times New Roman" w:cs="Times New Roman"/>
          <w:i/>
          <w:sz w:val="28"/>
          <w:szCs w:val="28"/>
        </w:rPr>
        <w:t>define</w:t>
      </w:r>
      <w:r w:rsidRPr="00AB7E1D">
        <w:rPr>
          <w:rStyle w:val="shorttext"/>
          <w:rFonts w:ascii="Times New Roman" w:hAnsi="Times New Roman" w:cs="Times New Roman"/>
          <w:i/>
          <w:sz w:val="28"/>
          <w:szCs w:val="28"/>
        </w:rPr>
        <w:t xml:space="preserve"> </w:t>
      </w:r>
      <w:r w:rsidRPr="00AB7E1D">
        <w:rPr>
          <w:rStyle w:val="hps"/>
          <w:rFonts w:ascii="Times New Roman" w:hAnsi="Times New Roman" w:cs="Times New Roman"/>
          <w:i/>
          <w:sz w:val="28"/>
          <w:szCs w:val="28"/>
        </w:rPr>
        <w:t>the</w:t>
      </w:r>
      <w:r w:rsidRPr="00AB7E1D">
        <w:rPr>
          <w:rStyle w:val="shorttext"/>
          <w:rFonts w:ascii="Times New Roman" w:hAnsi="Times New Roman" w:cs="Times New Roman"/>
          <w:i/>
          <w:sz w:val="28"/>
          <w:szCs w:val="28"/>
        </w:rPr>
        <w:t xml:space="preserve"> </w:t>
      </w:r>
      <w:r w:rsidRPr="00AB7E1D">
        <w:rPr>
          <w:rStyle w:val="hps"/>
          <w:rFonts w:ascii="Times New Roman" w:hAnsi="Times New Roman" w:cs="Times New Roman"/>
          <w:i/>
          <w:sz w:val="28"/>
          <w:szCs w:val="28"/>
        </w:rPr>
        <w:t>theme</w:t>
      </w:r>
      <w:r w:rsidRPr="00AB7E1D">
        <w:rPr>
          <w:rStyle w:val="shorttext"/>
          <w:rFonts w:ascii="Times New Roman" w:hAnsi="Times New Roman" w:cs="Times New Roman"/>
          <w:i/>
          <w:sz w:val="28"/>
          <w:szCs w:val="28"/>
        </w:rPr>
        <w:t xml:space="preserve"> </w:t>
      </w:r>
      <w:r w:rsidRPr="00AB7E1D">
        <w:rPr>
          <w:rFonts w:ascii="Times New Roman" w:hAnsi="Times New Roman" w:cs="Times New Roman"/>
          <w:i/>
          <w:sz w:val="28"/>
          <w:szCs w:val="28"/>
          <w:lang w:val="en-GB"/>
        </w:rPr>
        <w:t xml:space="preserve">solving </w:t>
      </w:r>
      <w:proofErr w:type="gramStart"/>
      <w:r w:rsidRPr="00AB7E1D">
        <w:rPr>
          <w:rFonts w:ascii="Times New Roman" w:hAnsi="Times New Roman" w:cs="Times New Roman"/>
          <w:i/>
          <w:sz w:val="28"/>
          <w:szCs w:val="28"/>
          <w:lang w:val="en-GB"/>
        </w:rPr>
        <w:t>problems</w:t>
      </w:r>
      <w:r w:rsidRPr="00AB7E1D">
        <w:rPr>
          <w:rStyle w:val="hps"/>
          <w:rFonts w:ascii="Times New Roman" w:hAnsi="Times New Roman" w:cs="Times New Roman"/>
          <w:i/>
          <w:sz w:val="28"/>
          <w:szCs w:val="28"/>
        </w:rPr>
        <w:t>,</w:t>
      </w:r>
      <w:proofErr w:type="gramEnd"/>
      <w:r w:rsidRPr="00AB7E1D">
        <w:rPr>
          <w:rStyle w:val="hps"/>
          <w:rFonts w:ascii="Times New Roman" w:hAnsi="Times New Roman" w:cs="Times New Roman"/>
          <w:i/>
          <w:sz w:val="28"/>
          <w:szCs w:val="28"/>
        </w:rPr>
        <w:t xml:space="preserve"> </w:t>
      </w:r>
      <w:r w:rsidRPr="00AB7E1D">
        <w:rPr>
          <w:rStyle w:val="shorttext"/>
          <w:rFonts w:ascii="Times New Roman" w:hAnsi="Times New Roman" w:cs="Times New Roman"/>
          <w:i/>
          <w:sz w:val="28"/>
          <w:szCs w:val="28"/>
        </w:rPr>
        <w:t xml:space="preserve">is estimated to </w:t>
      </w:r>
      <w:r w:rsidRPr="00AB7E1D">
        <w:rPr>
          <w:rStyle w:val="hps"/>
          <w:rFonts w:ascii="Times New Roman" w:hAnsi="Times New Roman" w:cs="Times New Roman"/>
          <w:i/>
          <w:sz w:val="28"/>
          <w:szCs w:val="28"/>
        </w:rPr>
        <w:t>be</w:t>
      </w:r>
      <w:r w:rsidRPr="00AB7E1D">
        <w:rPr>
          <w:rStyle w:val="shorttext"/>
          <w:rFonts w:ascii="Times New Roman" w:hAnsi="Times New Roman" w:cs="Times New Roman"/>
          <w:i/>
          <w:sz w:val="28"/>
          <w:szCs w:val="28"/>
        </w:rPr>
        <w:t xml:space="preserve"> </w:t>
      </w:r>
      <w:r w:rsidRPr="00AB7E1D">
        <w:rPr>
          <w:rStyle w:val="hps"/>
          <w:rFonts w:ascii="Times New Roman" w:hAnsi="Times New Roman" w:cs="Times New Roman"/>
          <w:i/>
          <w:sz w:val="28"/>
          <w:szCs w:val="28"/>
        </w:rPr>
        <w:t>of</w:t>
      </w:r>
      <w:r w:rsidRPr="00AB7E1D">
        <w:rPr>
          <w:rStyle w:val="shorttext"/>
          <w:rFonts w:ascii="Times New Roman" w:hAnsi="Times New Roman" w:cs="Times New Roman"/>
          <w:i/>
          <w:sz w:val="28"/>
          <w:szCs w:val="28"/>
        </w:rPr>
        <w:t xml:space="preserve"> </w:t>
      </w:r>
      <w:r w:rsidRPr="00AB7E1D">
        <w:rPr>
          <w:rStyle w:val="hps"/>
          <w:rFonts w:ascii="Times New Roman" w:hAnsi="Times New Roman" w:cs="Times New Roman"/>
          <w:i/>
          <w:sz w:val="28"/>
          <w:szCs w:val="28"/>
        </w:rPr>
        <w:t>interest</w:t>
      </w:r>
      <w:r w:rsidRPr="00AB7E1D">
        <w:rPr>
          <w:rStyle w:val="shorttext"/>
          <w:rFonts w:ascii="Times New Roman" w:hAnsi="Times New Roman" w:cs="Times New Roman"/>
          <w:i/>
          <w:sz w:val="28"/>
          <w:szCs w:val="28"/>
        </w:rPr>
        <w:t xml:space="preserve"> </w:t>
      </w:r>
      <w:r w:rsidRPr="00AB7E1D">
        <w:rPr>
          <w:rStyle w:val="hps"/>
          <w:rFonts w:ascii="Times New Roman" w:hAnsi="Times New Roman" w:cs="Times New Roman"/>
          <w:i/>
          <w:sz w:val="28"/>
          <w:szCs w:val="28"/>
        </w:rPr>
        <w:t>to</w:t>
      </w:r>
      <w:r w:rsidRPr="00AB7E1D">
        <w:rPr>
          <w:rStyle w:val="shorttext"/>
          <w:rFonts w:ascii="Times New Roman" w:hAnsi="Times New Roman" w:cs="Times New Roman"/>
          <w:i/>
          <w:sz w:val="28"/>
          <w:szCs w:val="28"/>
        </w:rPr>
        <w:t xml:space="preserve"> </w:t>
      </w:r>
      <w:r w:rsidRPr="00AB7E1D">
        <w:rPr>
          <w:rStyle w:val="hps"/>
          <w:rFonts w:ascii="Times New Roman" w:hAnsi="Times New Roman" w:cs="Times New Roman"/>
          <w:i/>
          <w:sz w:val="28"/>
          <w:szCs w:val="28"/>
        </w:rPr>
        <w:t>disclose (5-6</w:t>
      </w:r>
      <w:r w:rsidRPr="00AB7E1D">
        <w:rPr>
          <w:rStyle w:val="shorttext"/>
          <w:rFonts w:ascii="Times New Roman" w:hAnsi="Times New Roman" w:cs="Times New Roman"/>
          <w:i/>
          <w:sz w:val="28"/>
          <w:szCs w:val="28"/>
        </w:rPr>
        <w:t xml:space="preserve"> </w:t>
      </w:r>
      <w:r w:rsidRPr="00AB7E1D">
        <w:rPr>
          <w:rStyle w:val="hps"/>
          <w:rFonts w:ascii="Times New Roman" w:hAnsi="Times New Roman" w:cs="Times New Roman"/>
          <w:i/>
          <w:sz w:val="28"/>
          <w:szCs w:val="28"/>
        </w:rPr>
        <w:t>minutes).</w:t>
      </w:r>
    </w:p>
    <w:p w:rsidR="00AB7E1D" w:rsidRPr="00AB7E1D" w:rsidRDefault="00AB7E1D" w:rsidP="00AB7E1D">
      <w:pPr>
        <w:widowControl/>
        <w:numPr>
          <w:ilvl w:val="0"/>
          <w:numId w:val="37"/>
        </w:numPr>
        <w:ind w:left="0"/>
        <w:rPr>
          <w:rFonts w:ascii="Times New Roman" w:hAnsi="Times New Roman" w:cs="Times New Roman"/>
          <w:bCs/>
          <w:sz w:val="28"/>
          <w:szCs w:val="28"/>
        </w:rPr>
      </w:pPr>
      <w:r w:rsidRPr="00AB7E1D">
        <w:rPr>
          <w:rFonts w:ascii="Times New Roman" w:hAnsi="Times New Roman" w:cs="Times New Roman"/>
          <w:bCs/>
          <w:sz w:val="28"/>
          <w:szCs w:val="28"/>
        </w:rPr>
        <w:t>The role of chemistry in environmental pollution and its purification</w:t>
      </w:r>
    </w:p>
    <w:p w:rsidR="00AB7E1D" w:rsidRPr="00AB7E1D" w:rsidRDefault="00AB7E1D" w:rsidP="00AB7E1D">
      <w:pPr>
        <w:rPr>
          <w:rFonts w:ascii="Times New Roman" w:hAnsi="Times New Roman" w:cs="Times New Roman"/>
          <w:bCs/>
          <w:sz w:val="28"/>
          <w:szCs w:val="28"/>
        </w:rPr>
      </w:pPr>
      <w:proofErr w:type="gramStart"/>
      <w:r w:rsidRPr="00AB7E1D">
        <w:rPr>
          <w:rFonts w:ascii="Times New Roman" w:hAnsi="Times New Roman" w:cs="Times New Roman"/>
          <w:i/>
          <w:sz w:val="28"/>
          <w:szCs w:val="28"/>
          <w:lang w:val="en-GB"/>
        </w:rPr>
        <w:t>Solving problems on the topic.</w:t>
      </w:r>
      <w:proofErr w:type="gramEnd"/>
      <w:r w:rsidRPr="00AB7E1D">
        <w:rPr>
          <w:rStyle w:val="shorttext"/>
          <w:rFonts w:ascii="Times New Roman" w:hAnsi="Times New Roman" w:cs="Times New Roman"/>
          <w:i/>
          <w:sz w:val="28"/>
          <w:szCs w:val="28"/>
        </w:rPr>
        <w:t xml:space="preserve"> How to </w:t>
      </w:r>
      <w:r w:rsidRPr="00AB7E1D">
        <w:rPr>
          <w:rStyle w:val="hps"/>
          <w:rFonts w:ascii="Times New Roman" w:hAnsi="Times New Roman" w:cs="Times New Roman"/>
          <w:i/>
          <w:sz w:val="28"/>
          <w:szCs w:val="28"/>
        </w:rPr>
        <w:t>define</w:t>
      </w:r>
      <w:r w:rsidRPr="00AB7E1D">
        <w:rPr>
          <w:rStyle w:val="shorttext"/>
          <w:rFonts w:ascii="Times New Roman" w:hAnsi="Times New Roman" w:cs="Times New Roman"/>
          <w:i/>
          <w:sz w:val="28"/>
          <w:szCs w:val="28"/>
        </w:rPr>
        <w:t xml:space="preserve"> </w:t>
      </w:r>
      <w:r w:rsidRPr="00AB7E1D">
        <w:rPr>
          <w:rStyle w:val="hps"/>
          <w:rFonts w:ascii="Times New Roman" w:hAnsi="Times New Roman" w:cs="Times New Roman"/>
          <w:i/>
          <w:sz w:val="28"/>
          <w:szCs w:val="28"/>
        </w:rPr>
        <w:t>the</w:t>
      </w:r>
      <w:r w:rsidRPr="00AB7E1D">
        <w:rPr>
          <w:rStyle w:val="shorttext"/>
          <w:rFonts w:ascii="Times New Roman" w:hAnsi="Times New Roman" w:cs="Times New Roman"/>
          <w:i/>
          <w:sz w:val="28"/>
          <w:szCs w:val="28"/>
        </w:rPr>
        <w:t xml:space="preserve"> </w:t>
      </w:r>
      <w:r w:rsidRPr="00AB7E1D">
        <w:rPr>
          <w:rStyle w:val="hps"/>
          <w:rFonts w:ascii="Times New Roman" w:hAnsi="Times New Roman" w:cs="Times New Roman"/>
          <w:i/>
          <w:sz w:val="28"/>
          <w:szCs w:val="28"/>
        </w:rPr>
        <w:t>theme</w:t>
      </w:r>
      <w:r w:rsidRPr="00AB7E1D">
        <w:rPr>
          <w:rStyle w:val="shorttext"/>
          <w:rFonts w:ascii="Times New Roman" w:hAnsi="Times New Roman" w:cs="Times New Roman"/>
          <w:i/>
          <w:sz w:val="28"/>
          <w:szCs w:val="28"/>
        </w:rPr>
        <w:t xml:space="preserve"> </w:t>
      </w:r>
      <w:r w:rsidRPr="00AB7E1D">
        <w:rPr>
          <w:rFonts w:ascii="Times New Roman" w:hAnsi="Times New Roman" w:cs="Times New Roman"/>
          <w:i/>
          <w:sz w:val="28"/>
          <w:szCs w:val="28"/>
          <w:lang w:val="en-GB"/>
        </w:rPr>
        <w:t xml:space="preserve">solving </w:t>
      </w:r>
      <w:proofErr w:type="gramStart"/>
      <w:r w:rsidRPr="00AB7E1D">
        <w:rPr>
          <w:rFonts w:ascii="Times New Roman" w:hAnsi="Times New Roman" w:cs="Times New Roman"/>
          <w:i/>
          <w:sz w:val="28"/>
          <w:szCs w:val="28"/>
          <w:lang w:val="en-GB"/>
        </w:rPr>
        <w:t>problems</w:t>
      </w:r>
      <w:r w:rsidRPr="00AB7E1D">
        <w:rPr>
          <w:rStyle w:val="hps"/>
          <w:rFonts w:ascii="Times New Roman" w:hAnsi="Times New Roman" w:cs="Times New Roman"/>
          <w:i/>
          <w:sz w:val="28"/>
          <w:szCs w:val="28"/>
        </w:rPr>
        <w:t>,</w:t>
      </w:r>
      <w:proofErr w:type="gramEnd"/>
      <w:r w:rsidRPr="00AB7E1D">
        <w:rPr>
          <w:rStyle w:val="hps"/>
          <w:rFonts w:ascii="Times New Roman" w:hAnsi="Times New Roman" w:cs="Times New Roman"/>
          <w:i/>
          <w:sz w:val="28"/>
          <w:szCs w:val="28"/>
        </w:rPr>
        <w:t xml:space="preserve"> </w:t>
      </w:r>
      <w:r w:rsidRPr="00AB7E1D">
        <w:rPr>
          <w:rStyle w:val="shorttext"/>
          <w:rFonts w:ascii="Times New Roman" w:hAnsi="Times New Roman" w:cs="Times New Roman"/>
          <w:i/>
          <w:sz w:val="28"/>
          <w:szCs w:val="28"/>
        </w:rPr>
        <w:t xml:space="preserve">is estimated to </w:t>
      </w:r>
      <w:r w:rsidRPr="00AB7E1D">
        <w:rPr>
          <w:rStyle w:val="hps"/>
          <w:rFonts w:ascii="Times New Roman" w:hAnsi="Times New Roman" w:cs="Times New Roman"/>
          <w:i/>
          <w:sz w:val="28"/>
          <w:szCs w:val="28"/>
        </w:rPr>
        <w:t>be</w:t>
      </w:r>
      <w:r w:rsidRPr="00AB7E1D">
        <w:rPr>
          <w:rStyle w:val="shorttext"/>
          <w:rFonts w:ascii="Times New Roman" w:hAnsi="Times New Roman" w:cs="Times New Roman"/>
          <w:i/>
          <w:sz w:val="28"/>
          <w:szCs w:val="28"/>
        </w:rPr>
        <w:t xml:space="preserve"> </w:t>
      </w:r>
      <w:r w:rsidRPr="00AB7E1D">
        <w:rPr>
          <w:rStyle w:val="hps"/>
          <w:rFonts w:ascii="Times New Roman" w:hAnsi="Times New Roman" w:cs="Times New Roman"/>
          <w:i/>
          <w:sz w:val="28"/>
          <w:szCs w:val="28"/>
        </w:rPr>
        <w:t>of</w:t>
      </w:r>
      <w:r w:rsidRPr="00AB7E1D">
        <w:rPr>
          <w:rStyle w:val="shorttext"/>
          <w:rFonts w:ascii="Times New Roman" w:hAnsi="Times New Roman" w:cs="Times New Roman"/>
          <w:i/>
          <w:sz w:val="28"/>
          <w:szCs w:val="28"/>
        </w:rPr>
        <w:t xml:space="preserve"> </w:t>
      </w:r>
      <w:r w:rsidRPr="00AB7E1D">
        <w:rPr>
          <w:rStyle w:val="hps"/>
          <w:rFonts w:ascii="Times New Roman" w:hAnsi="Times New Roman" w:cs="Times New Roman"/>
          <w:i/>
          <w:sz w:val="28"/>
          <w:szCs w:val="28"/>
        </w:rPr>
        <w:t>interest</w:t>
      </w:r>
      <w:r w:rsidRPr="00AB7E1D">
        <w:rPr>
          <w:rStyle w:val="shorttext"/>
          <w:rFonts w:ascii="Times New Roman" w:hAnsi="Times New Roman" w:cs="Times New Roman"/>
          <w:i/>
          <w:sz w:val="28"/>
          <w:szCs w:val="28"/>
        </w:rPr>
        <w:t xml:space="preserve"> </w:t>
      </w:r>
      <w:r w:rsidRPr="00AB7E1D">
        <w:rPr>
          <w:rStyle w:val="hps"/>
          <w:rFonts w:ascii="Times New Roman" w:hAnsi="Times New Roman" w:cs="Times New Roman"/>
          <w:i/>
          <w:sz w:val="28"/>
          <w:szCs w:val="28"/>
        </w:rPr>
        <w:t>to</w:t>
      </w:r>
      <w:r w:rsidRPr="00AB7E1D">
        <w:rPr>
          <w:rStyle w:val="shorttext"/>
          <w:rFonts w:ascii="Times New Roman" w:hAnsi="Times New Roman" w:cs="Times New Roman"/>
          <w:i/>
          <w:sz w:val="28"/>
          <w:szCs w:val="28"/>
        </w:rPr>
        <w:t xml:space="preserve"> </w:t>
      </w:r>
      <w:r w:rsidRPr="00AB7E1D">
        <w:rPr>
          <w:rStyle w:val="hps"/>
          <w:rFonts w:ascii="Times New Roman" w:hAnsi="Times New Roman" w:cs="Times New Roman"/>
          <w:i/>
          <w:sz w:val="28"/>
          <w:szCs w:val="28"/>
        </w:rPr>
        <w:t>disclose (5-6</w:t>
      </w:r>
      <w:r w:rsidRPr="00AB7E1D">
        <w:rPr>
          <w:rStyle w:val="shorttext"/>
          <w:rFonts w:ascii="Times New Roman" w:hAnsi="Times New Roman" w:cs="Times New Roman"/>
          <w:i/>
          <w:sz w:val="28"/>
          <w:szCs w:val="28"/>
        </w:rPr>
        <w:t xml:space="preserve"> </w:t>
      </w:r>
      <w:r w:rsidRPr="00AB7E1D">
        <w:rPr>
          <w:rStyle w:val="hps"/>
          <w:rFonts w:ascii="Times New Roman" w:hAnsi="Times New Roman" w:cs="Times New Roman"/>
          <w:i/>
          <w:sz w:val="28"/>
          <w:szCs w:val="28"/>
        </w:rPr>
        <w:t>minutes).</w:t>
      </w:r>
    </w:p>
    <w:p w:rsidR="00AB7E1D" w:rsidRPr="00AB7E1D" w:rsidRDefault="00AB7E1D" w:rsidP="00AB7E1D">
      <w:pPr>
        <w:widowControl/>
        <w:numPr>
          <w:ilvl w:val="0"/>
          <w:numId w:val="37"/>
        </w:numPr>
        <w:ind w:left="0"/>
        <w:rPr>
          <w:rFonts w:ascii="Times New Roman" w:hAnsi="Times New Roman" w:cs="Times New Roman"/>
          <w:bCs/>
          <w:sz w:val="28"/>
          <w:szCs w:val="28"/>
        </w:rPr>
      </w:pPr>
      <w:r w:rsidRPr="00AB7E1D">
        <w:rPr>
          <w:rFonts w:ascii="Times New Roman" w:hAnsi="Times New Roman" w:cs="Times New Roman"/>
          <w:bCs/>
          <w:sz w:val="28"/>
          <w:szCs w:val="28"/>
        </w:rPr>
        <w:t>The chemical processes underlying the various methods for trapping and neutralizing harmful substances</w:t>
      </w:r>
    </w:p>
    <w:p w:rsidR="00AB7E1D" w:rsidRPr="00AB7E1D" w:rsidRDefault="00AB7E1D" w:rsidP="00AB7E1D">
      <w:pPr>
        <w:rPr>
          <w:rFonts w:ascii="Times New Roman" w:hAnsi="Times New Roman" w:cs="Times New Roman"/>
          <w:bCs/>
          <w:sz w:val="28"/>
          <w:szCs w:val="28"/>
        </w:rPr>
      </w:pPr>
      <w:proofErr w:type="gramStart"/>
      <w:r w:rsidRPr="00AB7E1D">
        <w:rPr>
          <w:rFonts w:ascii="Times New Roman" w:hAnsi="Times New Roman" w:cs="Times New Roman"/>
          <w:i/>
          <w:sz w:val="28"/>
          <w:szCs w:val="28"/>
          <w:lang w:val="en-GB"/>
        </w:rPr>
        <w:t>Solving problems on the topic.</w:t>
      </w:r>
      <w:proofErr w:type="gramEnd"/>
      <w:r w:rsidRPr="00AB7E1D">
        <w:rPr>
          <w:rStyle w:val="shorttext"/>
          <w:rFonts w:ascii="Times New Roman" w:hAnsi="Times New Roman" w:cs="Times New Roman"/>
          <w:i/>
          <w:sz w:val="28"/>
          <w:szCs w:val="28"/>
        </w:rPr>
        <w:t xml:space="preserve"> How to </w:t>
      </w:r>
      <w:r w:rsidRPr="00AB7E1D">
        <w:rPr>
          <w:rStyle w:val="hps"/>
          <w:rFonts w:ascii="Times New Roman" w:hAnsi="Times New Roman" w:cs="Times New Roman"/>
          <w:i/>
          <w:sz w:val="28"/>
          <w:szCs w:val="28"/>
        </w:rPr>
        <w:t>define</w:t>
      </w:r>
      <w:r w:rsidRPr="00AB7E1D">
        <w:rPr>
          <w:rStyle w:val="shorttext"/>
          <w:rFonts w:ascii="Times New Roman" w:hAnsi="Times New Roman" w:cs="Times New Roman"/>
          <w:i/>
          <w:sz w:val="28"/>
          <w:szCs w:val="28"/>
        </w:rPr>
        <w:t xml:space="preserve"> </w:t>
      </w:r>
      <w:r w:rsidRPr="00AB7E1D">
        <w:rPr>
          <w:rStyle w:val="hps"/>
          <w:rFonts w:ascii="Times New Roman" w:hAnsi="Times New Roman" w:cs="Times New Roman"/>
          <w:i/>
          <w:sz w:val="28"/>
          <w:szCs w:val="28"/>
        </w:rPr>
        <w:t>the</w:t>
      </w:r>
      <w:r w:rsidRPr="00AB7E1D">
        <w:rPr>
          <w:rStyle w:val="shorttext"/>
          <w:rFonts w:ascii="Times New Roman" w:hAnsi="Times New Roman" w:cs="Times New Roman"/>
          <w:i/>
          <w:sz w:val="28"/>
          <w:szCs w:val="28"/>
        </w:rPr>
        <w:t xml:space="preserve"> </w:t>
      </w:r>
      <w:r w:rsidRPr="00AB7E1D">
        <w:rPr>
          <w:rStyle w:val="hps"/>
          <w:rFonts w:ascii="Times New Roman" w:hAnsi="Times New Roman" w:cs="Times New Roman"/>
          <w:i/>
          <w:sz w:val="28"/>
          <w:szCs w:val="28"/>
        </w:rPr>
        <w:t>theme</w:t>
      </w:r>
      <w:r w:rsidRPr="00AB7E1D">
        <w:rPr>
          <w:rStyle w:val="shorttext"/>
          <w:rFonts w:ascii="Times New Roman" w:hAnsi="Times New Roman" w:cs="Times New Roman"/>
          <w:i/>
          <w:sz w:val="28"/>
          <w:szCs w:val="28"/>
        </w:rPr>
        <w:t xml:space="preserve"> </w:t>
      </w:r>
      <w:r w:rsidRPr="00AB7E1D">
        <w:rPr>
          <w:rFonts w:ascii="Times New Roman" w:hAnsi="Times New Roman" w:cs="Times New Roman"/>
          <w:i/>
          <w:sz w:val="28"/>
          <w:szCs w:val="28"/>
          <w:lang w:val="en-GB"/>
        </w:rPr>
        <w:t xml:space="preserve">solving </w:t>
      </w:r>
      <w:proofErr w:type="gramStart"/>
      <w:r w:rsidRPr="00AB7E1D">
        <w:rPr>
          <w:rFonts w:ascii="Times New Roman" w:hAnsi="Times New Roman" w:cs="Times New Roman"/>
          <w:i/>
          <w:sz w:val="28"/>
          <w:szCs w:val="28"/>
          <w:lang w:val="en-GB"/>
        </w:rPr>
        <w:t>problems</w:t>
      </w:r>
      <w:r w:rsidRPr="00AB7E1D">
        <w:rPr>
          <w:rStyle w:val="hps"/>
          <w:rFonts w:ascii="Times New Roman" w:hAnsi="Times New Roman" w:cs="Times New Roman"/>
          <w:i/>
          <w:sz w:val="28"/>
          <w:szCs w:val="28"/>
        </w:rPr>
        <w:t>,</w:t>
      </w:r>
      <w:proofErr w:type="gramEnd"/>
      <w:r w:rsidRPr="00AB7E1D">
        <w:rPr>
          <w:rStyle w:val="hps"/>
          <w:rFonts w:ascii="Times New Roman" w:hAnsi="Times New Roman" w:cs="Times New Roman"/>
          <w:i/>
          <w:sz w:val="28"/>
          <w:szCs w:val="28"/>
        </w:rPr>
        <w:t xml:space="preserve"> </w:t>
      </w:r>
      <w:r w:rsidRPr="00AB7E1D">
        <w:rPr>
          <w:rStyle w:val="shorttext"/>
          <w:rFonts w:ascii="Times New Roman" w:hAnsi="Times New Roman" w:cs="Times New Roman"/>
          <w:i/>
          <w:sz w:val="28"/>
          <w:szCs w:val="28"/>
        </w:rPr>
        <w:t xml:space="preserve">is estimated to </w:t>
      </w:r>
      <w:r w:rsidRPr="00AB7E1D">
        <w:rPr>
          <w:rStyle w:val="hps"/>
          <w:rFonts w:ascii="Times New Roman" w:hAnsi="Times New Roman" w:cs="Times New Roman"/>
          <w:i/>
          <w:sz w:val="28"/>
          <w:szCs w:val="28"/>
        </w:rPr>
        <w:t>be</w:t>
      </w:r>
      <w:r w:rsidRPr="00AB7E1D">
        <w:rPr>
          <w:rStyle w:val="shorttext"/>
          <w:rFonts w:ascii="Times New Roman" w:hAnsi="Times New Roman" w:cs="Times New Roman"/>
          <w:i/>
          <w:sz w:val="28"/>
          <w:szCs w:val="28"/>
        </w:rPr>
        <w:t xml:space="preserve"> </w:t>
      </w:r>
      <w:r w:rsidRPr="00AB7E1D">
        <w:rPr>
          <w:rStyle w:val="hps"/>
          <w:rFonts w:ascii="Times New Roman" w:hAnsi="Times New Roman" w:cs="Times New Roman"/>
          <w:i/>
          <w:sz w:val="28"/>
          <w:szCs w:val="28"/>
        </w:rPr>
        <w:t>of</w:t>
      </w:r>
      <w:r w:rsidRPr="00AB7E1D">
        <w:rPr>
          <w:rStyle w:val="shorttext"/>
          <w:rFonts w:ascii="Times New Roman" w:hAnsi="Times New Roman" w:cs="Times New Roman"/>
          <w:i/>
          <w:sz w:val="28"/>
          <w:szCs w:val="28"/>
        </w:rPr>
        <w:t xml:space="preserve"> </w:t>
      </w:r>
      <w:r w:rsidRPr="00AB7E1D">
        <w:rPr>
          <w:rStyle w:val="hps"/>
          <w:rFonts w:ascii="Times New Roman" w:hAnsi="Times New Roman" w:cs="Times New Roman"/>
          <w:i/>
          <w:sz w:val="28"/>
          <w:szCs w:val="28"/>
        </w:rPr>
        <w:t>interest</w:t>
      </w:r>
      <w:r w:rsidRPr="00AB7E1D">
        <w:rPr>
          <w:rStyle w:val="shorttext"/>
          <w:rFonts w:ascii="Times New Roman" w:hAnsi="Times New Roman" w:cs="Times New Roman"/>
          <w:i/>
          <w:sz w:val="28"/>
          <w:szCs w:val="28"/>
        </w:rPr>
        <w:t xml:space="preserve"> </w:t>
      </w:r>
      <w:r w:rsidRPr="00AB7E1D">
        <w:rPr>
          <w:rStyle w:val="hps"/>
          <w:rFonts w:ascii="Times New Roman" w:hAnsi="Times New Roman" w:cs="Times New Roman"/>
          <w:i/>
          <w:sz w:val="28"/>
          <w:szCs w:val="28"/>
        </w:rPr>
        <w:t>to</w:t>
      </w:r>
      <w:r w:rsidRPr="00AB7E1D">
        <w:rPr>
          <w:rStyle w:val="shorttext"/>
          <w:rFonts w:ascii="Times New Roman" w:hAnsi="Times New Roman" w:cs="Times New Roman"/>
          <w:i/>
          <w:sz w:val="28"/>
          <w:szCs w:val="28"/>
        </w:rPr>
        <w:t xml:space="preserve"> </w:t>
      </w:r>
      <w:r w:rsidRPr="00AB7E1D">
        <w:rPr>
          <w:rStyle w:val="hps"/>
          <w:rFonts w:ascii="Times New Roman" w:hAnsi="Times New Roman" w:cs="Times New Roman"/>
          <w:i/>
          <w:sz w:val="28"/>
          <w:szCs w:val="28"/>
        </w:rPr>
        <w:t>disclose (5-6</w:t>
      </w:r>
      <w:r w:rsidRPr="00AB7E1D">
        <w:rPr>
          <w:rStyle w:val="shorttext"/>
          <w:rFonts w:ascii="Times New Roman" w:hAnsi="Times New Roman" w:cs="Times New Roman"/>
          <w:i/>
          <w:sz w:val="28"/>
          <w:szCs w:val="28"/>
        </w:rPr>
        <w:t xml:space="preserve"> </w:t>
      </w:r>
      <w:r w:rsidRPr="00AB7E1D">
        <w:rPr>
          <w:rStyle w:val="hps"/>
          <w:rFonts w:ascii="Times New Roman" w:hAnsi="Times New Roman" w:cs="Times New Roman"/>
          <w:i/>
          <w:sz w:val="28"/>
          <w:szCs w:val="28"/>
        </w:rPr>
        <w:t>minutes).</w:t>
      </w:r>
    </w:p>
    <w:p w:rsidR="00AB7E1D" w:rsidRPr="00AB7E1D" w:rsidRDefault="00AB7E1D" w:rsidP="00AB7E1D">
      <w:pPr>
        <w:rPr>
          <w:rFonts w:ascii="Times New Roman" w:hAnsi="Times New Roman" w:cs="Times New Roman"/>
          <w:bCs/>
          <w:sz w:val="28"/>
          <w:szCs w:val="28"/>
        </w:rPr>
      </w:pPr>
    </w:p>
    <w:p w:rsidR="00AB7E1D" w:rsidRPr="00AB7E1D" w:rsidRDefault="00AB7E1D" w:rsidP="00AB7E1D">
      <w:pPr>
        <w:ind w:firstLine="567"/>
        <w:rPr>
          <w:rFonts w:ascii="Times New Roman" w:hAnsi="Times New Roman" w:cs="Times New Roman"/>
          <w:b/>
          <w:sz w:val="28"/>
          <w:szCs w:val="28"/>
        </w:rPr>
      </w:pPr>
    </w:p>
    <w:p w:rsidR="00AB7E1D" w:rsidRPr="00AB7E1D" w:rsidRDefault="00AB7E1D" w:rsidP="00AB7E1D">
      <w:pPr>
        <w:tabs>
          <w:tab w:val="left" w:pos="2070"/>
        </w:tabs>
        <w:jc w:val="center"/>
        <w:rPr>
          <w:rStyle w:val="hps"/>
          <w:rFonts w:ascii="Times New Roman" w:hAnsi="Times New Roman" w:cs="Times New Roman"/>
          <w:b/>
          <w:sz w:val="28"/>
          <w:szCs w:val="28"/>
        </w:rPr>
      </w:pPr>
      <w:r w:rsidRPr="00AB7E1D">
        <w:rPr>
          <w:rStyle w:val="shorttext"/>
          <w:rFonts w:ascii="Times New Roman" w:hAnsi="Times New Roman" w:cs="Times New Roman"/>
          <w:b/>
          <w:sz w:val="28"/>
          <w:szCs w:val="28"/>
        </w:rPr>
        <w:t>1 - M</w:t>
      </w:r>
      <w:r w:rsidRPr="00AB7E1D">
        <w:rPr>
          <w:rStyle w:val="hps"/>
          <w:rFonts w:ascii="Times New Roman" w:hAnsi="Times New Roman" w:cs="Times New Roman"/>
          <w:b/>
          <w:sz w:val="28"/>
          <w:szCs w:val="28"/>
        </w:rPr>
        <w:t>idterm</w:t>
      </w:r>
      <w:r w:rsidRPr="00AB7E1D">
        <w:rPr>
          <w:rStyle w:val="shorttext"/>
          <w:rFonts w:ascii="Times New Roman" w:hAnsi="Times New Roman" w:cs="Times New Roman"/>
          <w:b/>
          <w:sz w:val="28"/>
          <w:szCs w:val="28"/>
        </w:rPr>
        <w:t xml:space="preserve"> </w:t>
      </w:r>
      <w:r w:rsidRPr="00AB7E1D">
        <w:rPr>
          <w:rStyle w:val="hps"/>
          <w:rFonts w:ascii="Times New Roman" w:hAnsi="Times New Roman" w:cs="Times New Roman"/>
          <w:b/>
          <w:sz w:val="28"/>
          <w:szCs w:val="28"/>
        </w:rPr>
        <w:t>control</w:t>
      </w:r>
      <w:r w:rsidRPr="00AB7E1D">
        <w:rPr>
          <w:rStyle w:val="shorttext"/>
          <w:rFonts w:ascii="Times New Roman" w:hAnsi="Times New Roman" w:cs="Times New Roman"/>
          <w:b/>
          <w:sz w:val="28"/>
          <w:szCs w:val="28"/>
        </w:rPr>
        <w:t xml:space="preserve"> </w:t>
      </w:r>
      <w:r w:rsidRPr="00AB7E1D">
        <w:rPr>
          <w:rStyle w:val="hps"/>
          <w:rFonts w:ascii="Times New Roman" w:hAnsi="Times New Roman" w:cs="Times New Roman"/>
          <w:b/>
          <w:sz w:val="28"/>
          <w:szCs w:val="28"/>
        </w:rPr>
        <w:t>received from</w:t>
      </w:r>
      <w:r w:rsidRPr="00AB7E1D">
        <w:rPr>
          <w:rStyle w:val="shorttext"/>
          <w:rFonts w:ascii="Times New Roman" w:hAnsi="Times New Roman" w:cs="Times New Roman"/>
          <w:b/>
          <w:sz w:val="28"/>
          <w:szCs w:val="28"/>
        </w:rPr>
        <w:t xml:space="preserve"> </w:t>
      </w:r>
      <w:r w:rsidRPr="00AB7E1D">
        <w:rPr>
          <w:rStyle w:val="hps"/>
          <w:rFonts w:ascii="Times New Roman" w:hAnsi="Times New Roman" w:cs="Times New Roman"/>
          <w:b/>
          <w:sz w:val="28"/>
          <w:szCs w:val="28"/>
        </w:rPr>
        <w:t>control</w:t>
      </w:r>
      <w:r w:rsidRPr="00AB7E1D">
        <w:rPr>
          <w:rStyle w:val="shorttext"/>
          <w:rFonts w:ascii="Times New Roman" w:hAnsi="Times New Roman" w:cs="Times New Roman"/>
          <w:b/>
          <w:sz w:val="28"/>
          <w:szCs w:val="28"/>
        </w:rPr>
        <w:t xml:space="preserve"> </w:t>
      </w:r>
      <w:r w:rsidRPr="00AB7E1D">
        <w:rPr>
          <w:rStyle w:val="hps"/>
          <w:rFonts w:ascii="Times New Roman" w:hAnsi="Times New Roman" w:cs="Times New Roman"/>
          <w:b/>
          <w:sz w:val="28"/>
          <w:szCs w:val="28"/>
        </w:rPr>
        <w:t>questions.</w:t>
      </w:r>
    </w:p>
    <w:p w:rsidR="00AB7E1D" w:rsidRPr="00AB7E1D" w:rsidRDefault="00AB7E1D" w:rsidP="00AB7E1D">
      <w:pPr>
        <w:tabs>
          <w:tab w:val="left" w:pos="2070"/>
        </w:tabs>
        <w:jc w:val="center"/>
        <w:rPr>
          <w:rStyle w:val="shorttext"/>
          <w:rFonts w:ascii="Times New Roman" w:hAnsi="Times New Roman" w:cs="Times New Roman"/>
          <w:b/>
          <w:sz w:val="28"/>
          <w:szCs w:val="28"/>
        </w:rPr>
      </w:pPr>
    </w:p>
    <w:p w:rsidR="00AB7E1D" w:rsidRPr="00AB7E1D" w:rsidRDefault="00AB7E1D" w:rsidP="00AB7E1D">
      <w:pPr>
        <w:jc w:val="both"/>
        <w:rPr>
          <w:rFonts w:ascii="Times New Roman" w:hAnsi="Times New Roman" w:cs="Times New Roman"/>
          <w:sz w:val="28"/>
          <w:szCs w:val="28"/>
        </w:rPr>
      </w:pPr>
      <w:r w:rsidRPr="00AB7E1D">
        <w:rPr>
          <w:rFonts w:ascii="Times New Roman" w:hAnsi="Times New Roman" w:cs="Times New Roman"/>
          <w:sz w:val="28"/>
          <w:szCs w:val="28"/>
        </w:rPr>
        <w:t xml:space="preserve">1. Environmental and technical progress. </w:t>
      </w:r>
      <w:proofErr w:type="gramStart"/>
      <w:r w:rsidRPr="00AB7E1D">
        <w:rPr>
          <w:rFonts w:ascii="Times New Roman" w:hAnsi="Times New Roman" w:cs="Times New Roman"/>
          <w:sz w:val="28"/>
          <w:szCs w:val="28"/>
        </w:rPr>
        <w:t>Global environmental problems.</w:t>
      </w:r>
      <w:proofErr w:type="gramEnd"/>
    </w:p>
    <w:p w:rsidR="00AB7E1D" w:rsidRPr="00AB7E1D" w:rsidRDefault="00AB7E1D" w:rsidP="00AB7E1D">
      <w:pPr>
        <w:jc w:val="both"/>
        <w:rPr>
          <w:rFonts w:ascii="Times New Roman" w:hAnsi="Times New Roman" w:cs="Times New Roman"/>
          <w:sz w:val="28"/>
          <w:szCs w:val="28"/>
        </w:rPr>
      </w:pPr>
      <w:r w:rsidRPr="00AB7E1D">
        <w:rPr>
          <w:rFonts w:ascii="Times New Roman" w:hAnsi="Times New Roman" w:cs="Times New Roman"/>
          <w:sz w:val="28"/>
          <w:szCs w:val="28"/>
        </w:rPr>
        <w:t xml:space="preserve">2. Organisms and environment habitat. </w:t>
      </w:r>
    </w:p>
    <w:p w:rsidR="00AB7E1D" w:rsidRPr="00AB7E1D" w:rsidRDefault="00AB7E1D" w:rsidP="00AB7E1D">
      <w:pPr>
        <w:jc w:val="both"/>
        <w:rPr>
          <w:rFonts w:ascii="Times New Roman" w:hAnsi="Times New Roman" w:cs="Times New Roman"/>
          <w:sz w:val="28"/>
          <w:szCs w:val="28"/>
        </w:rPr>
      </w:pPr>
      <w:r w:rsidRPr="00AB7E1D">
        <w:rPr>
          <w:rFonts w:ascii="Times New Roman" w:hAnsi="Times New Roman" w:cs="Times New Roman"/>
          <w:sz w:val="28"/>
          <w:szCs w:val="28"/>
        </w:rPr>
        <w:t>3. Why is air pollution harmful?</w:t>
      </w:r>
    </w:p>
    <w:p w:rsidR="00AB7E1D" w:rsidRPr="00AB7E1D" w:rsidRDefault="00AB7E1D" w:rsidP="00AB7E1D">
      <w:pPr>
        <w:jc w:val="both"/>
        <w:rPr>
          <w:rFonts w:ascii="Times New Roman" w:hAnsi="Times New Roman" w:cs="Times New Roman"/>
          <w:sz w:val="28"/>
          <w:szCs w:val="28"/>
          <w:lang w:val="kk-KZ"/>
        </w:rPr>
      </w:pPr>
      <w:r w:rsidRPr="00AB7E1D">
        <w:rPr>
          <w:rFonts w:ascii="Times New Roman" w:hAnsi="Times New Roman" w:cs="Times New Roman"/>
          <w:sz w:val="28"/>
          <w:szCs w:val="28"/>
        </w:rPr>
        <w:t>4</w:t>
      </w:r>
      <w:r w:rsidRPr="00AB7E1D">
        <w:rPr>
          <w:rFonts w:ascii="Times New Roman" w:hAnsi="Times New Roman" w:cs="Times New Roman"/>
          <w:sz w:val="28"/>
          <w:szCs w:val="28"/>
          <w:lang w:val="kk-KZ"/>
        </w:rPr>
        <w:t>. Biotic evolution in the biosphere</w:t>
      </w:r>
    </w:p>
    <w:p w:rsidR="00AB7E1D" w:rsidRPr="00AB7E1D" w:rsidRDefault="00AB7E1D" w:rsidP="00AB7E1D">
      <w:pPr>
        <w:jc w:val="both"/>
        <w:rPr>
          <w:rFonts w:ascii="Times New Roman" w:hAnsi="Times New Roman" w:cs="Times New Roman"/>
          <w:sz w:val="28"/>
          <w:szCs w:val="28"/>
        </w:rPr>
      </w:pPr>
      <w:r w:rsidRPr="00AB7E1D">
        <w:rPr>
          <w:rFonts w:ascii="Times New Roman" w:hAnsi="Times New Roman" w:cs="Times New Roman"/>
          <w:sz w:val="28"/>
          <w:szCs w:val="28"/>
        </w:rPr>
        <w:t>5</w:t>
      </w:r>
      <w:r w:rsidRPr="00AB7E1D">
        <w:rPr>
          <w:rFonts w:ascii="Times New Roman" w:hAnsi="Times New Roman" w:cs="Times New Roman"/>
          <w:sz w:val="28"/>
          <w:szCs w:val="28"/>
          <w:lang w:val="kk-KZ"/>
        </w:rPr>
        <w:t>. The "green" economy</w:t>
      </w:r>
    </w:p>
    <w:p w:rsidR="00AB7E1D" w:rsidRPr="00AB7E1D" w:rsidRDefault="00AB7E1D" w:rsidP="00AB7E1D">
      <w:pPr>
        <w:jc w:val="both"/>
        <w:rPr>
          <w:rFonts w:ascii="Times New Roman" w:hAnsi="Times New Roman" w:cs="Times New Roman"/>
          <w:sz w:val="28"/>
          <w:szCs w:val="28"/>
        </w:rPr>
      </w:pPr>
      <w:proofErr w:type="gramStart"/>
      <w:r w:rsidRPr="00AB7E1D">
        <w:rPr>
          <w:rFonts w:ascii="Times New Roman" w:hAnsi="Times New Roman" w:cs="Times New Roman"/>
          <w:sz w:val="28"/>
          <w:szCs w:val="28"/>
        </w:rPr>
        <w:t>6.Reserves</w:t>
      </w:r>
      <w:proofErr w:type="gramEnd"/>
      <w:r w:rsidRPr="00AB7E1D">
        <w:rPr>
          <w:rFonts w:ascii="Times New Roman" w:hAnsi="Times New Roman" w:cs="Times New Roman"/>
          <w:sz w:val="28"/>
          <w:szCs w:val="28"/>
        </w:rPr>
        <w:t xml:space="preserve"> and natural parks of the Republic of  Kazakhstan</w:t>
      </w:r>
    </w:p>
    <w:p w:rsidR="00AB7E1D" w:rsidRPr="00AB7E1D" w:rsidRDefault="00AB7E1D" w:rsidP="00AB7E1D">
      <w:pPr>
        <w:jc w:val="both"/>
        <w:rPr>
          <w:rFonts w:ascii="Times New Roman" w:hAnsi="Times New Roman" w:cs="Times New Roman"/>
          <w:sz w:val="28"/>
          <w:szCs w:val="28"/>
          <w:lang w:val="kk-KZ"/>
        </w:rPr>
      </w:pPr>
      <w:r w:rsidRPr="00AB7E1D">
        <w:rPr>
          <w:rFonts w:ascii="Times New Roman" w:hAnsi="Times New Roman" w:cs="Times New Roman"/>
          <w:sz w:val="28"/>
          <w:szCs w:val="28"/>
        </w:rPr>
        <w:t>7</w:t>
      </w:r>
      <w:r w:rsidRPr="00AB7E1D">
        <w:rPr>
          <w:rFonts w:ascii="Times New Roman" w:hAnsi="Times New Roman" w:cs="Times New Roman"/>
          <w:sz w:val="28"/>
          <w:szCs w:val="28"/>
          <w:lang w:val="kk-KZ"/>
        </w:rPr>
        <w:t>. Quality of the environment and human health</w:t>
      </w:r>
    </w:p>
    <w:p w:rsidR="00AB7E1D" w:rsidRPr="00AB7E1D" w:rsidRDefault="00AB7E1D" w:rsidP="00AB7E1D">
      <w:pPr>
        <w:jc w:val="both"/>
        <w:rPr>
          <w:rFonts w:ascii="Times New Roman" w:hAnsi="Times New Roman" w:cs="Times New Roman"/>
          <w:sz w:val="28"/>
          <w:szCs w:val="28"/>
          <w:lang w:val="kk-KZ"/>
        </w:rPr>
      </w:pPr>
      <w:r w:rsidRPr="00AB7E1D">
        <w:rPr>
          <w:rFonts w:ascii="Times New Roman" w:hAnsi="Times New Roman" w:cs="Times New Roman"/>
          <w:sz w:val="28"/>
          <w:szCs w:val="28"/>
        </w:rPr>
        <w:t>8</w:t>
      </w:r>
      <w:r w:rsidRPr="00AB7E1D">
        <w:rPr>
          <w:rFonts w:ascii="Times New Roman" w:hAnsi="Times New Roman" w:cs="Times New Roman"/>
          <w:sz w:val="28"/>
          <w:szCs w:val="28"/>
          <w:lang w:val="kk-KZ"/>
        </w:rPr>
        <w:t>. Pollution of the atmosphere by emissions of transport</w:t>
      </w:r>
    </w:p>
    <w:p w:rsidR="00AB7E1D" w:rsidRPr="00AB7E1D" w:rsidRDefault="00AB7E1D" w:rsidP="00AB7E1D">
      <w:pPr>
        <w:jc w:val="both"/>
        <w:rPr>
          <w:rFonts w:ascii="Times New Roman" w:hAnsi="Times New Roman" w:cs="Times New Roman"/>
          <w:sz w:val="28"/>
          <w:szCs w:val="28"/>
          <w:lang w:val="kk-KZ"/>
        </w:rPr>
      </w:pPr>
      <w:r w:rsidRPr="00AB7E1D">
        <w:rPr>
          <w:rFonts w:ascii="Times New Roman" w:hAnsi="Times New Roman" w:cs="Times New Roman"/>
          <w:sz w:val="28"/>
          <w:szCs w:val="28"/>
        </w:rPr>
        <w:t>9</w:t>
      </w:r>
      <w:r w:rsidRPr="00AB7E1D">
        <w:rPr>
          <w:rFonts w:ascii="Times New Roman" w:hAnsi="Times New Roman" w:cs="Times New Roman"/>
          <w:sz w:val="28"/>
          <w:szCs w:val="28"/>
          <w:lang w:val="kk-KZ"/>
        </w:rPr>
        <w:t>. Methods of cleaning gas emissions into the atmosphere</w:t>
      </w:r>
    </w:p>
    <w:p w:rsidR="00AB7E1D" w:rsidRPr="00AB7E1D" w:rsidRDefault="00AB7E1D" w:rsidP="00AB7E1D">
      <w:pPr>
        <w:jc w:val="both"/>
        <w:rPr>
          <w:rFonts w:ascii="Times New Roman" w:hAnsi="Times New Roman" w:cs="Times New Roman"/>
          <w:sz w:val="28"/>
          <w:szCs w:val="28"/>
          <w:lang w:val="kk-KZ"/>
        </w:rPr>
      </w:pPr>
      <w:r w:rsidRPr="00AB7E1D">
        <w:rPr>
          <w:rFonts w:ascii="Times New Roman" w:hAnsi="Times New Roman" w:cs="Times New Roman"/>
          <w:sz w:val="28"/>
          <w:szCs w:val="28"/>
          <w:lang w:val="kk-KZ"/>
        </w:rPr>
        <w:t>1</w:t>
      </w:r>
      <w:r w:rsidRPr="00AB7E1D">
        <w:rPr>
          <w:rFonts w:ascii="Times New Roman" w:hAnsi="Times New Roman" w:cs="Times New Roman"/>
          <w:sz w:val="28"/>
          <w:szCs w:val="28"/>
        </w:rPr>
        <w:t>0</w:t>
      </w:r>
      <w:r w:rsidRPr="00AB7E1D">
        <w:rPr>
          <w:rFonts w:ascii="Times New Roman" w:hAnsi="Times New Roman" w:cs="Times New Roman"/>
          <w:sz w:val="28"/>
          <w:szCs w:val="28"/>
          <w:lang w:val="kk-KZ"/>
        </w:rPr>
        <w:t>. Activities to combat vehicle emissions</w:t>
      </w:r>
    </w:p>
    <w:p w:rsidR="00AB7E1D" w:rsidRPr="00AB7E1D" w:rsidRDefault="00AB7E1D" w:rsidP="00AB7E1D">
      <w:pPr>
        <w:jc w:val="both"/>
        <w:rPr>
          <w:rFonts w:ascii="Times New Roman" w:hAnsi="Times New Roman" w:cs="Times New Roman"/>
          <w:sz w:val="28"/>
          <w:szCs w:val="28"/>
        </w:rPr>
      </w:pPr>
      <w:r w:rsidRPr="00AB7E1D">
        <w:rPr>
          <w:rFonts w:ascii="Times New Roman" w:hAnsi="Times New Roman" w:cs="Times New Roman"/>
          <w:sz w:val="28"/>
          <w:szCs w:val="28"/>
        </w:rPr>
        <w:t>11. The boundaries of the biosphere</w:t>
      </w:r>
    </w:p>
    <w:p w:rsidR="00AB7E1D" w:rsidRPr="00AB7E1D" w:rsidRDefault="00AB7E1D" w:rsidP="00AB7E1D">
      <w:pPr>
        <w:jc w:val="both"/>
        <w:rPr>
          <w:rFonts w:ascii="Times New Roman" w:hAnsi="Times New Roman" w:cs="Times New Roman"/>
          <w:noProof/>
          <w:sz w:val="28"/>
          <w:szCs w:val="28"/>
        </w:rPr>
      </w:pPr>
      <w:r w:rsidRPr="00AB7E1D">
        <w:rPr>
          <w:rFonts w:ascii="Times New Roman" w:hAnsi="Times New Roman" w:cs="Times New Roman"/>
          <w:sz w:val="28"/>
          <w:szCs w:val="28"/>
        </w:rPr>
        <w:t>12</w:t>
      </w:r>
      <w:proofErr w:type="gramStart"/>
      <w:r w:rsidRPr="00AB7E1D">
        <w:rPr>
          <w:rFonts w:ascii="Times New Roman" w:hAnsi="Times New Roman" w:cs="Times New Roman"/>
          <w:sz w:val="28"/>
          <w:szCs w:val="28"/>
        </w:rPr>
        <w:t>.</w:t>
      </w:r>
      <w:r w:rsidRPr="00AB7E1D">
        <w:rPr>
          <w:rFonts w:ascii="Times New Roman" w:hAnsi="Times New Roman" w:cs="Times New Roman"/>
          <w:noProof/>
          <w:sz w:val="28"/>
          <w:szCs w:val="28"/>
        </w:rPr>
        <w:t>Environmental</w:t>
      </w:r>
      <w:proofErr w:type="gramEnd"/>
      <w:r w:rsidRPr="00AB7E1D">
        <w:rPr>
          <w:rFonts w:ascii="Times New Roman" w:hAnsi="Times New Roman" w:cs="Times New Roman"/>
          <w:noProof/>
          <w:sz w:val="28"/>
          <w:szCs w:val="28"/>
        </w:rPr>
        <w:t xml:space="preserve"> assessment</w:t>
      </w:r>
    </w:p>
    <w:p w:rsidR="00AB7E1D" w:rsidRPr="00AB7E1D" w:rsidRDefault="00AB7E1D" w:rsidP="00AB7E1D">
      <w:pPr>
        <w:jc w:val="both"/>
        <w:rPr>
          <w:rFonts w:ascii="Times New Roman" w:hAnsi="Times New Roman" w:cs="Times New Roman"/>
          <w:sz w:val="28"/>
          <w:szCs w:val="28"/>
        </w:rPr>
      </w:pPr>
      <w:r w:rsidRPr="00AB7E1D">
        <w:rPr>
          <w:rFonts w:ascii="Times New Roman" w:hAnsi="Times New Roman" w:cs="Times New Roman"/>
          <w:noProof/>
          <w:sz w:val="28"/>
          <w:szCs w:val="28"/>
        </w:rPr>
        <w:t>13. Environmental monitoring.</w:t>
      </w:r>
    </w:p>
    <w:p w:rsidR="00AB7E1D" w:rsidRPr="00AB7E1D" w:rsidRDefault="00AB7E1D" w:rsidP="00AB7E1D">
      <w:pPr>
        <w:jc w:val="both"/>
        <w:rPr>
          <w:rFonts w:ascii="Times New Roman" w:hAnsi="Times New Roman" w:cs="Times New Roman"/>
          <w:noProof/>
          <w:sz w:val="28"/>
          <w:szCs w:val="28"/>
        </w:rPr>
      </w:pPr>
      <w:r w:rsidRPr="00AB7E1D">
        <w:rPr>
          <w:rFonts w:ascii="Times New Roman" w:hAnsi="Times New Roman" w:cs="Times New Roman"/>
          <w:noProof/>
          <w:sz w:val="28"/>
          <w:szCs w:val="28"/>
        </w:rPr>
        <w:t>14. Conservation of biological and landscape diversity.</w:t>
      </w:r>
    </w:p>
    <w:p w:rsidR="00AB7E1D" w:rsidRPr="00AB7E1D" w:rsidRDefault="00AB7E1D" w:rsidP="00AB7E1D">
      <w:pPr>
        <w:jc w:val="both"/>
        <w:rPr>
          <w:rFonts w:ascii="Times New Roman" w:hAnsi="Times New Roman" w:cs="Times New Roman"/>
          <w:noProof/>
          <w:sz w:val="28"/>
          <w:szCs w:val="28"/>
        </w:rPr>
      </w:pPr>
      <w:r w:rsidRPr="00AB7E1D">
        <w:rPr>
          <w:rFonts w:ascii="Times New Roman" w:hAnsi="Times New Roman" w:cs="Times New Roman"/>
          <w:noProof/>
          <w:sz w:val="28"/>
          <w:szCs w:val="28"/>
        </w:rPr>
        <w:t xml:space="preserve">15. Ecological and economic system, the conditions for its sustainable development. </w:t>
      </w:r>
    </w:p>
    <w:p w:rsidR="00AB7E1D" w:rsidRPr="00AB7E1D" w:rsidRDefault="00AB7E1D" w:rsidP="00AB7E1D">
      <w:pPr>
        <w:jc w:val="both"/>
        <w:rPr>
          <w:rFonts w:ascii="Times New Roman" w:hAnsi="Times New Roman" w:cs="Times New Roman"/>
          <w:noProof/>
          <w:sz w:val="28"/>
          <w:szCs w:val="28"/>
        </w:rPr>
      </w:pPr>
      <w:r w:rsidRPr="00AB7E1D">
        <w:rPr>
          <w:rFonts w:ascii="Times New Roman" w:hAnsi="Times New Roman" w:cs="Times New Roman"/>
          <w:noProof/>
          <w:sz w:val="28"/>
          <w:szCs w:val="28"/>
        </w:rPr>
        <w:t>16.Natural resource management.</w:t>
      </w:r>
    </w:p>
    <w:p w:rsidR="00AB7E1D" w:rsidRPr="00AB7E1D" w:rsidRDefault="00AB7E1D" w:rsidP="00AB7E1D">
      <w:pPr>
        <w:jc w:val="both"/>
        <w:rPr>
          <w:rFonts w:ascii="Times New Roman" w:hAnsi="Times New Roman" w:cs="Times New Roman"/>
          <w:sz w:val="28"/>
          <w:szCs w:val="28"/>
        </w:rPr>
      </w:pPr>
      <w:r w:rsidRPr="00AB7E1D">
        <w:rPr>
          <w:rFonts w:ascii="Times New Roman" w:hAnsi="Times New Roman" w:cs="Times New Roman"/>
          <w:sz w:val="28"/>
          <w:szCs w:val="28"/>
        </w:rPr>
        <w:t xml:space="preserve">17. Living matter, its composition, functions and distribution in the biosphere. The difference between living </w:t>
      </w:r>
      <w:proofErr w:type="gramStart"/>
      <w:r w:rsidRPr="00AB7E1D">
        <w:rPr>
          <w:rFonts w:ascii="Times New Roman" w:hAnsi="Times New Roman" w:cs="Times New Roman"/>
          <w:sz w:val="28"/>
          <w:szCs w:val="28"/>
        </w:rPr>
        <w:t>matter</w:t>
      </w:r>
      <w:proofErr w:type="gramEnd"/>
      <w:r w:rsidRPr="00AB7E1D">
        <w:rPr>
          <w:rFonts w:ascii="Times New Roman" w:hAnsi="Times New Roman" w:cs="Times New Roman"/>
          <w:sz w:val="28"/>
          <w:szCs w:val="28"/>
        </w:rPr>
        <w:t xml:space="preserve"> from inert, nonliving, biogenic matter</w:t>
      </w:r>
    </w:p>
    <w:p w:rsidR="00AB7E1D" w:rsidRPr="00AB7E1D" w:rsidRDefault="00AB7E1D" w:rsidP="00AB7E1D">
      <w:pPr>
        <w:jc w:val="both"/>
        <w:rPr>
          <w:rFonts w:ascii="Times New Roman" w:hAnsi="Times New Roman" w:cs="Times New Roman"/>
          <w:sz w:val="28"/>
          <w:szCs w:val="28"/>
        </w:rPr>
      </w:pPr>
      <w:r w:rsidRPr="00AB7E1D">
        <w:rPr>
          <w:rFonts w:ascii="Times New Roman" w:hAnsi="Times New Roman" w:cs="Times New Roman"/>
          <w:sz w:val="28"/>
          <w:szCs w:val="28"/>
        </w:rPr>
        <w:t xml:space="preserve">18. Organisms and environment habitat. </w:t>
      </w:r>
      <w:proofErr w:type="gramStart"/>
      <w:r w:rsidRPr="00AB7E1D">
        <w:rPr>
          <w:rFonts w:ascii="Times New Roman" w:hAnsi="Times New Roman" w:cs="Times New Roman"/>
          <w:sz w:val="28"/>
          <w:szCs w:val="28"/>
        </w:rPr>
        <w:t>Environmental factors.</w:t>
      </w:r>
      <w:proofErr w:type="gramEnd"/>
    </w:p>
    <w:p w:rsidR="00AB7E1D" w:rsidRPr="00AB7E1D" w:rsidRDefault="00AB7E1D" w:rsidP="00AB7E1D">
      <w:pPr>
        <w:jc w:val="both"/>
        <w:rPr>
          <w:rFonts w:ascii="Times New Roman" w:hAnsi="Times New Roman" w:cs="Times New Roman"/>
          <w:sz w:val="28"/>
          <w:szCs w:val="28"/>
        </w:rPr>
      </w:pPr>
      <w:r w:rsidRPr="00AB7E1D">
        <w:rPr>
          <w:rFonts w:ascii="Times New Roman" w:hAnsi="Times New Roman" w:cs="Times New Roman"/>
          <w:sz w:val="28"/>
          <w:szCs w:val="28"/>
        </w:rPr>
        <w:t>19</w:t>
      </w:r>
      <w:proofErr w:type="gramStart"/>
      <w:r w:rsidRPr="00AB7E1D">
        <w:rPr>
          <w:rFonts w:ascii="Times New Roman" w:hAnsi="Times New Roman" w:cs="Times New Roman"/>
          <w:sz w:val="28"/>
          <w:szCs w:val="28"/>
        </w:rPr>
        <w:t>.Population</w:t>
      </w:r>
      <w:proofErr w:type="gramEnd"/>
      <w:r w:rsidRPr="00AB7E1D">
        <w:rPr>
          <w:rFonts w:ascii="Times New Roman" w:hAnsi="Times New Roman" w:cs="Times New Roman"/>
          <w:sz w:val="28"/>
          <w:szCs w:val="28"/>
        </w:rPr>
        <w:t xml:space="preserve"> ecology</w:t>
      </w:r>
    </w:p>
    <w:p w:rsidR="00AB7E1D" w:rsidRPr="00AB7E1D" w:rsidRDefault="00AB7E1D" w:rsidP="00AB7E1D">
      <w:pPr>
        <w:jc w:val="both"/>
        <w:rPr>
          <w:rFonts w:ascii="Times New Roman" w:hAnsi="Times New Roman" w:cs="Times New Roman"/>
          <w:sz w:val="28"/>
          <w:szCs w:val="28"/>
        </w:rPr>
      </w:pPr>
      <w:r w:rsidRPr="00AB7E1D">
        <w:rPr>
          <w:rFonts w:ascii="Times New Roman" w:hAnsi="Times New Roman" w:cs="Times New Roman"/>
          <w:sz w:val="28"/>
          <w:szCs w:val="28"/>
        </w:rPr>
        <w:t>20</w:t>
      </w:r>
      <w:proofErr w:type="gramStart"/>
      <w:r w:rsidRPr="00AB7E1D">
        <w:rPr>
          <w:rFonts w:ascii="Times New Roman" w:hAnsi="Times New Roman" w:cs="Times New Roman"/>
          <w:sz w:val="28"/>
          <w:szCs w:val="28"/>
        </w:rPr>
        <w:t>.Functional</w:t>
      </w:r>
      <w:proofErr w:type="gramEnd"/>
      <w:r w:rsidRPr="00AB7E1D">
        <w:rPr>
          <w:rFonts w:ascii="Times New Roman" w:hAnsi="Times New Roman" w:cs="Times New Roman"/>
          <w:sz w:val="28"/>
          <w:szCs w:val="28"/>
        </w:rPr>
        <w:t xml:space="preserve"> ecosystem structure</w:t>
      </w:r>
    </w:p>
    <w:p w:rsidR="00AB7E1D" w:rsidRPr="00AB7E1D" w:rsidRDefault="00AB7E1D" w:rsidP="00AB7E1D">
      <w:pPr>
        <w:jc w:val="both"/>
        <w:rPr>
          <w:rFonts w:ascii="Times New Roman" w:hAnsi="Times New Roman" w:cs="Times New Roman"/>
          <w:sz w:val="28"/>
          <w:szCs w:val="28"/>
        </w:rPr>
      </w:pPr>
      <w:r w:rsidRPr="00AB7E1D">
        <w:rPr>
          <w:rFonts w:ascii="Times New Roman" w:hAnsi="Times New Roman" w:cs="Times New Roman"/>
          <w:sz w:val="28"/>
          <w:szCs w:val="28"/>
        </w:rPr>
        <w:t>21</w:t>
      </w:r>
      <w:proofErr w:type="gramStart"/>
      <w:r w:rsidRPr="00AB7E1D">
        <w:rPr>
          <w:rFonts w:ascii="Times New Roman" w:hAnsi="Times New Roman" w:cs="Times New Roman"/>
          <w:sz w:val="28"/>
          <w:szCs w:val="28"/>
        </w:rPr>
        <w:t>.The</w:t>
      </w:r>
      <w:proofErr w:type="gramEnd"/>
      <w:r w:rsidRPr="00AB7E1D">
        <w:rPr>
          <w:rFonts w:ascii="Times New Roman" w:hAnsi="Times New Roman" w:cs="Times New Roman"/>
          <w:sz w:val="28"/>
          <w:szCs w:val="28"/>
        </w:rPr>
        <w:t xml:space="preserve"> structure of the biosphere</w:t>
      </w:r>
    </w:p>
    <w:p w:rsidR="00AB7E1D" w:rsidRPr="00AB7E1D" w:rsidRDefault="00AB7E1D" w:rsidP="00AB7E1D">
      <w:pPr>
        <w:jc w:val="both"/>
        <w:rPr>
          <w:rFonts w:ascii="Times New Roman" w:hAnsi="Times New Roman" w:cs="Times New Roman"/>
          <w:sz w:val="28"/>
          <w:szCs w:val="28"/>
        </w:rPr>
      </w:pPr>
      <w:r w:rsidRPr="00AB7E1D">
        <w:rPr>
          <w:rFonts w:ascii="Times New Roman" w:hAnsi="Times New Roman" w:cs="Times New Roman"/>
          <w:sz w:val="28"/>
          <w:szCs w:val="28"/>
        </w:rPr>
        <w:t>22. Biogeochemical processes in the biosphere.</w:t>
      </w:r>
    </w:p>
    <w:p w:rsidR="00AB7E1D" w:rsidRPr="00AB7E1D" w:rsidRDefault="00AB7E1D" w:rsidP="00AB7E1D">
      <w:pPr>
        <w:jc w:val="both"/>
        <w:rPr>
          <w:rFonts w:ascii="Times New Roman" w:hAnsi="Times New Roman" w:cs="Times New Roman"/>
          <w:sz w:val="28"/>
          <w:szCs w:val="28"/>
          <w:lang w:val="kk-KZ"/>
        </w:rPr>
      </w:pPr>
      <w:r w:rsidRPr="00AB7E1D">
        <w:rPr>
          <w:rFonts w:ascii="Times New Roman" w:hAnsi="Times New Roman" w:cs="Times New Roman"/>
          <w:sz w:val="28"/>
          <w:szCs w:val="28"/>
        </w:rPr>
        <w:t>23</w:t>
      </w:r>
      <w:proofErr w:type="gramStart"/>
      <w:r w:rsidRPr="00AB7E1D">
        <w:rPr>
          <w:rFonts w:ascii="Times New Roman" w:hAnsi="Times New Roman" w:cs="Times New Roman"/>
          <w:sz w:val="28"/>
          <w:szCs w:val="28"/>
          <w:lang w:val="kk-KZ"/>
        </w:rPr>
        <w:t>.</w:t>
      </w:r>
      <w:proofErr w:type="spellStart"/>
      <w:r w:rsidRPr="00AB7E1D">
        <w:rPr>
          <w:rFonts w:ascii="Times New Roman" w:hAnsi="Times New Roman" w:cs="Times New Roman"/>
          <w:sz w:val="28"/>
          <w:szCs w:val="28"/>
        </w:rPr>
        <w:t>Noosphere</w:t>
      </w:r>
      <w:proofErr w:type="spellEnd"/>
      <w:proofErr w:type="gramEnd"/>
      <w:r w:rsidRPr="00AB7E1D">
        <w:rPr>
          <w:rFonts w:ascii="Times New Roman" w:hAnsi="Times New Roman" w:cs="Times New Roman"/>
          <w:sz w:val="28"/>
          <w:szCs w:val="28"/>
        </w:rPr>
        <w:t xml:space="preserve"> as a stage in the evolution of the biosphere. Modern views on the human role in the </w:t>
      </w:r>
      <w:proofErr w:type="spellStart"/>
      <w:r w:rsidRPr="00AB7E1D">
        <w:rPr>
          <w:rFonts w:ascii="Times New Roman" w:hAnsi="Times New Roman" w:cs="Times New Roman"/>
          <w:sz w:val="28"/>
          <w:szCs w:val="28"/>
        </w:rPr>
        <w:t>noosphere</w:t>
      </w:r>
      <w:proofErr w:type="spellEnd"/>
    </w:p>
    <w:p w:rsidR="00AB7E1D" w:rsidRPr="00AB7E1D" w:rsidRDefault="00AB7E1D" w:rsidP="00AB7E1D">
      <w:pPr>
        <w:jc w:val="both"/>
        <w:rPr>
          <w:rFonts w:ascii="Times New Roman" w:hAnsi="Times New Roman" w:cs="Times New Roman"/>
          <w:sz w:val="28"/>
          <w:szCs w:val="28"/>
        </w:rPr>
      </w:pPr>
      <w:r w:rsidRPr="00AB7E1D">
        <w:rPr>
          <w:rFonts w:ascii="Times New Roman" w:hAnsi="Times New Roman" w:cs="Times New Roman"/>
          <w:sz w:val="28"/>
          <w:szCs w:val="28"/>
        </w:rPr>
        <w:t>24</w:t>
      </w:r>
      <w:proofErr w:type="gramStart"/>
      <w:r w:rsidRPr="00AB7E1D">
        <w:rPr>
          <w:rFonts w:ascii="Times New Roman" w:hAnsi="Times New Roman" w:cs="Times New Roman"/>
          <w:sz w:val="28"/>
          <w:szCs w:val="28"/>
        </w:rPr>
        <w:t>.Biosphere</w:t>
      </w:r>
      <w:proofErr w:type="gramEnd"/>
      <w:r w:rsidRPr="00AB7E1D">
        <w:rPr>
          <w:rFonts w:ascii="Times New Roman" w:hAnsi="Times New Roman" w:cs="Times New Roman"/>
          <w:sz w:val="28"/>
          <w:szCs w:val="28"/>
        </w:rPr>
        <w:t>, its structure, components, distribution of live components</w:t>
      </w:r>
    </w:p>
    <w:p w:rsidR="00AB7E1D" w:rsidRPr="00AB7E1D" w:rsidRDefault="00AB7E1D" w:rsidP="00AB7E1D">
      <w:pPr>
        <w:jc w:val="both"/>
        <w:rPr>
          <w:rFonts w:ascii="Times New Roman" w:hAnsi="Times New Roman" w:cs="Times New Roman"/>
          <w:sz w:val="28"/>
          <w:szCs w:val="28"/>
          <w:lang w:val="kk-KZ"/>
        </w:rPr>
      </w:pPr>
      <w:r w:rsidRPr="00AB7E1D">
        <w:rPr>
          <w:rFonts w:ascii="Times New Roman" w:hAnsi="Times New Roman" w:cs="Times New Roman"/>
          <w:sz w:val="28"/>
          <w:szCs w:val="28"/>
        </w:rPr>
        <w:t>25</w:t>
      </w:r>
      <w:r w:rsidRPr="00AB7E1D">
        <w:rPr>
          <w:rFonts w:ascii="Times New Roman" w:hAnsi="Times New Roman" w:cs="Times New Roman"/>
          <w:sz w:val="28"/>
          <w:szCs w:val="28"/>
          <w:lang w:val="kk-KZ"/>
        </w:rPr>
        <w:t>. Ecological problems of Kazakhstan and ways of overcoming them</w:t>
      </w:r>
    </w:p>
    <w:p w:rsidR="00AB7E1D" w:rsidRPr="00AB7E1D" w:rsidRDefault="00AB7E1D" w:rsidP="00AB7E1D">
      <w:pPr>
        <w:jc w:val="both"/>
        <w:rPr>
          <w:rFonts w:ascii="Times New Roman" w:hAnsi="Times New Roman" w:cs="Times New Roman"/>
          <w:sz w:val="28"/>
          <w:szCs w:val="28"/>
          <w:lang w:val="kk-KZ"/>
        </w:rPr>
      </w:pPr>
    </w:p>
    <w:p w:rsidR="00AB7E1D" w:rsidRPr="00AB7E1D" w:rsidRDefault="00AB7E1D" w:rsidP="00AB7E1D">
      <w:pPr>
        <w:tabs>
          <w:tab w:val="left" w:pos="2070"/>
        </w:tabs>
        <w:jc w:val="center"/>
        <w:rPr>
          <w:rStyle w:val="hps"/>
          <w:rFonts w:ascii="Times New Roman" w:hAnsi="Times New Roman" w:cs="Times New Roman"/>
          <w:b/>
          <w:sz w:val="28"/>
          <w:szCs w:val="28"/>
        </w:rPr>
      </w:pPr>
      <w:r w:rsidRPr="00AB7E1D">
        <w:rPr>
          <w:rStyle w:val="shorttext"/>
          <w:rFonts w:ascii="Times New Roman" w:hAnsi="Times New Roman" w:cs="Times New Roman"/>
          <w:b/>
          <w:sz w:val="28"/>
          <w:szCs w:val="28"/>
        </w:rPr>
        <w:lastRenderedPageBreak/>
        <w:t>2 - M</w:t>
      </w:r>
      <w:r w:rsidRPr="00AB7E1D">
        <w:rPr>
          <w:rStyle w:val="hps"/>
          <w:rFonts w:ascii="Times New Roman" w:hAnsi="Times New Roman" w:cs="Times New Roman"/>
          <w:b/>
          <w:sz w:val="28"/>
          <w:szCs w:val="28"/>
        </w:rPr>
        <w:t>idterm</w:t>
      </w:r>
      <w:r w:rsidRPr="00AB7E1D">
        <w:rPr>
          <w:rStyle w:val="shorttext"/>
          <w:rFonts w:ascii="Times New Roman" w:hAnsi="Times New Roman" w:cs="Times New Roman"/>
          <w:b/>
          <w:sz w:val="28"/>
          <w:szCs w:val="28"/>
        </w:rPr>
        <w:t xml:space="preserve"> </w:t>
      </w:r>
      <w:r w:rsidRPr="00AB7E1D">
        <w:rPr>
          <w:rStyle w:val="hps"/>
          <w:rFonts w:ascii="Times New Roman" w:hAnsi="Times New Roman" w:cs="Times New Roman"/>
          <w:b/>
          <w:sz w:val="28"/>
          <w:szCs w:val="28"/>
        </w:rPr>
        <w:t>control</w:t>
      </w:r>
      <w:r w:rsidRPr="00AB7E1D">
        <w:rPr>
          <w:rStyle w:val="shorttext"/>
          <w:rFonts w:ascii="Times New Roman" w:hAnsi="Times New Roman" w:cs="Times New Roman"/>
          <w:b/>
          <w:sz w:val="28"/>
          <w:szCs w:val="28"/>
        </w:rPr>
        <w:t xml:space="preserve"> </w:t>
      </w:r>
      <w:r w:rsidRPr="00AB7E1D">
        <w:rPr>
          <w:rStyle w:val="hps"/>
          <w:rFonts w:ascii="Times New Roman" w:hAnsi="Times New Roman" w:cs="Times New Roman"/>
          <w:b/>
          <w:sz w:val="28"/>
          <w:szCs w:val="28"/>
        </w:rPr>
        <w:t>received from</w:t>
      </w:r>
      <w:r w:rsidRPr="00AB7E1D">
        <w:rPr>
          <w:rStyle w:val="shorttext"/>
          <w:rFonts w:ascii="Times New Roman" w:hAnsi="Times New Roman" w:cs="Times New Roman"/>
          <w:b/>
          <w:sz w:val="28"/>
          <w:szCs w:val="28"/>
        </w:rPr>
        <w:t xml:space="preserve"> </w:t>
      </w:r>
      <w:r w:rsidRPr="00AB7E1D">
        <w:rPr>
          <w:rStyle w:val="hps"/>
          <w:rFonts w:ascii="Times New Roman" w:hAnsi="Times New Roman" w:cs="Times New Roman"/>
          <w:b/>
          <w:sz w:val="28"/>
          <w:szCs w:val="28"/>
        </w:rPr>
        <w:t>control</w:t>
      </w:r>
      <w:r w:rsidRPr="00AB7E1D">
        <w:rPr>
          <w:rStyle w:val="shorttext"/>
          <w:rFonts w:ascii="Times New Roman" w:hAnsi="Times New Roman" w:cs="Times New Roman"/>
          <w:b/>
          <w:sz w:val="28"/>
          <w:szCs w:val="28"/>
        </w:rPr>
        <w:t xml:space="preserve"> </w:t>
      </w:r>
      <w:r w:rsidRPr="00AB7E1D">
        <w:rPr>
          <w:rStyle w:val="hps"/>
          <w:rFonts w:ascii="Times New Roman" w:hAnsi="Times New Roman" w:cs="Times New Roman"/>
          <w:b/>
          <w:sz w:val="28"/>
          <w:szCs w:val="28"/>
        </w:rPr>
        <w:t>questions.</w:t>
      </w:r>
    </w:p>
    <w:p w:rsidR="00AB7E1D" w:rsidRPr="00AB7E1D" w:rsidRDefault="00AB7E1D" w:rsidP="00AB7E1D">
      <w:pPr>
        <w:tabs>
          <w:tab w:val="left" w:pos="2070"/>
        </w:tabs>
        <w:jc w:val="center"/>
        <w:rPr>
          <w:rStyle w:val="hps"/>
          <w:rFonts w:ascii="Times New Roman" w:hAnsi="Times New Roman" w:cs="Times New Roman"/>
          <w:b/>
          <w:sz w:val="28"/>
          <w:szCs w:val="28"/>
        </w:rPr>
      </w:pPr>
    </w:p>
    <w:p w:rsidR="00AB7E1D" w:rsidRPr="00AB7E1D" w:rsidRDefault="00AB7E1D" w:rsidP="00AB7E1D">
      <w:pPr>
        <w:jc w:val="both"/>
        <w:rPr>
          <w:rFonts w:ascii="Times New Roman" w:hAnsi="Times New Roman" w:cs="Times New Roman"/>
          <w:b/>
          <w:sz w:val="28"/>
          <w:szCs w:val="28"/>
        </w:rPr>
      </w:pPr>
      <w:r w:rsidRPr="00AB7E1D">
        <w:rPr>
          <w:rFonts w:ascii="Times New Roman" w:hAnsi="Times New Roman" w:cs="Times New Roman"/>
          <w:sz w:val="28"/>
          <w:szCs w:val="28"/>
        </w:rPr>
        <w:t>26</w:t>
      </w:r>
      <w:r w:rsidRPr="00AB7E1D">
        <w:rPr>
          <w:rFonts w:ascii="Times New Roman" w:hAnsi="Times New Roman" w:cs="Times New Roman"/>
          <w:sz w:val="28"/>
          <w:szCs w:val="28"/>
          <w:lang w:val="kk-KZ"/>
        </w:rPr>
        <w:t>. International regulation in the field of ecology and environmental protection</w:t>
      </w:r>
    </w:p>
    <w:p w:rsidR="00AB7E1D" w:rsidRPr="00AB7E1D" w:rsidRDefault="00AB7E1D" w:rsidP="00AB7E1D">
      <w:pPr>
        <w:jc w:val="both"/>
        <w:rPr>
          <w:rFonts w:ascii="Times New Roman" w:hAnsi="Times New Roman" w:cs="Times New Roman"/>
          <w:sz w:val="28"/>
          <w:szCs w:val="28"/>
        </w:rPr>
      </w:pPr>
      <w:r w:rsidRPr="00AB7E1D">
        <w:rPr>
          <w:rFonts w:ascii="Times New Roman" w:hAnsi="Times New Roman" w:cs="Times New Roman"/>
          <w:sz w:val="28"/>
          <w:szCs w:val="28"/>
        </w:rPr>
        <w:t>27</w:t>
      </w:r>
      <w:r w:rsidRPr="00AB7E1D">
        <w:rPr>
          <w:rFonts w:ascii="Times New Roman" w:hAnsi="Times New Roman" w:cs="Times New Roman"/>
          <w:sz w:val="28"/>
          <w:szCs w:val="28"/>
          <w:lang w:val="kk-KZ"/>
        </w:rPr>
        <w:t xml:space="preserve">. The relevance of environmental problems in the modern world. </w:t>
      </w:r>
    </w:p>
    <w:p w:rsidR="00AB7E1D" w:rsidRPr="00AB7E1D" w:rsidRDefault="00AB7E1D" w:rsidP="00AB7E1D">
      <w:pPr>
        <w:jc w:val="both"/>
        <w:rPr>
          <w:rFonts w:ascii="Times New Roman" w:hAnsi="Times New Roman" w:cs="Times New Roman"/>
          <w:sz w:val="28"/>
          <w:szCs w:val="28"/>
        </w:rPr>
      </w:pPr>
      <w:r w:rsidRPr="00AB7E1D">
        <w:rPr>
          <w:rFonts w:ascii="Times New Roman" w:hAnsi="Times New Roman" w:cs="Times New Roman"/>
          <w:sz w:val="28"/>
          <w:szCs w:val="28"/>
        </w:rPr>
        <w:t>28. The ecological crisis and the problems of modern civilization.</w:t>
      </w:r>
    </w:p>
    <w:p w:rsidR="00AB7E1D" w:rsidRPr="00AB7E1D" w:rsidRDefault="00AB7E1D" w:rsidP="00AB7E1D">
      <w:pPr>
        <w:rPr>
          <w:rFonts w:ascii="Times New Roman" w:hAnsi="Times New Roman" w:cs="Times New Roman"/>
          <w:sz w:val="28"/>
          <w:szCs w:val="28"/>
        </w:rPr>
      </w:pPr>
      <w:r w:rsidRPr="00AB7E1D">
        <w:rPr>
          <w:rFonts w:ascii="Times New Roman" w:hAnsi="Times New Roman" w:cs="Times New Roman"/>
          <w:sz w:val="28"/>
          <w:szCs w:val="28"/>
        </w:rPr>
        <w:t>29. Mechanism nature management and environmental protection.</w:t>
      </w:r>
    </w:p>
    <w:p w:rsidR="00AB7E1D" w:rsidRPr="00AB7E1D" w:rsidRDefault="00AB7E1D" w:rsidP="00AB7E1D">
      <w:pPr>
        <w:rPr>
          <w:rFonts w:ascii="Times New Roman" w:hAnsi="Times New Roman" w:cs="Times New Roman"/>
          <w:sz w:val="28"/>
          <w:szCs w:val="28"/>
        </w:rPr>
      </w:pPr>
      <w:r w:rsidRPr="00AB7E1D">
        <w:rPr>
          <w:rFonts w:ascii="Times New Roman" w:hAnsi="Times New Roman" w:cs="Times New Roman"/>
          <w:sz w:val="28"/>
          <w:szCs w:val="28"/>
        </w:rPr>
        <w:t>30</w:t>
      </w:r>
      <w:proofErr w:type="gramStart"/>
      <w:r w:rsidRPr="00AB7E1D">
        <w:rPr>
          <w:rFonts w:ascii="Times New Roman" w:hAnsi="Times New Roman" w:cs="Times New Roman"/>
          <w:sz w:val="28"/>
          <w:szCs w:val="28"/>
        </w:rPr>
        <w:t>.Energyecological</w:t>
      </w:r>
      <w:proofErr w:type="gramEnd"/>
      <w:r w:rsidRPr="00AB7E1D">
        <w:rPr>
          <w:rFonts w:ascii="Times New Roman" w:hAnsi="Times New Roman" w:cs="Times New Roman"/>
          <w:sz w:val="28"/>
          <w:szCs w:val="28"/>
        </w:rPr>
        <w:t xml:space="preserve"> strategy of the Republic of Kazakhstan</w:t>
      </w:r>
    </w:p>
    <w:p w:rsidR="00AB7E1D" w:rsidRPr="00AB7E1D" w:rsidRDefault="00AB7E1D" w:rsidP="00AB7E1D">
      <w:pPr>
        <w:rPr>
          <w:rFonts w:ascii="Times New Roman" w:hAnsi="Times New Roman" w:cs="Times New Roman"/>
          <w:sz w:val="28"/>
          <w:szCs w:val="28"/>
        </w:rPr>
      </w:pPr>
      <w:r w:rsidRPr="00AB7E1D">
        <w:rPr>
          <w:rFonts w:ascii="Times New Roman" w:hAnsi="Times New Roman" w:cs="Times New Roman"/>
          <w:sz w:val="28"/>
          <w:szCs w:val="28"/>
        </w:rPr>
        <w:t>31</w:t>
      </w:r>
      <w:proofErr w:type="gramStart"/>
      <w:r w:rsidRPr="00AB7E1D">
        <w:rPr>
          <w:rFonts w:ascii="Times New Roman" w:hAnsi="Times New Roman" w:cs="Times New Roman"/>
          <w:sz w:val="28"/>
          <w:szCs w:val="28"/>
        </w:rPr>
        <w:t>.The</w:t>
      </w:r>
      <w:proofErr w:type="gramEnd"/>
      <w:r w:rsidRPr="00AB7E1D">
        <w:rPr>
          <w:rFonts w:ascii="Times New Roman" w:hAnsi="Times New Roman" w:cs="Times New Roman"/>
          <w:sz w:val="28"/>
          <w:szCs w:val="28"/>
        </w:rPr>
        <w:t xml:space="preserve"> concept of sustainable development of the Republic of Kazakhstan</w:t>
      </w:r>
    </w:p>
    <w:p w:rsidR="00AB7E1D" w:rsidRPr="00AB7E1D" w:rsidRDefault="00AB7E1D" w:rsidP="00AB7E1D">
      <w:pPr>
        <w:jc w:val="both"/>
        <w:rPr>
          <w:rFonts w:ascii="Times New Roman" w:hAnsi="Times New Roman" w:cs="Times New Roman"/>
          <w:sz w:val="28"/>
          <w:szCs w:val="28"/>
        </w:rPr>
      </w:pPr>
      <w:r w:rsidRPr="00AB7E1D">
        <w:rPr>
          <w:rFonts w:ascii="Times New Roman" w:hAnsi="Times New Roman" w:cs="Times New Roman"/>
          <w:sz w:val="28"/>
          <w:szCs w:val="28"/>
        </w:rPr>
        <w:t>32</w:t>
      </w:r>
      <w:proofErr w:type="gramStart"/>
      <w:r w:rsidRPr="00AB7E1D">
        <w:rPr>
          <w:rFonts w:ascii="Times New Roman" w:hAnsi="Times New Roman" w:cs="Times New Roman"/>
          <w:sz w:val="28"/>
          <w:szCs w:val="28"/>
        </w:rPr>
        <w:t>.Social</w:t>
      </w:r>
      <w:proofErr w:type="gramEnd"/>
      <w:r w:rsidRPr="00AB7E1D">
        <w:rPr>
          <w:rFonts w:ascii="Times New Roman" w:hAnsi="Times New Roman" w:cs="Times New Roman"/>
          <w:sz w:val="28"/>
          <w:szCs w:val="28"/>
        </w:rPr>
        <w:t xml:space="preserve"> aspects of sustainable development</w:t>
      </w:r>
    </w:p>
    <w:p w:rsidR="00AB7E1D" w:rsidRPr="00AB7E1D" w:rsidRDefault="00AB7E1D" w:rsidP="00AB7E1D">
      <w:pPr>
        <w:jc w:val="both"/>
        <w:rPr>
          <w:rFonts w:ascii="Times New Roman" w:hAnsi="Times New Roman" w:cs="Times New Roman"/>
          <w:sz w:val="28"/>
          <w:szCs w:val="28"/>
        </w:rPr>
      </w:pPr>
      <w:r w:rsidRPr="00AB7E1D">
        <w:rPr>
          <w:rFonts w:ascii="Times New Roman" w:hAnsi="Times New Roman" w:cs="Times New Roman"/>
          <w:sz w:val="28"/>
          <w:szCs w:val="28"/>
        </w:rPr>
        <w:t>33. Environmental and technical progress</w:t>
      </w:r>
    </w:p>
    <w:p w:rsidR="00AB7E1D" w:rsidRPr="00AB7E1D" w:rsidRDefault="00AB7E1D" w:rsidP="00AB7E1D">
      <w:pPr>
        <w:jc w:val="both"/>
        <w:rPr>
          <w:rFonts w:ascii="Times New Roman" w:hAnsi="Times New Roman" w:cs="Times New Roman"/>
          <w:sz w:val="28"/>
          <w:szCs w:val="28"/>
        </w:rPr>
      </w:pPr>
      <w:r w:rsidRPr="00AB7E1D">
        <w:rPr>
          <w:rFonts w:ascii="Times New Roman" w:hAnsi="Times New Roman" w:cs="Times New Roman"/>
          <w:sz w:val="28"/>
          <w:szCs w:val="28"/>
        </w:rPr>
        <w:t>34. Global environmental problems.</w:t>
      </w:r>
    </w:p>
    <w:p w:rsidR="00AB7E1D" w:rsidRPr="00AB7E1D" w:rsidRDefault="00AB7E1D" w:rsidP="00AB7E1D">
      <w:pPr>
        <w:jc w:val="both"/>
        <w:rPr>
          <w:rFonts w:ascii="Times New Roman" w:hAnsi="Times New Roman" w:cs="Times New Roman"/>
          <w:sz w:val="28"/>
          <w:szCs w:val="28"/>
        </w:rPr>
      </w:pPr>
      <w:r w:rsidRPr="00AB7E1D">
        <w:rPr>
          <w:rFonts w:ascii="Times New Roman" w:hAnsi="Times New Roman" w:cs="Times New Roman"/>
          <w:sz w:val="28"/>
          <w:szCs w:val="28"/>
        </w:rPr>
        <w:t>35. International cooperation in the field of sustainable development.</w:t>
      </w:r>
    </w:p>
    <w:p w:rsidR="00AB7E1D" w:rsidRPr="00AB7E1D" w:rsidRDefault="00AB7E1D" w:rsidP="00AB7E1D">
      <w:pPr>
        <w:jc w:val="both"/>
        <w:rPr>
          <w:rFonts w:ascii="Times New Roman" w:hAnsi="Times New Roman" w:cs="Times New Roman"/>
          <w:noProof/>
          <w:sz w:val="28"/>
          <w:szCs w:val="28"/>
        </w:rPr>
      </w:pPr>
      <w:r w:rsidRPr="00AB7E1D">
        <w:rPr>
          <w:rFonts w:ascii="Times New Roman" w:hAnsi="Times New Roman" w:cs="Times New Roman"/>
          <w:noProof/>
          <w:sz w:val="28"/>
          <w:szCs w:val="28"/>
        </w:rPr>
        <w:t>36. Environmental factors and their classifications</w:t>
      </w:r>
    </w:p>
    <w:p w:rsidR="00AB7E1D" w:rsidRPr="00AB7E1D" w:rsidRDefault="00AB7E1D" w:rsidP="00AB7E1D">
      <w:pPr>
        <w:jc w:val="both"/>
        <w:rPr>
          <w:rFonts w:ascii="Times New Roman" w:hAnsi="Times New Roman" w:cs="Times New Roman"/>
          <w:sz w:val="28"/>
          <w:szCs w:val="28"/>
        </w:rPr>
      </w:pPr>
      <w:r w:rsidRPr="00AB7E1D">
        <w:rPr>
          <w:rFonts w:ascii="Times New Roman" w:hAnsi="Times New Roman" w:cs="Times New Roman"/>
          <w:sz w:val="28"/>
          <w:szCs w:val="28"/>
        </w:rPr>
        <w:t>37. Water Resources Management</w:t>
      </w:r>
    </w:p>
    <w:p w:rsidR="00AB7E1D" w:rsidRPr="00AB7E1D" w:rsidRDefault="00AB7E1D" w:rsidP="00AB7E1D">
      <w:pPr>
        <w:tabs>
          <w:tab w:val="left" w:pos="0"/>
        </w:tabs>
        <w:jc w:val="both"/>
        <w:rPr>
          <w:rFonts w:ascii="Times New Roman" w:hAnsi="Times New Roman" w:cs="Times New Roman"/>
          <w:sz w:val="28"/>
          <w:szCs w:val="28"/>
        </w:rPr>
      </w:pPr>
      <w:r w:rsidRPr="00AB7E1D">
        <w:rPr>
          <w:rFonts w:ascii="Times New Roman" w:hAnsi="Times New Roman" w:cs="Times New Roman"/>
          <w:sz w:val="28"/>
          <w:szCs w:val="28"/>
        </w:rPr>
        <w:t>38.  Water resources and its protection</w:t>
      </w:r>
    </w:p>
    <w:p w:rsidR="00AB7E1D" w:rsidRPr="00AB7E1D" w:rsidRDefault="00AB7E1D" w:rsidP="00AB7E1D">
      <w:pPr>
        <w:tabs>
          <w:tab w:val="left" w:pos="0"/>
        </w:tabs>
        <w:jc w:val="both"/>
        <w:rPr>
          <w:rFonts w:ascii="Times New Roman" w:hAnsi="Times New Roman" w:cs="Times New Roman"/>
          <w:sz w:val="28"/>
          <w:szCs w:val="28"/>
        </w:rPr>
      </w:pPr>
      <w:r w:rsidRPr="00AB7E1D">
        <w:rPr>
          <w:rFonts w:ascii="Times New Roman" w:hAnsi="Times New Roman" w:cs="Times New Roman"/>
          <w:sz w:val="28"/>
          <w:szCs w:val="28"/>
        </w:rPr>
        <w:t>39.  Characteristics of industrial and domestic wastewater. Wastewater treatment methods, mechanical, chemical and biological</w:t>
      </w:r>
    </w:p>
    <w:p w:rsidR="00AB7E1D" w:rsidRPr="00AB7E1D" w:rsidRDefault="00AB7E1D" w:rsidP="00AB7E1D">
      <w:pPr>
        <w:tabs>
          <w:tab w:val="left" w:pos="0"/>
        </w:tabs>
        <w:jc w:val="both"/>
        <w:rPr>
          <w:rFonts w:ascii="Times New Roman" w:hAnsi="Times New Roman" w:cs="Times New Roman"/>
          <w:sz w:val="28"/>
          <w:szCs w:val="28"/>
        </w:rPr>
      </w:pPr>
      <w:r w:rsidRPr="00AB7E1D">
        <w:rPr>
          <w:rFonts w:ascii="Times New Roman" w:hAnsi="Times New Roman" w:cs="Times New Roman"/>
          <w:sz w:val="28"/>
          <w:szCs w:val="28"/>
        </w:rPr>
        <w:t xml:space="preserve">40. Atmospheric gas composition. </w:t>
      </w:r>
      <w:proofErr w:type="gramStart"/>
      <w:r w:rsidRPr="00AB7E1D">
        <w:rPr>
          <w:rFonts w:ascii="Times New Roman" w:hAnsi="Times New Roman" w:cs="Times New Roman"/>
          <w:sz w:val="28"/>
          <w:szCs w:val="28"/>
        </w:rPr>
        <w:t xml:space="preserve">Causes and consequences of atmospheric air </w:t>
      </w:r>
      <w:proofErr w:type="spellStart"/>
      <w:r w:rsidRPr="00AB7E1D">
        <w:rPr>
          <w:rFonts w:ascii="Times New Roman" w:hAnsi="Times New Roman" w:cs="Times New Roman"/>
          <w:sz w:val="28"/>
          <w:szCs w:val="28"/>
        </w:rPr>
        <w:t>pollution.Hazardous</w:t>
      </w:r>
      <w:proofErr w:type="spellEnd"/>
      <w:r w:rsidRPr="00AB7E1D">
        <w:rPr>
          <w:rFonts w:ascii="Times New Roman" w:hAnsi="Times New Roman" w:cs="Times New Roman"/>
          <w:sz w:val="28"/>
          <w:szCs w:val="28"/>
        </w:rPr>
        <w:t xml:space="preserve"> effects of biosphere pollution.</w:t>
      </w:r>
      <w:proofErr w:type="gramEnd"/>
    </w:p>
    <w:p w:rsidR="00AB7E1D" w:rsidRPr="00AB7E1D" w:rsidRDefault="00AB7E1D" w:rsidP="00AB7E1D">
      <w:pPr>
        <w:tabs>
          <w:tab w:val="left" w:pos="0"/>
        </w:tabs>
        <w:jc w:val="both"/>
        <w:rPr>
          <w:rFonts w:ascii="Times New Roman" w:hAnsi="Times New Roman" w:cs="Times New Roman"/>
          <w:sz w:val="28"/>
          <w:szCs w:val="28"/>
        </w:rPr>
      </w:pPr>
      <w:r w:rsidRPr="00AB7E1D">
        <w:rPr>
          <w:rFonts w:ascii="Times New Roman" w:hAnsi="Times New Roman" w:cs="Times New Roman"/>
          <w:sz w:val="28"/>
          <w:szCs w:val="28"/>
        </w:rPr>
        <w:t>41. Global implications for atmospheric pollution</w:t>
      </w:r>
    </w:p>
    <w:p w:rsidR="00AB7E1D" w:rsidRPr="00AB7E1D" w:rsidRDefault="00AB7E1D" w:rsidP="00AB7E1D">
      <w:pPr>
        <w:tabs>
          <w:tab w:val="left" w:pos="0"/>
        </w:tabs>
        <w:jc w:val="both"/>
        <w:rPr>
          <w:rFonts w:ascii="Times New Roman" w:hAnsi="Times New Roman" w:cs="Times New Roman"/>
          <w:sz w:val="28"/>
          <w:szCs w:val="28"/>
        </w:rPr>
      </w:pPr>
      <w:r w:rsidRPr="00AB7E1D">
        <w:rPr>
          <w:rFonts w:ascii="Times New Roman" w:hAnsi="Times New Roman" w:cs="Times New Roman"/>
          <w:sz w:val="28"/>
          <w:szCs w:val="28"/>
        </w:rPr>
        <w:t>42</w:t>
      </w:r>
      <w:proofErr w:type="gramStart"/>
      <w:r w:rsidRPr="00AB7E1D">
        <w:rPr>
          <w:rFonts w:ascii="Times New Roman" w:hAnsi="Times New Roman" w:cs="Times New Roman"/>
          <w:sz w:val="28"/>
          <w:szCs w:val="28"/>
        </w:rPr>
        <w:t>.The</w:t>
      </w:r>
      <w:proofErr w:type="gramEnd"/>
      <w:r w:rsidRPr="00AB7E1D">
        <w:rPr>
          <w:rFonts w:ascii="Times New Roman" w:hAnsi="Times New Roman" w:cs="Times New Roman"/>
          <w:sz w:val="28"/>
          <w:szCs w:val="28"/>
        </w:rPr>
        <w:t xml:space="preserve"> ecological situation of Kazakhstan land resources. Causes and sources of soil pollution and dehydration</w:t>
      </w:r>
    </w:p>
    <w:p w:rsidR="00AB7E1D" w:rsidRPr="00AB7E1D" w:rsidRDefault="00AB7E1D" w:rsidP="00AB7E1D">
      <w:pPr>
        <w:tabs>
          <w:tab w:val="left" w:pos="0"/>
        </w:tabs>
        <w:jc w:val="both"/>
        <w:rPr>
          <w:rFonts w:ascii="Times New Roman" w:hAnsi="Times New Roman" w:cs="Times New Roman"/>
          <w:sz w:val="28"/>
          <w:szCs w:val="28"/>
        </w:rPr>
      </w:pPr>
      <w:r w:rsidRPr="00AB7E1D">
        <w:rPr>
          <w:rFonts w:ascii="Times New Roman" w:hAnsi="Times New Roman" w:cs="Times New Roman"/>
          <w:sz w:val="28"/>
          <w:szCs w:val="28"/>
        </w:rPr>
        <w:t>43. Problems of desertification and ways of struggle</w:t>
      </w:r>
    </w:p>
    <w:p w:rsidR="00AB7E1D" w:rsidRPr="00AB7E1D" w:rsidRDefault="00AB7E1D" w:rsidP="00AB7E1D">
      <w:pPr>
        <w:tabs>
          <w:tab w:val="left" w:pos="0"/>
        </w:tabs>
        <w:jc w:val="both"/>
        <w:rPr>
          <w:rFonts w:ascii="Times New Roman" w:hAnsi="Times New Roman" w:cs="Times New Roman"/>
          <w:sz w:val="28"/>
          <w:szCs w:val="28"/>
        </w:rPr>
      </w:pPr>
      <w:r w:rsidRPr="00AB7E1D">
        <w:rPr>
          <w:rFonts w:ascii="Times New Roman" w:hAnsi="Times New Roman" w:cs="Times New Roman"/>
          <w:sz w:val="28"/>
          <w:szCs w:val="28"/>
        </w:rPr>
        <w:t>44. Causes and consequences of climate change.</w:t>
      </w:r>
    </w:p>
    <w:p w:rsidR="00AB7E1D" w:rsidRPr="00AB7E1D" w:rsidRDefault="00AB7E1D" w:rsidP="00AB7E1D">
      <w:pPr>
        <w:tabs>
          <w:tab w:val="left" w:pos="0"/>
        </w:tabs>
        <w:jc w:val="both"/>
        <w:rPr>
          <w:rFonts w:ascii="Times New Roman" w:hAnsi="Times New Roman" w:cs="Times New Roman"/>
          <w:sz w:val="28"/>
          <w:szCs w:val="28"/>
        </w:rPr>
      </w:pPr>
      <w:r w:rsidRPr="00AB7E1D">
        <w:rPr>
          <w:rFonts w:ascii="Times New Roman" w:hAnsi="Times New Roman" w:cs="Times New Roman"/>
          <w:sz w:val="28"/>
          <w:szCs w:val="28"/>
        </w:rPr>
        <w:t>45.  Causes and consequences of the Earth's ozone depletion.</w:t>
      </w:r>
    </w:p>
    <w:p w:rsidR="00AB7E1D" w:rsidRPr="00AB7E1D" w:rsidRDefault="00AB7E1D" w:rsidP="00AB7E1D">
      <w:pPr>
        <w:tabs>
          <w:tab w:val="left" w:pos="0"/>
        </w:tabs>
        <w:jc w:val="both"/>
        <w:rPr>
          <w:rFonts w:ascii="Times New Roman" w:hAnsi="Times New Roman" w:cs="Times New Roman"/>
          <w:sz w:val="28"/>
          <w:szCs w:val="28"/>
        </w:rPr>
      </w:pPr>
      <w:r w:rsidRPr="00AB7E1D">
        <w:rPr>
          <w:rFonts w:ascii="Times New Roman" w:hAnsi="Times New Roman" w:cs="Times New Roman"/>
          <w:sz w:val="28"/>
          <w:szCs w:val="28"/>
        </w:rPr>
        <w:t>46. The quality of the environment and the health of the population.</w:t>
      </w:r>
    </w:p>
    <w:p w:rsidR="00AB7E1D" w:rsidRPr="00AB7E1D" w:rsidRDefault="00AB7E1D" w:rsidP="00AB7E1D">
      <w:pPr>
        <w:tabs>
          <w:tab w:val="left" w:pos="0"/>
        </w:tabs>
        <w:jc w:val="both"/>
        <w:rPr>
          <w:rFonts w:ascii="Times New Roman" w:hAnsi="Times New Roman" w:cs="Times New Roman"/>
          <w:sz w:val="28"/>
          <w:szCs w:val="28"/>
        </w:rPr>
      </w:pPr>
      <w:r w:rsidRPr="00AB7E1D">
        <w:rPr>
          <w:rFonts w:ascii="Times New Roman" w:hAnsi="Times New Roman" w:cs="Times New Roman"/>
          <w:sz w:val="28"/>
          <w:szCs w:val="28"/>
        </w:rPr>
        <w:t xml:space="preserve">47. </w:t>
      </w:r>
      <w:r w:rsidRPr="00AB7E1D">
        <w:rPr>
          <w:rFonts w:ascii="Times New Roman" w:hAnsi="Times New Roman" w:cs="Times New Roman"/>
          <w:sz w:val="28"/>
          <w:szCs w:val="28"/>
          <w:lang w:val="kk-KZ"/>
        </w:rPr>
        <w:t>Contamination of the atmosphere, hydrosphere and lithosphere</w:t>
      </w:r>
    </w:p>
    <w:p w:rsidR="00AB7E1D" w:rsidRPr="00AB7E1D" w:rsidRDefault="00AB7E1D" w:rsidP="00AB7E1D">
      <w:pPr>
        <w:tabs>
          <w:tab w:val="left" w:pos="0"/>
        </w:tabs>
        <w:jc w:val="both"/>
        <w:rPr>
          <w:rFonts w:ascii="Times New Roman" w:hAnsi="Times New Roman" w:cs="Times New Roman"/>
          <w:sz w:val="28"/>
          <w:szCs w:val="28"/>
        </w:rPr>
      </w:pPr>
      <w:r w:rsidRPr="00AB7E1D">
        <w:rPr>
          <w:rFonts w:ascii="Times New Roman" w:hAnsi="Times New Roman" w:cs="Times New Roman"/>
          <w:sz w:val="28"/>
          <w:szCs w:val="28"/>
        </w:rPr>
        <w:t>48</w:t>
      </w:r>
      <w:r w:rsidRPr="00AB7E1D">
        <w:rPr>
          <w:rFonts w:ascii="Times New Roman" w:hAnsi="Times New Roman" w:cs="Times New Roman"/>
          <w:sz w:val="28"/>
          <w:szCs w:val="28"/>
          <w:lang w:val="kk-KZ"/>
        </w:rPr>
        <w:t>. Types of air pollution by the nature of the pollutant</w:t>
      </w:r>
    </w:p>
    <w:p w:rsidR="00AB7E1D" w:rsidRPr="00AB7E1D" w:rsidRDefault="00AB7E1D" w:rsidP="00AB7E1D">
      <w:pPr>
        <w:tabs>
          <w:tab w:val="left" w:pos="0"/>
        </w:tabs>
        <w:jc w:val="both"/>
        <w:rPr>
          <w:rFonts w:ascii="Times New Roman" w:hAnsi="Times New Roman" w:cs="Times New Roman"/>
          <w:sz w:val="28"/>
          <w:szCs w:val="28"/>
          <w:lang w:val="kk-KZ"/>
        </w:rPr>
      </w:pPr>
      <w:r w:rsidRPr="00AB7E1D">
        <w:rPr>
          <w:rFonts w:ascii="Times New Roman" w:hAnsi="Times New Roman" w:cs="Times New Roman"/>
          <w:sz w:val="28"/>
          <w:szCs w:val="28"/>
        </w:rPr>
        <w:t>49</w:t>
      </w:r>
      <w:r w:rsidRPr="00AB7E1D">
        <w:rPr>
          <w:rFonts w:ascii="Times New Roman" w:hAnsi="Times New Roman" w:cs="Times New Roman"/>
          <w:sz w:val="28"/>
          <w:szCs w:val="28"/>
          <w:lang w:val="kk-KZ"/>
        </w:rPr>
        <w:t>. Methods of wastewater treatment</w:t>
      </w:r>
    </w:p>
    <w:p w:rsidR="00AB7E1D" w:rsidRPr="00AB7E1D" w:rsidRDefault="00AB7E1D" w:rsidP="00AB7E1D">
      <w:pPr>
        <w:tabs>
          <w:tab w:val="left" w:pos="0"/>
        </w:tabs>
        <w:jc w:val="both"/>
        <w:rPr>
          <w:rFonts w:ascii="Times New Roman" w:hAnsi="Times New Roman" w:cs="Times New Roman"/>
          <w:sz w:val="28"/>
          <w:szCs w:val="28"/>
        </w:rPr>
      </w:pPr>
      <w:r w:rsidRPr="00AB7E1D">
        <w:rPr>
          <w:rFonts w:ascii="Times New Roman" w:hAnsi="Times New Roman" w:cs="Times New Roman"/>
          <w:sz w:val="28"/>
          <w:szCs w:val="28"/>
        </w:rPr>
        <w:t>50</w:t>
      </w:r>
      <w:r w:rsidRPr="00AB7E1D">
        <w:rPr>
          <w:rFonts w:ascii="Times New Roman" w:hAnsi="Times New Roman" w:cs="Times New Roman"/>
          <w:sz w:val="28"/>
          <w:szCs w:val="28"/>
          <w:lang w:val="kk-KZ"/>
        </w:rPr>
        <w:t xml:space="preserve">. The role of the lithosphere, soil in the cycle of substances </w:t>
      </w:r>
    </w:p>
    <w:p w:rsidR="00AB7E1D" w:rsidRPr="007557F1" w:rsidRDefault="00AB7E1D" w:rsidP="00AB7E1D">
      <w:pPr>
        <w:jc w:val="center"/>
        <w:rPr>
          <w:b/>
          <w:sz w:val="28"/>
          <w:szCs w:val="28"/>
        </w:rPr>
      </w:pPr>
    </w:p>
    <w:p w:rsidR="00F030A7" w:rsidRDefault="00F030A7" w:rsidP="00F030A7">
      <w:pPr>
        <w:pStyle w:val="ab"/>
        <w:tabs>
          <w:tab w:val="left" w:pos="1373"/>
        </w:tabs>
        <w:spacing w:after="0" w:line="326" w:lineRule="exact"/>
        <w:rPr>
          <w:rFonts w:ascii="Times New Roman" w:hAnsi="Times New Roman" w:cs="Times New Roman"/>
          <w:sz w:val="28"/>
          <w:szCs w:val="28"/>
        </w:rPr>
      </w:pPr>
    </w:p>
    <w:p w:rsidR="00F030A7" w:rsidRPr="00F030A7" w:rsidRDefault="00F030A7" w:rsidP="00F030A7">
      <w:pPr>
        <w:pStyle w:val="ab"/>
        <w:tabs>
          <w:tab w:val="left" w:pos="1373"/>
        </w:tabs>
        <w:spacing w:after="0" w:line="326" w:lineRule="exact"/>
        <w:rPr>
          <w:rFonts w:ascii="Times New Roman" w:hAnsi="Times New Roman" w:cs="Times New Roman"/>
          <w:sz w:val="28"/>
          <w:szCs w:val="28"/>
        </w:rPr>
      </w:pPr>
    </w:p>
    <w:p w:rsidR="00F030A7" w:rsidRPr="00F030A7" w:rsidRDefault="00F030A7" w:rsidP="00F030A7">
      <w:pPr>
        <w:pStyle w:val="110"/>
        <w:keepNext/>
        <w:keepLines/>
        <w:shd w:val="clear" w:color="auto" w:fill="auto"/>
        <w:spacing w:before="0" w:after="0" w:line="260" w:lineRule="exact"/>
        <w:ind w:firstLine="0"/>
        <w:rPr>
          <w:rFonts w:ascii="Times New Roman" w:hAnsi="Times New Roman" w:cs="Times New Roman"/>
          <w:sz w:val="28"/>
          <w:szCs w:val="28"/>
        </w:rPr>
      </w:pPr>
      <w:bookmarkStart w:id="11" w:name="bookmark197"/>
      <w:r w:rsidRPr="00F030A7">
        <w:rPr>
          <w:rStyle w:val="14"/>
          <w:rFonts w:ascii="Times New Roman" w:hAnsi="Times New Roman" w:cs="Times New Roman"/>
          <w:color w:val="000000"/>
          <w:sz w:val="28"/>
          <w:szCs w:val="28"/>
          <w:lang w:val="en-US" w:eastAsia="ru-RU"/>
        </w:rPr>
        <w:t xml:space="preserve">INDICATIVE LIST OF </w:t>
      </w:r>
      <w:proofErr w:type="gramStart"/>
      <w:r w:rsidRPr="00F030A7">
        <w:rPr>
          <w:rStyle w:val="14"/>
          <w:rFonts w:ascii="Times New Roman" w:hAnsi="Times New Roman" w:cs="Times New Roman"/>
          <w:color w:val="000000"/>
          <w:sz w:val="28"/>
          <w:szCs w:val="28"/>
          <w:lang w:val="en-US" w:eastAsia="ru-RU"/>
        </w:rPr>
        <w:t>THOSE INDEPENDENT WORK</w:t>
      </w:r>
      <w:proofErr w:type="gramEnd"/>
      <w:r w:rsidRPr="00F030A7">
        <w:rPr>
          <w:rStyle w:val="14"/>
          <w:rFonts w:ascii="Times New Roman" w:hAnsi="Times New Roman" w:cs="Times New Roman"/>
          <w:color w:val="000000"/>
          <w:sz w:val="28"/>
          <w:szCs w:val="28"/>
          <w:lang w:val="en-US" w:eastAsia="ru-RU"/>
        </w:rPr>
        <w:t xml:space="preserve"> OF STUDENTS</w:t>
      </w:r>
      <w:bookmarkEnd w:id="11"/>
    </w:p>
    <w:p w:rsidR="00F030A7" w:rsidRPr="00F030A7" w:rsidRDefault="00F030A7" w:rsidP="00F030A7">
      <w:pPr>
        <w:pStyle w:val="ab"/>
        <w:numPr>
          <w:ilvl w:val="0"/>
          <w:numId w:val="34"/>
        </w:numPr>
        <w:spacing w:after="0" w:line="322" w:lineRule="exact"/>
        <w:ind w:left="0" w:firstLine="0"/>
        <w:jc w:val="both"/>
        <w:rPr>
          <w:rFonts w:ascii="Times New Roman" w:hAnsi="Times New Roman" w:cs="Times New Roman"/>
          <w:sz w:val="28"/>
          <w:szCs w:val="28"/>
        </w:rPr>
      </w:pPr>
      <w:r w:rsidRPr="00F030A7">
        <w:rPr>
          <w:rFonts w:ascii="Times New Roman" w:hAnsi="Times New Roman" w:cs="Times New Roman"/>
          <w:sz w:val="28"/>
          <w:szCs w:val="28"/>
        </w:rPr>
        <w:t>Basic sanitary evaluation criteria of environmental quality. The concept of the MPC.</w:t>
      </w:r>
    </w:p>
    <w:p w:rsidR="00F030A7" w:rsidRPr="00F030A7" w:rsidRDefault="00F030A7" w:rsidP="00F030A7">
      <w:pPr>
        <w:pStyle w:val="ab"/>
        <w:numPr>
          <w:ilvl w:val="0"/>
          <w:numId w:val="34"/>
        </w:numPr>
        <w:spacing w:after="0" w:line="322" w:lineRule="exact"/>
        <w:ind w:left="0" w:firstLine="0"/>
        <w:jc w:val="both"/>
        <w:rPr>
          <w:rFonts w:ascii="Times New Roman" w:hAnsi="Times New Roman" w:cs="Times New Roman"/>
          <w:sz w:val="28"/>
          <w:szCs w:val="28"/>
        </w:rPr>
      </w:pPr>
      <w:r w:rsidRPr="00F030A7">
        <w:rPr>
          <w:rFonts w:ascii="Times New Roman" w:hAnsi="Times New Roman" w:cs="Times New Roman"/>
          <w:sz w:val="28"/>
          <w:szCs w:val="28"/>
        </w:rPr>
        <w:t>The problem of water purification and water treatment. Drinking water. The main stages of purification of drinking water.</w:t>
      </w:r>
    </w:p>
    <w:p w:rsidR="00F030A7" w:rsidRPr="00F030A7" w:rsidRDefault="00F030A7" w:rsidP="00F030A7">
      <w:pPr>
        <w:pStyle w:val="ab"/>
        <w:numPr>
          <w:ilvl w:val="0"/>
          <w:numId w:val="34"/>
        </w:numPr>
        <w:spacing w:after="0" w:line="322" w:lineRule="exact"/>
        <w:ind w:left="0" w:firstLine="0"/>
        <w:jc w:val="both"/>
        <w:rPr>
          <w:rFonts w:ascii="Times New Roman" w:hAnsi="Times New Roman" w:cs="Times New Roman"/>
          <w:sz w:val="28"/>
          <w:szCs w:val="28"/>
        </w:rPr>
      </w:pPr>
      <w:r w:rsidRPr="00F030A7">
        <w:rPr>
          <w:rFonts w:ascii="Times New Roman" w:hAnsi="Times New Roman" w:cs="Times New Roman"/>
          <w:sz w:val="28"/>
          <w:szCs w:val="28"/>
        </w:rPr>
        <w:t>Photochemical smog and fog. Los Angeles-based (summer) smog. London (winter) smog.</w:t>
      </w:r>
    </w:p>
    <w:p w:rsidR="00F030A7" w:rsidRPr="00F030A7" w:rsidRDefault="00F030A7" w:rsidP="00F030A7">
      <w:pPr>
        <w:pStyle w:val="ab"/>
        <w:numPr>
          <w:ilvl w:val="0"/>
          <w:numId w:val="34"/>
        </w:numPr>
        <w:tabs>
          <w:tab w:val="left" w:pos="1373"/>
        </w:tabs>
        <w:spacing w:after="0" w:line="322" w:lineRule="exact"/>
        <w:ind w:left="0" w:firstLine="0"/>
        <w:jc w:val="both"/>
        <w:rPr>
          <w:rFonts w:ascii="Times New Roman" w:hAnsi="Times New Roman" w:cs="Times New Roman"/>
          <w:sz w:val="28"/>
          <w:szCs w:val="28"/>
        </w:rPr>
      </w:pPr>
      <w:r w:rsidRPr="00F030A7">
        <w:rPr>
          <w:rFonts w:ascii="Times New Roman" w:hAnsi="Times New Roman" w:cs="Times New Roman"/>
          <w:sz w:val="28"/>
          <w:szCs w:val="28"/>
        </w:rPr>
        <w:t xml:space="preserve"> The main classes of substances polluting the soil layer: heavy metals,</w:t>
      </w:r>
      <w:r w:rsidRPr="00F030A7">
        <w:rPr>
          <w:rFonts w:ascii="Times New Roman" w:hAnsi="Times New Roman" w:cs="Times New Roman"/>
          <w:sz w:val="28"/>
          <w:szCs w:val="28"/>
        </w:rPr>
        <w:tab/>
        <w:t>remnants of pesticides, petroleum hydrocarbons. The sources of their receipt, the form of existence, mechanisms of transformation and uptake by plants.</w:t>
      </w:r>
    </w:p>
    <w:p w:rsidR="00F030A7" w:rsidRPr="00F030A7" w:rsidRDefault="00F030A7" w:rsidP="00F030A7">
      <w:pPr>
        <w:pStyle w:val="ab"/>
        <w:numPr>
          <w:ilvl w:val="0"/>
          <w:numId w:val="34"/>
        </w:numPr>
        <w:tabs>
          <w:tab w:val="left" w:pos="1373"/>
        </w:tabs>
        <w:spacing w:after="0" w:line="322" w:lineRule="exact"/>
        <w:ind w:left="0" w:firstLine="0"/>
        <w:jc w:val="both"/>
        <w:rPr>
          <w:rFonts w:ascii="Times New Roman" w:hAnsi="Times New Roman" w:cs="Times New Roman"/>
          <w:sz w:val="28"/>
          <w:szCs w:val="28"/>
        </w:rPr>
      </w:pPr>
      <w:r w:rsidRPr="00F030A7">
        <w:rPr>
          <w:rFonts w:ascii="Times New Roman" w:hAnsi="Times New Roman" w:cs="Times New Roman"/>
          <w:sz w:val="28"/>
          <w:szCs w:val="28"/>
        </w:rPr>
        <w:t xml:space="preserve"> Classification pesticide chemical structure (chlorine-, phosphorus-,</w:t>
      </w:r>
      <w:r w:rsidRPr="00F030A7">
        <w:rPr>
          <w:rFonts w:ascii="Times New Roman" w:hAnsi="Times New Roman" w:cs="Times New Roman"/>
          <w:sz w:val="28"/>
          <w:szCs w:val="28"/>
        </w:rPr>
        <w:tab/>
        <w:t xml:space="preserve">nitrogen). Classification of pesticide application methods. Stability in the </w:t>
      </w:r>
      <w:r w:rsidRPr="00F030A7">
        <w:rPr>
          <w:rFonts w:ascii="Times New Roman" w:hAnsi="Times New Roman" w:cs="Times New Roman"/>
          <w:sz w:val="28"/>
          <w:szCs w:val="28"/>
        </w:rPr>
        <w:lastRenderedPageBreak/>
        <w:t>external environment.</w:t>
      </w:r>
    </w:p>
    <w:p w:rsidR="00F030A7" w:rsidRPr="00F030A7" w:rsidRDefault="00F030A7" w:rsidP="00F030A7">
      <w:pPr>
        <w:pStyle w:val="ab"/>
        <w:numPr>
          <w:ilvl w:val="0"/>
          <w:numId w:val="34"/>
        </w:numPr>
        <w:spacing w:after="0" w:line="322" w:lineRule="exact"/>
        <w:ind w:left="0" w:firstLine="0"/>
        <w:jc w:val="both"/>
        <w:rPr>
          <w:rFonts w:ascii="Times New Roman" w:hAnsi="Times New Roman" w:cs="Times New Roman"/>
          <w:sz w:val="28"/>
          <w:szCs w:val="28"/>
        </w:rPr>
      </w:pPr>
      <w:r w:rsidRPr="00F030A7">
        <w:rPr>
          <w:rFonts w:ascii="Times New Roman" w:hAnsi="Times New Roman" w:cs="Times New Roman"/>
          <w:sz w:val="28"/>
          <w:szCs w:val="28"/>
        </w:rPr>
        <w:t xml:space="preserve">Methods for determination of elements. </w:t>
      </w:r>
      <w:proofErr w:type="spellStart"/>
      <w:r w:rsidRPr="00F030A7">
        <w:rPr>
          <w:rFonts w:ascii="Times New Roman" w:hAnsi="Times New Roman" w:cs="Times New Roman"/>
          <w:sz w:val="28"/>
          <w:szCs w:val="28"/>
        </w:rPr>
        <w:t>Spectrophotometry</w:t>
      </w:r>
      <w:proofErr w:type="spellEnd"/>
      <w:r w:rsidRPr="00F030A7">
        <w:rPr>
          <w:rFonts w:ascii="Times New Roman" w:hAnsi="Times New Roman" w:cs="Times New Roman"/>
          <w:sz w:val="28"/>
          <w:szCs w:val="28"/>
        </w:rPr>
        <w:t xml:space="preserve">, </w:t>
      </w:r>
      <w:proofErr w:type="spellStart"/>
      <w:r w:rsidRPr="00F030A7">
        <w:rPr>
          <w:rFonts w:ascii="Times New Roman" w:hAnsi="Times New Roman" w:cs="Times New Roman"/>
          <w:sz w:val="28"/>
          <w:szCs w:val="28"/>
        </w:rPr>
        <w:t>atomnoabsorbtsionnaya</w:t>
      </w:r>
      <w:proofErr w:type="spellEnd"/>
      <w:r w:rsidRPr="00F030A7">
        <w:rPr>
          <w:rFonts w:ascii="Times New Roman" w:hAnsi="Times New Roman" w:cs="Times New Roman"/>
          <w:sz w:val="28"/>
          <w:szCs w:val="28"/>
        </w:rPr>
        <w:t xml:space="preserve"> and atomic emission spectroscopy, inductively coupled spectroscopy plasma </w:t>
      </w:r>
      <w:proofErr w:type="spellStart"/>
      <w:r w:rsidRPr="00F030A7">
        <w:rPr>
          <w:rFonts w:ascii="Times New Roman" w:hAnsi="Times New Roman" w:cs="Times New Roman"/>
          <w:sz w:val="28"/>
          <w:szCs w:val="28"/>
        </w:rPr>
        <w:t>polarography</w:t>
      </w:r>
      <w:proofErr w:type="spellEnd"/>
      <w:r w:rsidRPr="00F030A7">
        <w:rPr>
          <w:rFonts w:ascii="Times New Roman" w:hAnsi="Times New Roman" w:cs="Times New Roman"/>
          <w:sz w:val="28"/>
          <w:szCs w:val="28"/>
        </w:rPr>
        <w:t xml:space="preserve"> as the main methods of analysis of the environment for heavy metal content.</w:t>
      </w:r>
    </w:p>
    <w:p w:rsidR="00F030A7" w:rsidRDefault="00F030A7" w:rsidP="00F030A7">
      <w:pPr>
        <w:pStyle w:val="ab"/>
        <w:numPr>
          <w:ilvl w:val="0"/>
          <w:numId w:val="34"/>
        </w:numPr>
        <w:tabs>
          <w:tab w:val="left" w:pos="1373"/>
        </w:tabs>
        <w:spacing w:after="0" w:line="322" w:lineRule="exact"/>
        <w:ind w:left="0" w:firstLine="0"/>
        <w:jc w:val="both"/>
        <w:rPr>
          <w:rFonts w:ascii="Times New Roman" w:hAnsi="Times New Roman" w:cs="Times New Roman"/>
          <w:sz w:val="28"/>
          <w:szCs w:val="28"/>
        </w:rPr>
      </w:pPr>
      <w:proofErr w:type="gramStart"/>
      <w:r w:rsidRPr="00F030A7">
        <w:rPr>
          <w:rFonts w:ascii="Times New Roman" w:hAnsi="Times New Roman" w:cs="Times New Roman"/>
          <w:sz w:val="28"/>
          <w:szCs w:val="28"/>
        </w:rPr>
        <w:t>environmental</w:t>
      </w:r>
      <w:proofErr w:type="gramEnd"/>
      <w:r w:rsidRPr="00F030A7">
        <w:rPr>
          <w:rFonts w:ascii="Times New Roman" w:hAnsi="Times New Roman" w:cs="Times New Roman"/>
          <w:sz w:val="28"/>
          <w:szCs w:val="28"/>
        </w:rPr>
        <w:t xml:space="preserve"> management problems. </w:t>
      </w:r>
      <w:proofErr w:type="gramStart"/>
      <w:r w:rsidRPr="00F030A7">
        <w:rPr>
          <w:rFonts w:ascii="Times New Roman" w:hAnsi="Times New Roman" w:cs="Times New Roman"/>
          <w:sz w:val="28"/>
          <w:szCs w:val="28"/>
        </w:rPr>
        <w:t>concept</w:t>
      </w:r>
      <w:proofErr w:type="gramEnd"/>
      <w:r w:rsidRPr="00F030A7">
        <w:rPr>
          <w:rFonts w:ascii="Times New Roman" w:hAnsi="Times New Roman" w:cs="Times New Roman"/>
          <w:sz w:val="28"/>
          <w:szCs w:val="28"/>
        </w:rPr>
        <w:t xml:space="preserve"> of sustainable development. Creating low-waste and non-waste production. </w:t>
      </w:r>
      <w:proofErr w:type="gramStart"/>
      <w:r w:rsidRPr="00F030A7">
        <w:rPr>
          <w:rFonts w:ascii="Times New Roman" w:hAnsi="Times New Roman" w:cs="Times New Roman"/>
          <w:sz w:val="28"/>
          <w:szCs w:val="28"/>
        </w:rPr>
        <w:t>replacement</w:t>
      </w:r>
      <w:proofErr w:type="gramEnd"/>
      <w:r w:rsidRPr="00F030A7">
        <w:rPr>
          <w:rFonts w:ascii="Times New Roman" w:hAnsi="Times New Roman" w:cs="Times New Roman"/>
          <w:sz w:val="28"/>
          <w:szCs w:val="28"/>
        </w:rPr>
        <w:tab/>
        <w:t>alternative resource-saving and environmental technologies existing technological schemes.</w:t>
      </w:r>
    </w:p>
    <w:p w:rsidR="00F030A7" w:rsidRDefault="00F030A7" w:rsidP="00F030A7">
      <w:pPr>
        <w:pStyle w:val="ab"/>
        <w:tabs>
          <w:tab w:val="left" w:pos="1373"/>
        </w:tabs>
        <w:spacing w:after="0" w:line="322" w:lineRule="exact"/>
        <w:jc w:val="both"/>
        <w:rPr>
          <w:rFonts w:ascii="Times New Roman" w:hAnsi="Times New Roman" w:cs="Times New Roman"/>
          <w:sz w:val="28"/>
          <w:szCs w:val="28"/>
        </w:rPr>
      </w:pPr>
    </w:p>
    <w:p w:rsidR="00F030A7" w:rsidRDefault="00F030A7" w:rsidP="00F030A7">
      <w:pPr>
        <w:pStyle w:val="ab"/>
        <w:tabs>
          <w:tab w:val="left" w:pos="1373"/>
        </w:tabs>
        <w:spacing w:after="0" w:line="322" w:lineRule="exact"/>
        <w:jc w:val="both"/>
        <w:rPr>
          <w:rFonts w:ascii="Times New Roman" w:hAnsi="Times New Roman" w:cs="Times New Roman"/>
          <w:sz w:val="28"/>
          <w:szCs w:val="28"/>
        </w:rPr>
      </w:pPr>
    </w:p>
    <w:p w:rsidR="00F030A7" w:rsidRDefault="00F030A7" w:rsidP="00F030A7">
      <w:pPr>
        <w:pStyle w:val="ab"/>
        <w:tabs>
          <w:tab w:val="left" w:pos="1373"/>
        </w:tabs>
        <w:spacing w:after="0" w:line="322" w:lineRule="exact"/>
        <w:jc w:val="both"/>
        <w:rPr>
          <w:rFonts w:ascii="Times New Roman" w:hAnsi="Times New Roman" w:cs="Times New Roman"/>
          <w:sz w:val="28"/>
          <w:szCs w:val="28"/>
        </w:rPr>
      </w:pPr>
    </w:p>
    <w:p w:rsidR="00F030A7" w:rsidRPr="00F030A7" w:rsidRDefault="00F030A7" w:rsidP="00F030A7">
      <w:pPr>
        <w:pStyle w:val="110"/>
        <w:keepNext/>
        <w:keepLines/>
        <w:shd w:val="clear" w:color="auto" w:fill="auto"/>
        <w:spacing w:before="0" w:after="0" w:line="260" w:lineRule="exact"/>
        <w:ind w:firstLine="0"/>
        <w:jc w:val="center"/>
        <w:rPr>
          <w:rFonts w:ascii="Times New Roman" w:hAnsi="Times New Roman" w:cs="Times New Roman"/>
          <w:sz w:val="28"/>
          <w:szCs w:val="28"/>
        </w:rPr>
      </w:pPr>
      <w:bookmarkStart w:id="12" w:name="bookmark198"/>
      <w:r w:rsidRPr="00F030A7">
        <w:rPr>
          <w:rStyle w:val="14"/>
          <w:rFonts w:ascii="Times New Roman" w:hAnsi="Times New Roman" w:cs="Times New Roman"/>
          <w:color w:val="000000"/>
          <w:sz w:val="28"/>
          <w:szCs w:val="28"/>
          <w:lang w:val="en-US" w:eastAsia="ru-RU"/>
        </w:rPr>
        <w:t>INDICATIVE LIST OF TOPICS ABSTRACTS</w:t>
      </w:r>
      <w:bookmarkEnd w:id="12"/>
    </w:p>
    <w:p w:rsidR="00F030A7" w:rsidRPr="00F030A7" w:rsidRDefault="00F030A7" w:rsidP="00F030A7">
      <w:pPr>
        <w:pStyle w:val="ab"/>
        <w:numPr>
          <w:ilvl w:val="0"/>
          <w:numId w:val="35"/>
        </w:numPr>
        <w:tabs>
          <w:tab w:val="left" w:pos="1373"/>
        </w:tabs>
        <w:spacing w:after="0" w:line="322" w:lineRule="exact"/>
        <w:ind w:left="0" w:firstLine="0"/>
        <w:jc w:val="both"/>
        <w:rPr>
          <w:rFonts w:ascii="Times New Roman" w:hAnsi="Times New Roman" w:cs="Times New Roman"/>
          <w:sz w:val="28"/>
          <w:szCs w:val="28"/>
        </w:rPr>
      </w:pPr>
      <w:r w:rsidRPr="00F030A7">
        <w:rPr>
          <w:rFonts w:ascii="Times New Roman" w:hAnsi="Times New Roman" w:cs="Times New Roman"/>
          <w:sz w:val="28"/>
          <w:szCs w:val="28"/>
        </w:rPr>
        <w:t>Methods of protecting the atmosphere from chemical contamination</w:t>
      </w:r>
    </w:p>
    <w:p w:rsidR="00F030A7" w:rsidRPr="00F030A7" w:rsidRDefault="00F030A7" w:rsidP="00F030A7">
      <w:pPr>
        <w:pStyle w:val="ab"/>
        <w:numPr>
          <w:ilvl w:val="0"/>
          <w:numId w:val="35"/>
        </w:numPr>
        <w:tabs>
          <w:tab w:val="left" w:pos="1373"/>
        </w:tabs>
        <w:spacing w:after="0" w:line="322" w:lineRule="exact"/>
        <w:ind w:left="0" w:firstLine="0"/>
        <w:jc w:val="both"/>
        <w:rPr>
          <w:rFonts w:ascii="Times New Roman" w:hAnsi="Times New Roman" w:cs="Times New Roman"/>
          <w:sz w:val="28"/>
          <w:szCs w:val="28"/>
        </w:rPr>
      </w:pPr>
      <w:r w:rsidRPr="00F030A7">
        <w:rPr>
          <w:rFonts w:ascii="Times New Roman" w:hAnsi="Times New Roman" w:cs="Times New Roman"/>
          <w:sz w:val="28"/>
          <w:szCs w:val="28"/>
        </w:rPr>
        <w:t>Global warming: greenhouse effect</w:t>
      </w:r>
    </w:p>
    <w:p w:rsidR="00F030A7" w:rsidRPr="00F030A7" w:rsidRDefault="00F030A7" w:rsidP="00F030A7">
      <w:pPr>
        <w:pStyle w:val="ab"/>
        <w:numPr>
          <w:ilvl w:val="0"/>
          <w:numId w:val="35"/>
        </w:numPr>
        <w:tabs>
          <w:tab w:val="left" w:pos="1373"/>
        </w:tabs>
        <w:spacing w:after="0" w:line="322" w:lineRule="exact"/>
        <w:ind w:left="0" w:firstLine="0"/>
        <w:jc w:val="both"/>
        <w:rPr>
          <w:rFonts w:ascii="Times New Roman" w:hAnsi="Times New Roman" w:cs="Times New Roman"/>
          <w:sz w:val="28"/>
          <w:szCs w:val="28"/>
        </w:rPr>
      </w:pPr>
      <w:r w:rsidRPr="00F030A7">
        <w:rPr>
          <w:rFonts w:ascii="Times New Roman" w:hAnsi="Times New Roman" w:cs="Times New Roman"/>
          <w:sz w:val="28"/>
          <w:szCs w:val="28"/>
        </w:rPr>
        <w:t>Pesticides and their impact on the environment</w:t>
      </w:r>
    </w:p>
    <w:p w:rsidR="00F030A7" w:rsidRPr="00F030A7" w:rsidRDefault="00F030A7" w:rsidP="00F030A7">
      <w:pPr>
        <w:pStyle w:val="ab"/>
        <w:numPr>
          <w:ilvl w:val="0"/>
          <w:numId w:val="35"/>
        </w:numPr>
        <w:tabs>
          <w:tab w:val="left" w:pos="1373"/>
        </w:tabs>
        <w:spacing w:after="0" w:line="322" w:lineRule="exact"/>
        <w:ind w:left="0" w:firstLine="0"/>
        <w:jc w:val="both"/>
        <w:rPr>
          <w:rFonts w:ascii="Times New Roman" w:hAnsi="Times New Roman" w:cs="Times New Roman"/>
          <w:sz w:val="28"/>
          <w:szCs w:val="28"/>
        </w:rPr>
      </w:pPr>
      <w:r w:rsidRPr="00F030A7">
        <w:rPr>
          <w:rFonts w:ascii="Times New Roman" w:hAnsi="Times New Roman" w:cs="Times New Roman"/>
          <w:sz w:val="28"/>
          <w:szCs w:val="28"/>
        </w:rPr>
        <w:t>Organic contaminants aqueous medium</w:t>
      </w:r>
    </w:p>
    <w:p w:rsidR="00F030A7" w:rsidRPr="00F030A7" w:rsidRDefault="00F030A7" w:rsidP="00F030A7">
      <w:pPr>
        <w:pStyle w:val="ab"/>
        <w:numPr>
          <w:ilvl w:val="0"/>
          <w:numId w:val="35"/>
        </w:numPr>
        <w:tabs>
          <w:tab w:val="left" w:pos="1373"/>
        </w:tabs>
        <w:spacing w:after="0" w:line="322" w:lineRule="exact"/>
        <w:ind w:left="0" w:firstLine="0"/>
        <w:jc w:val="both"/>
        <w:rPr>
          <w:rFonts w:ascii="Times New Roman" w:hAnsi="Times New Roman" w:cs="Times New Roman"/>
          <w:sz w:val="28"/>
          <w:szCs w:val="28"/>
        </w:rPr>
      </w:pPr>
      <w:r w:rsidRPr="00F030A7">
        <w:rPr>
          <w:rFonts w:ascii="Times New Roman" w:hAnsi="Times New Roman" w:cs="Times New Roman"/>
          <w:sz w:val="28"/>
          <w:szCs w:val="28"/>
        </w:rPr>
        <w:t>The impact of natural and environmental factors on human health</w:t>
      </w:r>
    </w:p>
    <w:p w:rsidR="00F030A7" w:rsidRPr="00F030A7" w:rsidRDefault="00F030A7" w:rsidP="00F030A7">
      <w:pPr>
        <w:pStyle w:val="ab"/>
        <w:numPr>
          <w:ilvl w:val="0"/>
          <w:numId w:val="35"/>
        </w:numPr>
        <w:tabs>
          <w:tab w:val="left" w:pos="1373"/>
        </w:tabs>
        <w:spacing w:after="0" w:line="322" w:lineRule="exact"/>
        <w:ind w:left="0" w:firstLine="0"/>
        <w:jc w:val="both"/>
        <w:rPr>
          <w:rFonts w:ascii="Times New Roman" w:hAnsi="Times New Roman" w:cs="Times New Roman"/>
          <w:sz w:val="28"/>
          <w:szCs w:val="28"/>
        </w:rPr>
      </w:pPr>
      <w:r w:rsidRPr="00F030A7">
        <w:rPr>
          <w:rFonts w:ascii="Times New Roman" w:hAnsi="Times New Roman" w:cs="Times New Roman"/>
          <w:sz w:val="28"/>
          <w:szCs w:val="28"/>
        </w:rPr>
        <w:t>Soil: The features of the composition and processes it</w:t>
      </w:r>
    </w:p>
    <w:p w:rsidR="00F030A7" w:rsidRPr="00F030A7" w:rsidRDefault="00F030A7" w:rsidP="00F030A7">
      <w:pPr>
        <w:pStyle w:val="ab"/>
        <w:numPr>
          <w:ilvl w:val="0"/>
          <w:numId w:val="35"/>
        </w:numPr>
        <w:tabs>
          <w:tab w:val="left" w:pos="1373"/>
        </w:tabs>
        <w:spacing w:after="0" w:line="322" w:lineRule="exact"/>
        <w:ind w:left="0" w:firstLine="0"/>
        <w:jc w:val="both"/>
        <w:rPr>
          <w:rFonts w:ascii="Times New Roman" w:hAnsi="Times New Roman" w:cs="Times New Roman"/>
          <w:sz w:val="28"/>
          <w:szCs w:val="28"/>
        </w:rPr>
      </w:pPr>
      <w:r w:rsidRPr="00F030A7">
        <w:rPr>
          <w:rFonts w:ascii="Times New Roman" w:hAnsi="Times New Roman" w:cs="Times New Roman"/>
          <w:sz w:val="28"/>
          <w:szCs w:val="28"/>
        </w:rPr>
        <w:t>Chemical processes in the atmosphere</w:t>
      </w:r>
    </w:p>
    <w:p w:rsidR="00F030A7" w:rsidRPr="00F030A7" w:rsidRDefault="00F030A7" w:rsidP="00F030A7">
      <w:pPr>
        <w:pStyle w:val="ab"/>
        <w:numPr>
          <w:ilvl w:val="0"/>
          <w:numId w:val="35"/>
        </w:numPr>
        <w:tabs>
          <w:tab w:val="left" w:pos="1373"/>
        </w:tabs>
        <w:spacing w:after="0" w:line="322" w:lineRule="exact"/>
        <w:ind w:left="0" w:firstLine="0"/>
        <w:jc w:val="both"/>
        <w:rPr>
          <w:rFonts w:ascii="Times New Roman" w:hAnsi="Times New Roman" w:cs="Times New Roman"/>
          <w:sz w:val="28"/>
          <w:szCs w:val="28"/>
        </w:rPr>
      </w:pPr>
      <w:r w:rsidRPr="00F030A7">
        <w:rPr>
          <w:rFonts w:ascii="Times New Roman" w:hAnsi="Times New Roman" w:cs="Times New Roman"/>
          <w:sz w:val="28"/>
          <w:szCs w:val="28"/>
        </w:rPr>
        <w:t>Ozone screen: the destruction and the possibility of recovery</w:t>
      </w:r>
    </w:p>
    <w:p w:rsidR="00F030A7" w:rsidRPr="00F030A7" w:rsidRDefault="00F030A7" w:rsidP="00F030A7">
      <w:pPr>
        <w:pStyle w:val="ab"/>
        <w:numPr>
          <w:ilvl w:val="0"/>
          <w:numId w:val="35"/>
        </w:numPr>
        <w:tabs>
          <w:tab w:val="left" w:pos="1373"/>
        </w:tabs>
        <w:spacing w:after="0" w:line="322" w:lineRule="exact"/>
        <w:ind w:left="0" w:firstLine="0"/>
        <w:jc w:val="both"/>
        <w:rPr>
          <w:rFonts w:ascii="Times New Roman" w:hAnsi="Times New Roman" w:cs="Times New Roman"/>
          <w:sz w:val="28"/>
          <w:szCs w:val="28"/>
        </w:rPr>
      </w:pPr>
      <w:r w:rsidRPr="00F030A7">
        <w:rPr>
          <w:rFonts w:ascii="Times New Roman" w:hAnsi="Times New Roman" w:cs="Times New Roman"/>
          <w:sz w:val="28"/>
          <w:szCs w:val="28"/>
        </w:rPr>
        <w:t>The role of water and its quality of life</w:t>
      </w:r>
    </w:p>
    <w:p w:rsidR="00F030A7" w:rsidRPr="00F030A7" w:rsidRDefault="00F030A7" w:rsidP="00F030A7">
      <w:pPr>
        <w:pStyle w:val="ab"/>
        <w:numPr>
          <w:ilvl w:val="0"/>
          <w:numId w:val="35"/>
        </w:numPr>
        <w:tabs>
          <w:tab w:val="left" w:pos="1373"/>
        </w:tabs>
        <w:spacing w:after="0" w:line="322" w:lineRule="exact"/>
        <w:ind w:left="0" w:firstLine="0"/>
        <w:jc w:val="both"/>
        <w:rPr>
          <w:rFonts w:ascii="Times New Roman" w:hAnsi="Times New Roman" w:cs="Times New Roman"/>
          <w:sz w:val="28"/>
          <w:szCs w:val="28"/>
        </w:rPr>
      </w:pPr>
      <w:r w:rsidRPr="00F030A7">
        <w:rPr>
          <w:rFonts w:ascii="Times New Roman" w:hAnsi="Times New Roman" w:cs="Times New Roman"/>
          <w:sz w:val="28"/>
          <w:szCs w:val="28"/>
        </w:rPr>
        <w:t>Marine pollution by oil and oil products</w:t>
      </w:r>
    </w:p>
    <w:p w:rsidR="00F030A7" w:rsidRPr="00F030A7" w:rsidRDefault="00F030A7" w:rsidP="00F030A7">
      <w:pPr>
        <w:pStyle w:val="ab"/>
        <w:numPr>
          <w:ilvl w:val="0"/>
          <w:numId w:val="35"/>
        </w:numPr>
        <w:tabs>
          <w:tab w:val="left" w:pos="1373"/>
        </w:tabs>
        <w:spacing w:after="0" w:line="322" w:lineRule="exact"/>
        <w:ind w:left="0" w:firstLine="0"/>
        <w:jc w:val="both"/>
        <w:rPr>
          <w:rFonts w:ascii="Times New Roman" w:hAnsi="Times New Roman" w:cs="Times New Roman"/>
          <w:sz w:val="28"/>
          <w:szCs w:val="28"/>
        </w:rPr>
      </w:pPr>
      <w:r w:rsidRPr="00F030A7">
        <w:rPr>
          <w:rFonts w:ascii="Times New Roman" w:hAnsi="Times New Roman" w:cs="Times New Roman"/>
          <w:sz w:val="28"/>
          <w:szCs w:val="28"/>
        </w:rPr>
        <w:t>Heavy metals, toxicological characterization</w:t>
      </w:r>
    </w:p>
    <w:p w:rsidR="00F030A7" w:rsidRPr="00F030A7" w:rsidRDefault="00F030A7" w:rsidP="00F030A7">
      <w:pPr>
        <w:pStyle w:val="ab"/>
        <w:numPr>
          <w:ilvl w:val="0"/>
          <w:numId w:val="35"/>
        </w:numPr>
        <w:tabs>
          <w:tab w:val="left" w:pos="1373"/>
        </w:tabs>
        <w:spacing w:after="0" w:line="322" w:lineRule="exact"/>
        <w:ind w:left="0" w:firstLine="0"/>
        <w:jc w:val="both"/>
        <w:rPr>
          <w:rFonts w:ascii="Times New Roman" w:hAnsi="Times New Roman" w:cs="Times New Roman"/>
          <w:sz w:val="28"/>
          <w:szCs w:val="28"/>
        </w:rPr>
      </w:pPr>
      <w:r w:rsidRPr="00F030A7">
        <w:rPr>
          <w:rFonts w:ascii="Times New Roman" w:hAnsi="Times New Roman" w:cs="Times New Roman"/>
          <w:sz w:val="28"/>
          <w:szCs w:val="28"/>
        </w:rPr>
        <w:t>Methods of cleaning the world's oceans from oil and oil products</w:t>
      </w:r>
    </w:p>
    <w:p w:rsidR="00F030A7" w:rsidRPr="00F030A7" w:rsidRDefault="00F030A7" w:rsidP="00F030A7">
      <w:pPr>
        <w:pStyle w:val="ab"/>
        <w:numPr>
          <w:ilvl w:val="0"/>
          <w:numId w:val="35"/>
        </w:numPr>
        <w:tabs>
          <w:tab w:val="left" w:pos="1373"/>
        </w:tabs>
        <w:spacing w:after="0" w:line="322" w:lineRule="exact"/>
        <w:ind w:left="0" w:firstLine="0"/>
        <w:jc w:val="both"/>
        <w:rPr>
          <w:rFonts w:ascii="Times New Roman" w:hAnsi="Times New Roman" w:cs="Times New Roman"/>
          <w:sz w:val="28"/>
          <w:szCs w:val="28"/>
        </w:rPr>
      </w:pPr>
      <w:r w:rsidRPr="00F030A7">
        <w:rPr>
          <w:rFonts w:ascii="Times New Roman" w:hAnsi="Times New Roman" w:cs="Times New Roman"/>
          <w:sz w:val="28"/>
          <w:szCs w:val="28"/>
        </w:rPr>
        <w:t>Benefits and harms of mineral fertilizers</w:t>
      </w:r>
    </w:p>
    <w:p w:rsidR="00F030A7" w:rsidRPr="00F030A7" w:rsidRDefault="00F030A7" w:rsidP="00F030A7">
      <w:pPr>
        <w:pStyle w:val="ab"/>
        <w:numPr>
          <w:ilvl w:val="0"/>
          <w:numId w:val="35"/>
        </w:numPr>
        <w:tabs>
          <w:tab w:val="left" w:pos="1373"/>
        </w:tabs>
        <w:spacing w:after="0" w:line="322" w:lineRule="exact"/>
        <w:ind w:left="0" w:firstLine="0"/>
        <w:jc w:val="both"/>
        <w:rPr>
          <w:rFonts w:ascii="Times New Roman" w:hAnsi="Times New Roman" w:cs="Times New Roman"/>
          <w:sz w:val="28"/>
          <w:szCs w:val="28"/>
        </w:rPr>
      </w:pPr>
      <w:r w:rsidRPr="00F030A7">
        <w:rPr>
          <w:rFonts w:ascii="Times New Roman" w:hAnsi="Times New Roman" w:cs="Times New Roman"/>
          <w:sz w:val="28"/>
          <w:szCs w:val="28"/>
        </w:rPr>
        <w:t>The role of chemistry in environmental pollution and clean it up</w:t>
      </w:r>
    </w:p>
    <w:p w:rsidR="00F030A7" w:rsidRDefault="00F030A7" w:rsidP="00F030A7">
      <w:pPr>
        <w:pStyle w:val="ab"/>
        <w:numPr>
          <w:ilvl w:val="0"/>
          <w:numId w:val="35"/>
        </w:numPr>
        <w:tabs>
          <w:tab w:val="left" w:pos="1359"/>
        </w:tabs>
        <w:spacing w:after="0" w:line="322" w:lineRule="exact"/>
        <w:ind w:left="0" w:firstLine="0"/>
        <w:jc w:val="both"/>
      </w:pPr>
      <w:r w:rsidRPr="00F030A7">
        <w:rPr>
          <w:rFonts w:ascii="Times New Roman" w:hAnsi="Times New Roman" w:cs="Times New Roman"/>
          <w:sz w:val="28"/>
          <w:szCs w:val="28"/>
          <w:lang w:val="kk-KZ" w:eastAsia="kk-KZ"/>
        </w:rPr>
        <w:t>Chemical processes underlying various ways to capture and neutralization</w:t>
      </w:r>
      <w:r>
        <w:rPr>
          <w:lang w:val="kk-KZ" w:eastAsia="kk-KZ"/>
        </w:rPr>
        <w:t xml:space="preserve"> </w:t>
      </w:r>
      <w:r w:rsidRPr="00AB7E1D">
        <w:rPr>
          <w:rFonts w:ascii="Times New Roman" w:hAnsi="Times New Roman" w:cs="Times New Roman"/>
          <w:lang w:val="kk-KZ" w:eastAsia="kk-KZ"/>
        </w:rPr>
        <w:t>of harmful substances</w:t>
      </w:r>
    </w:p>
    <w:p w:rsidR="00F030A7" w:rsidRDefault="00F030A7" w:rsidP="00F030A7"/>
    <w:p w:rsidR="00AB7E1D" w:rsidRPr="002618EC" w:rsidRDefault="00AB7E1D" w:rsidP="00F030A7"/>
    <w:p w:rsidR="00953585" w:rsidRDefault="00953585" w:rsidP="00F030A7">
      <w:pPr>
        <w:jc w:val="both"/>
        <w:rPr>
          <w:rFonts w:ascii="Times New Roman" w:hAnsi="Times New Roman"/>
          <w:b/>
          <w:sz w:val="28"/>
          <w:szCs w:val="28"/>
        </w:rPr>
      </w:pPr>
    </w:p>
    <w:p w:rsidR="00963311" w:rsidRDefault="00963311" w:rsidP="00F030A7">
      <w:pPr>
        <w:jc w:val="both"/>
        <w:rPr>
          <w:rFonts w:ascii="Times New Roman" w:hAnsi="Times New Roman"/>
          <w:b/>
          <w:sz w:val="28"/>
          <w:szCs w:val="28"/>
        </w:rPr>
      </w:pPr>
    </w:p>
    <w:p w:rsidR="00F030A7" w:rsidRDefault="00F030A7" w:rsidP="00F030A7">
      <w:pPr>
        <w:jc w:val="both"/>
        <w:rPr>
          <w:rFonts w:ascii="Times New Roman" w:hAnsi="Times New Roman"/>
          <w:b/>
          <w:sz w:val="28"/>
          <w:szCs w:val="28"/>
        </w:rPr>
      </w:pPr>
    </w:p>
    <w:p w:rsidR="00F030A7" w:rsidRDefault="00F030A7" w:rsidP="00F030A7">
      <w:pPr>
        <w:jc w:val="both"/>
        <w:rPr>
          <w:rFonts w:ascii="Times New Roman" w:hAnsi="Times New Roman"/>
          <w:b/>
          <w:sz w:val="28"/>
          <w:szCs w:val="28"/>
        </w:rPr>
      </w:pPr>
    </w:p>
    <w:p w:rsidR="003F0A90" w:rsidRPr="003F0A90" w:rsidRDefault="003F0A90" w:rsidP="00F030A7">
      <w:pPr>
        <w:jc w:val="both"/>
        <w:rPr>
          <w:rFonts w:ascii="Times New Roman" w:hAnsi="Times New Roman"/>
          <w:b/>
          <w:sz w:val="28"/>
          <w:szCs w:val="28"/>
        </w:rPr>
      </w:pPr>
    </w:p>
    <w:p w:rsidR="00DF1BA0" w:rsidRPr="00DF1BA0" w:rsidRDefault="00DF1BA0" w:rsidP="00F030A7">
      <w:pPr>
        <w:jc w:val="both"/>
        <w:rPr>
          <w:rFonts w:ascii="Times New Roman" w:hAnsi="Times New Roman"/>
          <w:b/>
          <w:sz w:val="28"/>
          <w:szCs w:val="28"/>
        </w:rPr>
      </w:pPr>
      <w:r w:rsidRPr="00DF1BA0">
        <w:rPr>
          <w:rFonts w:ascii="Times New Roman" w:hAnsi="Times New Roman"/>
          <w:b/>
          <w:sz w:val="28"/>
          <w:szCs w:val="28"/>
        </w:rPr>
        <w:t>5. LITERATURE</w:t>
      </w:r>
    </w:p>
    <w:p w:rsidR="00DF1BA0" w:rsidRPr="00DF1BA0" w:rsidRDefault="00DF1BA0" w:rsidP="00F030A7">
      <w:pPr>
        <w:jc w:val="both"/>
        <w:rPr>
          <w:rFonts w:ascii="Times New Roman" w:hAnsi="Times New Roman"/>
          <w:b/>
          <w:sz w:val="28"/>
          <w:szCs w:val="28"/>
        </w:rPr>
      </w:pPr>
      <w:r w:rsidRPr="00DF1BA0">
        <w:rPr>
          <w:rFonts w:ascii="Times New Roman" w:hAnsi="Times New Roman"/>
          <w:b/>
          <w:sz w:val="28"/>
          <w:szCs w:val="28"/>
        </w:rPr>
        <w:t>MAIN LITERATURE</w:t>
      </w:r>
    </w:p>
    <w:p w:rsidR="00DF1BA0" w:rsidRPr="00DF1BA0" w:rsidRDefault="00DF1BA0" w:rsidP="00F030A7">
      <w:pPr>
        <w:widowControl/>
        <w:numPr>
          <w:ilvl w:val="0"/>
          <w:numId w:val="11"/>
        </w:numPr>
        <w:autoSpaceDE w:val="0"/>
        <w:autoSpaceDN w:val="0"/>
        <w:adjustRightInd w:val="0"/>
        <w:ind w:firstLine="0"/>
        <w:rPr>
          <w:rFonts w:ascii="Times New Roman" w:hAnsi="Times New Roman"/>
          <w:sz w:val="28"/>
          <w:szCs w:val="28"/>
        </w:rPr>
      </w:pPr>
      <w:r w:rsidRPr="00DF1BA0">
        <w:rPr>
          <w:rFonts w:ascii="Times New Roman" w:hAnsi="Times New Roman"/>
          <w:sz w:val="28"/>
          <w:szCs w:val="28"/>
        </w:rPr>
        <w:t xml:space="preserve">Interstate Oil and Gas Compact Commission: “Marginal Wells: Fuel </w:t>
      </w:r>
      <w:proofErr w:type="spellStart"/>
      <w:r w:rsidRPr="00DF1BA0">
        <w:rPr>
          <w:rFonts w:ascii="Times New Roman" w:hAnsi="Times New Roman"/>
          <w:sz w:val="28"/>
          <w:szCs w:val="28"/>
        </w:rPr>
        <w:t>forEconomic</w:t>
      </w:r>
      <w:proofErr w:type="spellEnd"/>
      <w:r w:rsidRPr="00DF1BA0">
        <w:rPr>
          <w:rFonts w:ascii="Times New Roman" w:hAnsi="Times New Roman"/>
          <w:sz w:val="28"/>
          <w:szCs w:val="28"/>
        </w:rPr>
        <w:t xml:space="preserve"> Growth” (2006).</w:t>
      </w:r>
    </w:p>
    <w:p w:rsidR="00DF1BA0" w:rsidRPr="00DF1BA0" w:rsidRDefault="00DF1BA0" w:rsidP="00F030A7">
      <w:pPr>
        <w:widowControl/>
        <w:numPr>
          <w:ilvl w:val="0"/>
          <w:numId w:val="11"/>
        </w:numPr>
        <w:autoSpaceDE w:val="0"/>
        <w:autoSpaceDN w:val="0"/>
        <w:adjustRightInd w:val="0"/>
        <w:ind w:firstLine="0"/>
        <w:rPr>
          <w:rFonts w:ascii="Times New Roman" w:hAnsi="Times New Roman"/>
          <w:sz w:val="28"/>
          <w:szCs w:val="28"/>
        </w:rPr>
      </w:pPr>
      <w:r w:rsidRPr="00DF1BA0">
        <w:rPr>
          <w:rFonts w:ascii="Times New Roman" w:hAnsi="Times New Roman"/>
          <w:sz w:val="28"/>
          <w:szCs w:val="28"/>
        </w:rPr>
        <w:t>INTEK: “Trends in Oil and Gas Industry R&amp;D Expenditures (2004),”presentation prepared for Office of Oil and Natural Gas, United States</w:t>
      </w:r>
    </w:p>
    <w:p w:rsidR="00DF1BA0" w:rsidRPr="00DF1BA0" w:rsidRDefault="00DF1BA0" w:rsidP="00F030A7">
      <w:pPr>
        <w:widowControl/>
        <w:numPr>
          <w:ilvl w:val="0"/>
          <w:numId w:val="11"/>
        </w:numPr>
        <w:autoSpaceDE w:val="0"/>
        <w:autoSpaceDN w:val="0"/>
        <w:adjustRightInd w:val="0"/>
        <w:ind w:firstLine="0"/>
        <w:rPr>
          <w:rFonts w:ascii="Times New Roman" w:hAnsi="Times New Roman"/>
          <w:sz w:val="28"/>
          <w:szCs w:val="28"/>
        </w:rPr>
      </w:pPr>
      <w:r w:rsidRPr="00DF1BA0">
        <w:rPr>
          <w:rFonts w:ascii="Times New Roman" w:hAnsi="Times New Roman"/>
          <w:sz w:val="28"/>
          <w:szCs w:val="28"/>
        </w:rPr>
        <w:t>Department of Energy, Arlington, VA (2004).</w:t>
      </w:r>
    </w:p>
    <w:p w:rsidR="00DF1BA0" w:rsidRPr="00DF1BA0" w:rsidRDefault="00DF1BA0" w:rsidP="00F030A7">
      <w:pPr>
        <w:widowControl/>
        <w:numPr>
          <w:ilvl w:val="0"/>
          <w:numId w:val="11"/>
        </w:numPr>
        <w:autoSpaceDE w:val="0"/>
        <w:autoSpaceDN w:val="0"/>
        <w:adjustRightInd w:val="0"/>
        <w:ind w:firstLine="0"/>
        <w:rPr>
          <w:rFonts w:ascii="Times New Roman" w:hAnsi="Times New Roman"/>
          <w:sz w:val="28"/>
          <w:szCs w:val="28"/>
        </w:rPr>
      </w:pPr>
      <w:r w:rsidRPr="00DF1BA0">
        <w:rPr>
          <w:rFonts w:ascii="Times New Roman" w:hAnsi="Times New Roman"/>
          <w:sz w:val="28"/>
          <w:szCs w:val="28"/>
        </w:rPr>
        <w:t xml:space="preserve">McKinsey and Company: Internal report prepared for Shell Oil </w:t>
      </w:r>
      <w:proofErr w:type="gramStart"/>
      <w:r w:rsidRPr="00DF1BA0">
        <w:rPr>
          <w:rFonts w:ascii="Times New Roman" w:hAnsi="Times New Roman"/>
          <w:sz w:val="28"/>
          <w:szCs w:val="28"/>
        </w:rPr>
        <w:t>Company(</w:t>
      </w:r>
      <w:proofErr w:type="gramEnd"/>
      <w:r w:rsidRPr="00DF1BA0">
        <w:rPr>
          <w:rFonts w:ascii="Times New Roman" w:hAnsi="Times New Roman"/>
          <w:sz w:val="28"/>
          <w:szCs w:val="28"/>
        </w:rPr>
        <w:t>2001).</w:t>
      </w:r>
    </w:p>
    <w:p w:rsidR="00DF1BA0" w:rsidRPr="00DF1BA0" w:rsidRDefault="00DF1BA0" w:rsidP="00F030A7">
      <w:pPr>
        <w:widowControl/>
        <w:numPr>
          <w:ilvl w:val="0"/>
          <w:numId w:val="11"/>
        </w:numPr>
        <w:autoSpaceDE w:val="0"/>
        <w:autoSpaceDN w:val="0"/>
        <w:adjustRightInd w:val="0"/>
        <w:ind w:firstLine="0"/>
        <w:rPr>
          <w:rFonts w:ascii="Times New Roman" w:hAnsi="Times New Roman"/>
          <w:sz w:val="28"/>
          <w:szCs w:val="28"/>
        </w:rPr>
      </w:pPr>
      <w:r w:rsidRPr="00DF1BA0">
        <w:rPr>
          <w:rFonts w:ascii="Times New Roman" w:hAnsi="Times New Roman"/>
          <w:sz w:val="28"/>
          <w:szCs w:val="28"/>
        </w:rPr>
        <w:lastRenderedPageBreak/>
        <w:t xml:space="preserve">International Energy Agency: Online Statistics Database (2006). Available at </w:t>
      </w:r>
      <w:r w:rsidRPr="00DF1BA0">
        <w:rPr>
          <w:rFonts w:ascii="Times New Roman" w:hAnsi="Times New Roman"/>
          <w:color w:val="0000FF"/>
          <w:sz w:val="28"/>
          <w:szCs w:val="28"/>
        </w:rPr>
        <w:t>http://www.iea.org</w:t>
      </w:r>
      <w:r w:rsidRPr="00DF1BA0">
        <w:rPr>
          <w:rFonts w:ascii="Times New Roman" w:hAnsi="Times New Roman"/>
          <w:sz w:val="28"/>
          <w:szCs w:val="28"/>
        </w:rPr>
        <w:t>.</w:t>
      </w:r>
    </w:p>
    <w:p w:rsidR="00DF1BA0" w:rsidRPr="00DF1BA0" w:rsidRDefault="00DF1BA0" w:rsidP="00F030A7">
      <w:pPr>
        <w:widowControl/>
        <w:numPr>
          <w:ilvl w:val="0"/>
          <w:numId w:val="11"/>
        </w:numPr>
        <w:autoSpaceDE w:val="0"/>
        <w:autoSpaceDN w:val="0"/>
        <w:adjustRightInd w:val="0"/>
        <w:ind w:firstLine="0"/>
        <w:rPr>
          <w:rFonts w:ascii="Times New Roman" w:hAnsi="Times New Roman"/>
          <w:sz w:val="28"/>
          <w:szCs w:val="28"/>
        </w:rPr>
      </w:pPr>
      <w:r w:rsidRPr="00DF1BA0">
        <w:rPr>
          <w:rFonts w:ascii="Times New Roman" w:hAnsi="Times New Roman"/>
          <w:sz w:val="28"/>
          <w:szCs w:val="28"/>
        </w:rPr>
        <w:t>Halliburton, Schlumberger, Weatherford, Smith International, and Baker Hughes annual company reports (2000-2005).</w:t>
      </w:r>
    </w:p>
    <w:p w:rsidR="00DF1BA0" w:rsidRPr="00DF1BA0" w:rsidRDefault="00DF1BA0" w:rsidP="00F030A7">
      <w:pPr>
        <w:widowControl/>
        <w:numPr>
          <w:ilvl w:val="0"/>
          <w:numId w:val="11"/>
        </w:numPr>
        <w:autoSpaceDE w:val="0"/>
        <w:autoSpaceDN w:val="0"/>
        <w:adjustRightInd w:val="0"/>
        <w:ind w:firstLine="0"/>
        <w:rPr>
          <w:rFonts w:ascii="Times New Roman" w:hAnsi="Times New Roman"/>
          <w:sz w:val="28"/>
          <w:szCs w:val="28"/>
        </w:rPr>
      </w:pPr>
      <w:r w:rsidRPr="00DF1BA0">
        <w:rPr>
          <w:rFonts w:ascii="Times New Roman" w:hAnsi="Times New Roman"/>
          <w:sz w:val="28"/>
          <w:szCs w:val="28"/>
        </w:rPr>
        <w:t>Lawson WF: “Who Will Fund America’s Energy Future?” Interstate Oil and Gas Compact Commission report (2006).</w:t>
      </w:r>
    </w:p>
    <w:p w:rsidR="00DF1BA0" w:rsidRPr="00DF1BA0" w:rsidRDefault="00DF1BA0" w:rsidP="00F030A7">
      <w:pPr>
        <w:widowControl/>
        <w:numPr>
          <w:ilvl w:val="0"/>
          <w:numId w:val="11"/>
        </w:numPr>
        <w:autoSpaceDE w:val="0"/>
        <w:autoSpaceDN w:val="0"/>
        <w:adjustRightInd w:val="0"/>
        <w:ind w:firstLine="0"/>
        <w:rPr>
          <w:rFonts w:ascii="Times New Roman" w:hAnsi="Times New Roman"/>
          <w:sz w:val="28"/>
          <w:szCs w:val="28"/>
        </w:rPr>
      </w:pPr>
      <w:proofErr w:type="spellStart"/>
      <w:r w:rsidRPr="00DF1BA0">
        <w:rPr>
          <w:rFonts w:ascii="Times New Roman" w:hAnsi="Times New Roman"/>
          <w:sz w:val="28"/>
          <w:szCs w:val="28"/>
        </w:rPr>
        <w:t>Rao</w:t>
      </w:r>
      <w:proofErr w:type="spellEnd"/>
      <w:r w:rsidRPr="00DF1BA0">
        <w:rPr>
          <w:rFonts w:ascii="Times New Roman" w:hAnsi="Times New Roman"/>
          <w:sz w:val="28"/>
          <w:szCs w:val="28"/>
        </w:rPr>
        <w:t xml:space="preserve"> V and Rodriguez R: “Accelerating Technology Acceptance: Hypotheses and Remedies for Risk-Averse Behavior in Technology Acceptance,” paper SPE98511 Society of Petroleum Engineers (2005).</w:t>
      </w:r>
    </w:p>
    <w:p w:rsidR="00DF1BA0" w:rsidRPr="00366964" w:rsidRDefault="00DF1BA0" w:rsidP="00F030A7">
      <w:pPr>
        <w:widowControl/>
        <w:numPr>
          <w:ilvl w:val="0"/>
          <w:numId w:val="11"/>
        </w:numPr>
        <w:autoSpaceDE w:val="0"/>
        <w:autoSpaceDN w:val="0"/>
        <w:adjustRightInd w:val="0"/>
        <w:ind w:firstLine="0"/>
        <w:rPr>
          <w:rFonts w:ascii="Times New Roman" w:hAnsi="Times New Roman"/>
          <w:sz w:val="28"/>
          <w:szCs w:val="28"/>
        </w:rPr>
      </w:pPr>
      <w:proofErr w:type="gramStart"/>
      <w:r w:rsidRPr="00DF1BA0">
        <w:rPr>
          <w:rFonts w:ascii="Times New Roman" w:hAnsi="Times New Roman"/>
          <w:sz w:val="28"/>
          <w:szCs w:val="28"/>
        </w:rPr>
        <w:t>data</w:t>
      </w:r>
      <w:proofErr w:type="gramEnd"/>
      <w:r w:rsidRPr="00DF1BA0">
        <w:rPr>
          <w:rFonts w:ascii="Times New Roman" w:hAnsi="Times New Roman"/>
          <w:sz w:val="28"/>
          <w:szCs w:val="28"/>
        </w:rPr>
        <w:t xml:space="preserve"> (2006). Schlumberger, Ltd.: Marketing Communications Materials (2006).</w:t>
      </w:r>
    </w:p>
    <w:p w:rsidR="00366964" w:rsidRDefault="00366964" w:rsidP="00F030A7">
      <w:pPr>
        <w:widowControl/>
        <w:autoSpaceDE w:val="0"/>
        <w:autoSpaceDN w:val="0"/>
        <w:adjustRightInd w:val="0"/>
        <w:rPr>
          <w:rFonts w:ascii="Times New Roman" w:hAnsi="Times New Roman"/>
          <w:sz w:val="28"/>
          <w:szCs w:val="28"/>
          <w:lang w:val="kk-KZ"/>
        </w:rPr>
      </w:pPr>
    </w:p>
    <w:p w:rsidR="003F0A90" w:rsidRPr="00DF1BA0" w:rsidRDefault="003F0A90" w:rsidP="00F030A7">
      <w:pPr>
        <w:widowControl/>
        <w:autoSpaceDE w:val="0"/>
        <w:autoSpaceDN w:val="0"/>
        <w:adjustRightInd w:val="0"/>
        <w:rPr>
          <w:rFonts w:ascii="Times New Roman" w:hAnsi="Times New Roman"/>
          <w:sz w:val="28"/>
          <w:szCs w:val="28"/>
        </w:rPr>
      </w:pPr>
    </w:p>
    <w:p w:rsidR="00DF1BA0" w:rsidRPr="00DF1BA0" w:rsidRDefault="00DF1BA0" w:rsidP="00F030A7">
      <w:pPr>
        <w:pStyle w:val="13"/>
        <w:spacing w:after="0" w:line="240" w:lineRule="auto"/>
        <w:ind w:left="360"/>
        <w:jc w:val="both"/>
        <w:rPr>
          <w:rFonts w:ascii="Times New Roman" w:hAnsi="Times New Roman" w:cs="Times New Roman"/>
          <w:b/>
          <w:sz w:val="28"/>
          <w:szCs w:val="28"/>
          <w:lang w:val="kk-KZ"/>
        </w:rPr>
      </w:pPr>
      <w:r w:rsidRPr="00DF1BA0">
        <w:rPr>
          <w:rFonts w:ascii="Times New Roman" w:hAnsi="Times New Roman" w:cs="Times New Roman"/>
          <w:b/>
          <w:sz w:val="28"/>
          <w:szCs w:val="28"/>
          <w:lang w:val="en-US"/>
        </w:rPr>
        <w:t xml:space="preserve">ADDITIONAL LITERATURE </w:t>
      </w:r>
    </w:p>
    <w:p w:rsidR="00DF1BA0" w:rsidRPr="00DF1BA0" w:rsidRDefault="00DF1BA0" w:rsidP="00F030A7">
      <w:pPr>
        <w:widowControl/>
        <w:numPr>
          <w:ilvl w:val="0"/>
          <w:numId w:val="11"/>
        </w:numPr>
        <w:autoSpaceDE w:val="0"/>
        <w:autoSpaceDN w:val="0"/>
        <w:adjustRightInd w:val="0"/>
        <w:ind w:firstLine="0"/>
        <w:rPr>
          <w:rFonts w:ascii="Times New Roman" w:hAnsi="Times New Roman"/>
          <w:sz w:val="28"/>
          <w:szCs w:val="28"/>
        </w:rPr>
      </w:pPr>
      <w:proofErr w:type="spellStart"/>
      <w:r w:rsidRPr="00DF1BA0">
        <w:rPr>
          <w:rFonts w:ascii="Times New Roman" w:hAnsi="Times New Roman"/>
          <w:sz w:val="28"/>
          <w:szCs w:val="28"/>
        </w:rPr>
        <w:t>Bakewell</w:t>
      </w:r>
      <w:proofErr w:type="spellEnd"/>
      <w:r w:rsidRPr="00DF1BA0">
        <w:rPr>
          <w:rFonts w:ascii="Times New Roman" w:hAnsi="Times New Roman"/>
          <w:sz w:val="28"/>
          <w:szCs w:val="28"/>
        </w:rPr>
        <w:t xml:space="preserve"> C and </w:t>
      </w:r>
      <w:proofErr w:type="spellStart"/>
      <w:r w:rsidRPr="00DF1BA0">
        <w:rPr>
          <w:rFonts w:ascii="Times New Roman" w:hAnsi="Times New Roman"/>
          <w:sz w:val="28"/>
          <w:szCs w:val="28"/>
        </w:rPr>
        <w:t>Horsely</w:t>
      </w:r>
      <w:proofErr w:type="spellEnd"/>
      <w:r w:rsidRPr="00DF1BA0">
        <w:rPr>
          <w:rFonts w:ascii="Times New Roman" w:hAnsi="Times New Roman"/>
          <w:sz w:val="28"/>
          <w:szCs w:val="28"/>
        </w:rPr>
        <w:t xml:space="preserve"> C: “Innovation Lacking in High-Tech World of </w:t>
      </w:r>
      <w:proofErr w:type="spellStart"/>
      <w:r w:rsidRPr="00DF1BA0">
        <w:rPr>
          <w:rFonts w:ascii="Times New Roman" w:hAnsi="Times New Roman"/>
          <w:sz w:val="28"/>
          <w:szCs w:val="28"/>
        </w:rPr>
        <w:t>Oil,”</w:t>
      </w:r>
      <w:r w:rsidRPr="00DF1BA0">
        <w:rPr>
          <w:rFonts w:ascii="Times New Roman" w:hAnsi="Times New Roman"/>
          <w:i/>
          <w:iCs/>
          <w:sz w:val="28"/>
          <w:szCs w:val="28"/>
        </w:rPr>
        <w:t>Oil</w:t>
      </w:r>
      <w:proofErr w:type="spellEnd"/>
      <w:r w:rsidRPr="00DF1BA0">
        <w:rPr>
          <w:rFonts w:ascii="Times New Roman" w:hAnsi="Times New Roman"/>
          <w:i/>
          <w:iCs/>
          <w:sz w:val="28"/>
          <w:szCs w:val="28"/>
        </w:rPr>
        <w:t xml:space="preserve"> &amp; Gas Journal </w:t>
      </w:r>
      <w:r w:rsidRPr="00DF1BA0">
        <w:rPr>
          <w:rFonts w:ascii="Times New Roman" w:hAnsi="Times New Roman"/>
          <w:sz w:val="28"/>
          <w:szCs w:val="28"/>
        </w:rPr>
        <w:t xml:space="preserve">online article. Available at </w:t>
      </w:r>
    </w:p>
    <w:p w:rsidR="00DF1BA0" w:rsidRPr="00DF1BA0" w:rsidRDefault="00DF1BA0" w:rsidP="00F030A7">
      <w:pPr>
        <w:widowControl/>
        <w:numPr>
          <w:ilvl w:val="0"/>
          <w:numId w:val="11"/>
        </w:numPr>
        <w:autoSpaceDE w:val="0"/>
        <w:autoSpaceDN w:val="0"/>
        <w:adjustRightInd w:val="0"/>
        <w:ind w:firstLine="0"/>
        <w:rPr>
          <w:rFonts w:ascii="Times New Roman" w:hAnsi="Times New Roman"/>
          <w:sz w:val="28"/>
          <w:szCs w:val="28"/>
        </w:rPr>
      </w:pPr>
      <w:r w:rsidRPr="00DF1BA0">
        <w:rPr>
          <w:rFonts w:ascii="Times New Roman" w:hAnsi="Times New Roman"/>
          <w:color w:val="0000FF"/>
          <w:sz w:val="28"/>
          <w:szCs w:val="28"/>
        </w:rPr>
        <w:t>http://www.ogfj.com/articles/article_display.cfm?Article_ID=229822</w:t>
      </w:r>
      <w:r w:rsidRPr="00DF1BA0">
        <w:rPr>
          <w:rFonts w:ascii="Times New Roman" w:hAnsi="Times New Roman"/>
          <w:sz w:val="28"/>
          <w:szCs w:val="28"/>
        </w:rPr>
        <w:t>.</w:t>
      </w:r>
    </w:p>
    <w:p w:rsidR="00DF1BA0" w:rsidRPr="00953585" w:rsidRDefault="00DF1BA0" w:rsidP="00F030A7">
      <w:pPr>
        <w:widowControl/>
        <w:numPr>
          <w:ilvl w:val="0"/>
          <w:numId w:val="11"/>
        </w:numPr>
        <w:tabs>
          <w:tab w:val="left" w:pos="1200"/>
        </w:tabs>
        <w:ind w:right="-434" w:firstLine="0"/>
        <w:jc w:val="both"/>
        <w:rPr>
          <w:rFonts w:ascii="Times New Roman" w:hAnsi="Times New Roman" w:cs="Times New Roman"/>
          <w:sz w:val="28"/>
          <w:szCs w:val="28"/>
        </w:rPr>
      </w:pPr>
      <w:proofErr w:type="spellStart"/>
      <w:r w:rsidRPr="00953585">
        <w:rPr>
          <w:rStyle w:val="5"/>
          <w:rFonts w:ascii="Times New Roman" w:hAnsi="Times New Roman" w:cs="Times New Roman"/>
          <w:sz w:val="28"/>
          <w:szCs w:val="28"/>
        </w:rPr>
        <w:t>Whitby</w:t>
      </w:r>
      <w:proofErr w:type="spellEnd"/>
      <w:r w:rsidRPr="00953585">
        <w:rPr>
          <w:rStyle w:val="5"/>
          <w:rFonts w:ascii="Times New Roman" w:hAnsi="Times New Roman" w:cs="Times New Roman"/>
          <w:sz w:val="28"/>
          <w:szCs w:val="28"/>
        </w:rPr>
        <w:t xml:space="preserve"> К. </w:t>
      </w:r>
      <w:proofErr w:type="gramStart"/>
      <w:r w:rsidRPr="00953585">
        <w:rPr>
          <w:rStyle w:val="5"/>
          <w:rFonts w:ascii="Times New Roman" w:hAnsi="Times New Roman" w:cs="Times New Roman"/>
          <w:sz w:val="28"/>
          <w:szCs w:val="28"/>
        </w:rPr>
        <w:t>Т.:</w:t>
      </w:r>
      <w:proofErr w:type="gramEnd"/>
      <w:r w:rsidRPr="00953585">
        <w:rPr>
          <w:rFonts w:ascii="Times New Roman" w:hAnsi="Times New Roman" w:cs="Times New Roman"/>
          <w:sz w:val="28"/>
          <w:szCs w:val="28"/>
        </w:rPr>
        <w:t xml:space="preserve"> The Physical Characteristics of </w:t>
      </w:r>
      <w:proofErr w:type="spellStart"/>
      <w:r w:rsidRPr="00953585">
        <w:rPr>
          <w:rFonts w:ascii="Times New Roman" w:hAnsi="Times New Roman" w:cs="Times New Roman"/>
          <w:sz w:val="28"/>
          <w:szCs w:val="28"/>
        </w:rPr>
        <w:t>Sulphur</w:t>
      </w:r>
      <w:proofErr w:type="spellEnd"/>
      <w:r w:rsidRPr="00953585">
        <w:rPr>
          <w:rFonts w:ascii="Times New Roman" w:hAnsi="Times New Roman" w:cs="Times New Roman"/>
          <w:sz w:val="28"/>
          <w:szCs w:val="28"/>
        </w:rPr>
        <w:t xml:space="preserve"> Aerosols. Lecture at the International Symposium on </w:t>
      </w:r>
      <w:proofErr w:type="spellStart"/>
      <w:r w:rsidRPr="00953585">
        <w:rPr>
          <w:rFonts w:ascii="Times New Roman" w:hAnsi="Times New Roman" w:cs="Times New Roman"/>
          <w:sz w:val="28"/>
          <w:szCs w:val="28"/>
        </w:rPr>
        <w:t>Sulphur</w:t>
      </w:r>
      <w:proofErr w:type="spellEnd"/>
      <w:r w:rsidRPr="00953585">
        <w:rPr>
          <w:rFonts w:ascii="Times New Roman" w:hAnsi="Times New Roman" w:cs="Times New Roman"/>
          <w:sz w:val="28"/>
          <w:szCs w:val="28"/>
        </w:rPr>
        <w:t xml:space="preserve"> in the Atmosphere. </w:t>
      </w:r>
      <w:proofErr w:type="spellStart"/>
      <w:r w:rsidRPr="00953585">
        <w:rPr>
          <w:rFonts w:ascii="Times New Roman" w:hAnsi="Times New Roman" w:cs="Times New Roman"/>
          <w:sz w:val="28"/>
          <w:szCs w:val="28"/>
        </w:rPr>
        <w:t>Dubrov</w:t>
      </w:r>
      <w:proofErr w:type="spellEnd"/>
      <w:r w:rsidRPr="00953585">
        <w:rPr>
          <w:rFonts w:ascii="Times New Roman" w:hAnsi="Times New Roman" w:cs="Times New Roman"/>
          <w:sz w:val="28"/>
          <w:szCs w:val="28"/>
        </w:rPr>
        <w:t xml:space="preserve">- </w:t>
      </w:r>
      <w:proofErr w:type="spellStart"/>
      <w:r w:rsidRPr="00953585">
        <w:rPr>
          <w:rFonts w:ascii="Times New Roman" w:hAnsi="Times New Roman" w:cs="Times New Roman"/>
          <w:sz w:val="28"/>
          <w:szCs w:val="28"/>
        </w:rPr>
        <w:t>nik</w:t>
      </w:r>
      <w:proofErr w:type="spellEnd"/>
      <w:r w:rsidRPr="00953585">
        <w:rPr>
          <w:rFonts w:ascii="Times New Roman" w:hAnsi="Times New Roman" w:cs="Times New Roman"/>
          <w:sz w:val="28"/>
          <w:szCs w:val="28"/>
        </w:rPr>
        <w:t xml:space="preserve">, </w:t>
      </w:r>
      <w:proofErr w:type="spellStart"/>
      <w:r w:rsidRPr="00953585">
        <w:rPr>
          <w:rFonts w:ascii="Times New Roman" w:hAnsi="Times New Roman" w:cs="Times New Roman"/>
          <w:sz w:val="28"/>
          <w:szCs w:val="28"/>
        </w:rPr>
        <w:t>Jugoslavia</w:t>
      </w:r>
      <w:proofErr w:type="spellEnd"/>
      <w:r w:rsidRPr="00953585">
        <w:rPr>
          <w:rFonts w:ascii="Times New Roman" w:hAnsi="Times New Roman" w:cs="Times New Roman"/>
          <w:sz w:val="28"/>
          <w:szCs w:val="28"/>
        </w:rPr>
        <w:t>, Sept. 7 to 14, 1977.</w:t>
      </w:r>
    </w:p>
    <w:p w:rsidR="00DF1BA0" w:rsidRPr="00953585" w:rsidRDefault="00DF1BA0" w:rsidP="00F030A7">
      <w:pPr>
        <w:widowControl/>
        <w:numPr>
          <w:ilvl w:val="0"/>
          <w:numId w:val="11"/>
        </w:numPr>
        <w:tabs>
          <w:tab w:val="left" w:pos="1100"/>
        </w:tabs>
        <w:ind w:right="-434" w:firstLine="0"/>
        <w:jc w:val="both"/>
        <w:rPr>
          <w:rFonts w:ascii="Times New Roman" w:hAnsi="Times New Roman" w:cs="Times New Roman"/>
          <w:sz w:val="28"/>
          <w:szCs w:val="28"/>
        </w:rPr>
      </w:pPr>
      <w:r w:rsidRPr="00953585">
        <w:rPr>
          <w:rFonts w:ascii="Times New Roman" w:hAnsi="Times New Roman" w:cs="Times New Roman"/>
          <w:sz w:val="28"/>
          <w:szCs w:val="28"/>
        </w:rPr>
        <w:t xml:space="preserve">Stern А. С., </w:t>
      </w:r>
      <w:proofErr w:type="spellStart"/>
      <w:r w:rsidRPr="00953585">
        <w:rPr>
          <w:rFonts w:ascii="Times New Roman" w:hAnsi="Times New Roman" w:cs="Times New Roman"/>
          <w:sz w:val="28"/>
          <w:szCs w:val="28"/>
        </w:rPr>
        <w:t>Boubel</w:t>
      </w:r>
      <w:proofErr w:type="spellEnd"/>
      <w:r w:rsidRPr="00953585">
        <w:rPr>
          <w:rFonts w:ascii="Times New Roman" w:hAnsi="Times New Roman" w:cs="Times New Roman"/>
          <w:sz w:val="28"/>
          <w:szCs w:val="28"/>
        </w:rPr>
        <w:t xml:space="preserve"> R. W„ Turner D. В., Fox D. L.:</w:t>
      </w:r>
      <w:r w:rsidRPr="00953585">
        <w:rPr>
          <w:rStyle w:val="12"/>
          <w:rFonts w:ascii="Times New Roman" w:hAnsi="Times New Roman" w:cs="Times New Roman"/>
          <w:i w:val="0"/>
          <w:iCs w:val="0"/>
          <w:sz w:val="28"/>
          <w:szCs w:val="28"/>
        </w:rPr>
        <w:t xml:space="preserve"> Fundamentals of Air</w:t>
      </w:r>
    </w:p>
    <w:p w:rsidR="004900EA" w:rsidRDefault="004900EA" w:rsidP="00F030A7">
      <w:pPr>
        <w:jc w:val="center"/>
        <w:rPr>
          <w:lang w:val="kk-KZ"/>
        </w:rPr>
      </w:pPr>
    </w:p>
    <w:p w:rsidR="00953585" w:rsidRDefault="00953585" w:rsidP="00F030A7">
      <w:pPr>
        <w:jc w:val="center"/>
        <w:rPr>
          <w:lang w:val="kk-KZ"/>
        </w:rPr>
      </w:pPr>
    </w:p>
    <w:p w:rsidR="00953585" w:rsidRDefault="00953585" w:rsidP="00F030A7">
      <w:pPr>
        <w:jc w:val="center"/>
        <w:rPr>
          <w:lang w:val="kk-KZ"/>
        </w:rPr>
      </w:pPr>
    </w:p>
    <w:p w:rsidR="00953585" w:rsidRDefault="00953585" w:rsidP="00F030A7">
      <w:pPr>
        <w:jc w:val="center"/>
        <w:rPr>
          <w:lang w:val="kk-KZ"/>
        </w:rPr>
      </w:pPr>
    </w:p>
    <w:p w:rsidR="00953585" w:rsidRDefault="00953585" w:rsidP="00F030A7">
      <w:pPr>
        <w:jc w:val="center"/>
        <w:rPr>
          <w:lang w:val="kk-KZ"/>
        </w:rPr>
      </w:pPr>
    </w:p>
    <w:p w:rsidR="00953585" w:rsidRDefault="00953585" w:rsidP="00F030A7">
      <w:pPr>
        <w:jc w:val="center"/>
        <w:rPr>
          <w:lang w:val="kk-KZ"/>
        </w:rPr>
      </w:pPr>
    </w:p>
    <w:p w:rsidR="00953585" w:rsidRDefault="00953585" w:rsidP="00F030A7">
      <w:pPr>
        <w:jc w:val="center"/>
        <w:rPr>
          <w:lang w:val="kk-KZ"/>
        </w:rPr>
      </w:pPr>
    </w:p>
    <w:p w:rsidR="00953585" w:rsidRDefault="00953585" w:rsidP="00F030A7">
      <w:pPr>
        <w:jc w:val="center"/>
        <w:rPr>
          <w:lang w:val="kk-KZ"/>
        </w:rPr>
      </w:pPr>
    </w:p>
    <w:p w:rsidR="00953585" w:rsidRDefault="00953585" w:rsidP="00F030A7">
      <w:pPr>
        <w:jc w:val="center"/>
        <w:rPr>
          <w:lang w:val="kk-KZ"/>
        </w:rPr>
      </w:pPr>
    </w:p>
    <w:p w:rsidR="00953585" w:rsidRDefault="00953585" w:rsidP="00F030A7">
      <w:pPr>
        <w:jc w:val="center"/>
        <w:rPr>
          <w:lang w:val="kk-KZ"/>
        </w:rPr>
      </w:pPr>
    </w:p>
    <w:p w:rsidR="00953585" w:rsidRDefault="00953585" w:rsidP="00F030A7">
      <w:pPr>
        <w:jc w:val="center"/>
        <w:rPr>
          <w:lang w:val="kk-KZ"/>
        </w:rPr>
      </w:pPr>
    </w:p>
    <w:p w:rsidR="00953585" w:rsidRDefault="00953585" w:rsidP="00F030A7">
      <w:pPr>
        <w:jc w:val="center"/>
        <w:rPr>
          <w:lang w:val="kk-KZ"/>
        </w:rPr>
      </w:pPr>
    </w:p>
    <w:p w:rsidR="00953585" w:rsidRDefault="00953585" w:rsidP="00F030A7">
      <w:pPr>
        <w:jc w:val="center"/>
        <w:rPr>
          <w:lang w:val="kk-KZ"/>
        </w:rPr>
      </w:pPr>
    </w:p>
    <w:p w:rsidR="00366964" w:rsidRDefault="00366964" w:rsidP="00F030A7">
      <w:pPr>
        <w:jc w:val="center"/>
        <w:rPr>
          <w:lang w:val="kk-KZ"/>
        </w:rPr>
      </w:pPr>
    </w:p>
    <w:p w:rsidR="00366964" w:rsidRDefault="00366964" w:rsidP="00F030A7">
      <w:pPr>
        <w:jc w:val="center"/>
      </w:pPr>
    </w:p>
    <w:p w:rsidR="003F0A90" w:rsidRDefault="003F0A90" w:rsidP="00F030A7">
      <w:pPr>
        <w:jc w:val="center"/>
      </w:pPr>
    </w:p>
    <w:p w:rsidR="003F0A90" w:rsidRDefault="003F0A90" w:rsidP="00F030A7">
      <w:pPr>
        <w:jc w:val="center"/>
      </w:pPr>
    </w:p>
    <w:p w:rsidR="003F0A90" w:rsidRDefault="003F0A90" w:rsidP="00F030A7">
      <w:pPr>
        <w:jc w:val="center"/>
      </w:pPr>
    </w:p>
    <w:p w:rsidR="003F0A90" w:rsidRDefault="003F0A90" w:rsidP="00F030A7">
      <w:pPr>
        <w:jc w:val="center"/>
      </w:pPr>
    </w:p>
    <w:p w:rsidR="003F0A90" w:rsidRDefault="003F0A90" w:rsidP="00F030A7">
      <w:pPr>
        <w:jc w:val="center"/>
      </w:pPr>
    </w:p>
    <w:p w:rsidR="003F0A90" w:rsidRDefault="003F0A90" w:rsidP="00F030A7">
      <w:pPr>
        <w:jc w:val="center"/>
      </w:pPr>
    </w:p>
    <w:p w:rsidR="003F0A90" w:rsidRDefault="003F0A90" w:rsidP="00F030A7">
      <w:pPr>
        <w:jc w:val="center"/>
      </w:pPr>
    </w:p>
    <w:p w:rsidR="00963311" w:rsidRDefault="00963311" w:rsidP="00F030A7">
      <w:pPr>
        <w:jc w:val="center"/>
      </w:pPr>
    </w:p>
    <w:p w:rsidR="00963311" w:rsidRDefault="00963311" w:rsidP="00F030A7">
      <w:pPr>
        <w:jc w:val="center"/>
      </w:pPr>
    </w:p>
    <w:p w:rsidR="00963311" w:rsidRDefault="00963311" w:rsidP="00F030A7">
      <w:pPr>
        <w:jc w:val="center"/>
      </w:pPr>
    </w:p>
    <w:p w:rsidR="00963311" w:rsidRDefault="00963311" w:rsidP="00F030A7">
      <w:pPr>
        <w:jc w:val="center"/>
      </w:pPr>
    </w:p>
    <w:p w:rsidR="00963311" w:rsidRDefault="00963311" w:rsidP="00F030A7">
      <w:pPr>
        <w:jc w:val="center"/>
      </w:pPr>
    </w:p>
    <w:p w:rsidR="00366964" w:rsidRDefault="00366964" w:rsidP="00F030A7">
      <w:pPr>
        <w:jc w:val="center"/>
        <w:rPr>
          <w:lang w:val="kk-KZ"/>
        </w:rPr>
      </w:pPr>
    </w:p>
    <w:p w:rsidR="00F200F1" w:rsidRPr="00F200F1" w:rsidRDefault="00F030A7" w:rsidP="00F030A7">
      <w:pPr>
        <w:jc w:val="center"/>
        <w:rPr>
          <w:rFonts w:ascii="Times New Roman" w:hAnsi="Times New Roman" w:cs="Times New Roman"/>
          <w:sz w:val="32"/>
          <w:szCs w:val="32"/>
          <w:lang w:val="kk-KZ"/>
        </w:rPr>
      </w:pPr>
      <w:r>
        <w:rPr>
          <w:rFonts w:ascii="Times New Roman" w:hAnsi="Times New Roman" w:cs="Times New Roman"/>
          <w:sz w:val="32"/>
          <w:szCs w:val="32"/>
          <w:lang w:val="kk-KZ"/>
        </w:rPr>
        <w:lastRenderedPageBreak/>
        <w:t>IZTLEUOV G.M.,DOSBAEVA A ,DAIRABAEVA A.,ABDUOVA A.</w:t>
      </w:r>
    </w:p>
    <w:p w:rsidR="00F200F1" w:rsidRPr="00CC58FC" w:rsidRDefault="00F200F1" w:rsidP="00F030A7">
      <w:pPr>
        <w:jc w:val="center"/>
        <w:rPr>
          <w:rFonts w:ascii="Times New Roman" w:hAnsi="Times New Roman" w:cs="Times New Roman"/>
          <w:caps/>
          <w:sz w:val="28"/>
          <w:szCs w:val="28"/>
          <w:lang w:val="kk-KZ" w:eastAsia="ko-KR"/>
        </w:rPr>
      </w:pPr>
      <w:r w:rsidRPr="00CC58FC">
        <w:rPr>
          <w:rFonts w:ascii="Times New Roman" w:hAnsi="Times New Roman" w:cs="Times New Roman"/>
          <w:noProof/>
          <w:sz w:val="28"/>
          <w:szCs w:val="28"/>
          <w:lang w:val="kk-KZ"/>
        </w:rPr>
        <w:t xml:space="preserve"> </w:t>
      </w:r>
    </w:p>
    <w:p w:rsidR="00F200F1" w:rsidRPr="00CC58FC" w:rsidRDefault="00F200F1" w:rsidP="00F030A7">
      <w:pPr>
        <w:jc w:val="center"/>
        <w:rPr>
          <w:rFonts w:ascii="Times New Roman" w:hAnsi="Times New Roman" w:cs="Times New Roman"/>
          <w:sz w:val="28"/>
          <w:szCs w:val="28"/>
          <w:lang w:val="kk-KZ"/>
        </w:rPr>
      </w:pPr>
    </w:p>
    <w:p w:rsidR="00F200F1" w:rsidRPr="00CC58FC" w:rsidRDefault="00F200F1" w:rsidP="00F030A7">
      <w:pPr>
        <w:jc w:val="center"/>
        <w:rPr>
          <w:rStyle w:val="hps"/>
          <w:rFonts w:ascii="Times New Roman" w:hAnsi="Times New Roman" w:cs="Times New Roman"/>
          <w:caps/>
          <w:sz w:val="28"/>
          <w:szCs w:val="28"/>
          <w:lang w:val="kk-KZ"/>
        </w:rPr>
      </w:pPr>
      <w:r w:rsidRPr="00CC58FC">
        <w:rPr>
          <w:rStyle w:val="hps"/>
          <w:rFonts w:ascii="Times New Roman" w:hAnsi="Times New Roman" w:cs="Times New Roman"/>
          <w:caps/>
          <w:sz w:val="28"/>
          <w:szCs w:val="28"/>
        </w:rPr>
        <w:t>Guidelines for</w:t>
      </w:r>
      <w:r w:rsidRPr="00CC58FC">
        <w:rPr>
          <w:rStyle w:val="shorttext"/>
          <w:rFonts w:ascii="Times New Roman" w:hAnsi="Times New Roman" w:cs="Times New Roman"/>
          <w:caps/>
          <w:sz w:val="28"/>
          <w:szCs w:val="28"/>
        </w:rPr>
        <w:t xml:space="preserve"> </w:t>
      </w:r>
      <w:r w:rsidRPr="00CC58FC">
        <w:rPr>
          <w:rStyle w:val="hps"/>
          <w:rFonts w:ascii="Times New Roman" w:hAnsi="Times New Roman" w:cs="Times New Roman"/>
          <w:caps/>
          <w:sz w:val="28"/>
          <w:szCs w:val="28"/>
        </w:rPr>
        <w:t>the study of</w:t>
      </w:r>
      <w:r w:rsidRPr="00CC58FC">
        <w:rPr>
          <w:rStyle w:val="shorttext"/>
          <w:rFonts w:ascii="Times New Roman" w:hAnsi="Times New Roman" w:cs="Times New Roman"/>
          <w:caps/>
          <w:sz w:val="28"/>
          <w:szCs w:val="28"/>
        </w:rPr>
        <w:t xml:space="preserve"> </w:t>
      </w:r>
      <w:r w:rsidRPr="00CC58FC">
        <w:rPr>
          <w:rStyle w:val="hps"/>
          <w:rFonts w:ascii="Times New Roman" w:hAnsi="Times New Roman" w:cs="Times New Roman"/>
          <w:caps/>
          <w:sz w:val="28"/>
          <w:szCs w:val="28"/>
        </w:rPr>
        <w:t>the</w:t>
      </w:r>
    </w:p>
    <w:p w:rsidR="00F200F1" w:rsidRDefault="00F200F1" w:rsidP="00F030A7">
      <w:pPr>
        <w:jc w:val="center"/>
        <w:rPr>
          <w:rFonts w:ascii="Times New Roman" w:hAnsi="Times New Roman" w:cs="Times New Roman"/>
          <w:spacing w:val="-5"/>
          <w:sz w:val="28"/>
          <w:szCs w:val="28"/>
          <w:lang w:val="kk-KZ"/>
        </w:rPr>
      </w:pPr>
    </w:p>
    <w:p w:rsidR="00F200F1" w:rsidRPr="00CC58FC" w:rsidRDefault="00F200F1" w:rsidP="00F030A7">
      <w:pPr>
        <w:jc w:val="center"/>
        <w:rPr>
          <w:rFonts w:ascii="Times New Roman" w:hAnsi="Times New Roman" w:cs="Times New Roman"/>
          <w:sz w:val="28"/>
          <w:szCs w:val="28"/>
        </w:rPr>
      </w:pPr>
      <w:proofErr w:type="gramStart"/>
      <w:r w:rsidRPr="00CC58FC">
        <w:rPr>
          <w:rFonts w:ascii="Times New Roman" w:hAnsi="Times New Roman" w:cs="Times New Roman"/>
          <w:spacing w:val="-5"/>
          <w:sz w:val="28"/>
          <w:szCs w:val="28"/>
        </w:rPr>
        <w:t>on</w:t>
      </w:r>
      <w:proofErr w:type="gramEnd"/>
      <w:r w:rsidRPr="00CC58FC">
        <w:rPr>
          <w:rFonts w:ascii="Times New Roman" w:hAnsi="Times New Roman" w:cs="Times New Roman"/>
          <w:spacing w:val="-5"/>
          <w:sz w:val="28"/>
          <w:szCs w:val="28"/>
        </w:rPr>
        <w:t xml:space="preserve"> discipline « </w:t>
      </w:r>
      <w:proofErr w:type="spellStart"/>
      <w:r w:rsidR="00F030A7">
        <w:rPr>
          <w:rFonts w:ascii="Times New Roman" w:hAnsi="Times New Roman"/>
          <w:sz w:val="28"/>
          <w:szCs w:val="28"/>
        </w:rPr>
        <w:t>Ecologycal</w:t>
      </w:r>
      <w:proofErr w:type="spellEnd"/>
      <w:r w:rsidR="00F030A7">
        <w:rPr>
          <w:rFonts w:ascii="Times New Roman" w:hAnsi="Times New Roman"/>
          <w:sz w:val="28"/>
          <w:szCs w:val="28"/>
        </w:rPr>
        <w:t xml:space="preserve"> chemistry</w:t>
      </w:r>
      <w:r w:rsidRPr="00CC58FC">
        <w:rPr>
          <w:rFonts w:ascii="Times New Roman" w:hAnsi="Times New Roman" w:cs="Times New Roman"/>
          <w:spacing w:val="-5"/>
          <w:sz w:val="28"/>
          <w:szCs w:val="28"/>
        </w:rPr>
        <w:t>»</w:t>
      </w:r>
    </w:p>
    <w:p w:rsidR="00F200F1" w:rsidRPr="00CC58FC" w:rsidRDefault="00F200F1" w:rsidP="00F030A7">
      <w:pPr>
        <w:jc w:val="center"/>
        <w:rPr>
          <w:rFonts w:ascii="Times New Roman" w:hAnsi="Times New Roman" w:cs="Times New Roman"/>
          <w:spacing w:val="-6"/>
          <w:sz w:val="28"/>
          <w:szCs w:val="28"/>
        </w:rPr>
      </w:pPr>
      <w:r w:rsidRPr="00CC58FC">
        <w:rPr>
          <w:rFonts w:ascii="Times New Roman" w:hAnsi="Times New Roman" w:cs="Times New Roman"/>
          <w:spacing w:val="-6"/>
          <w:sz w:val="28"/>
          <w:szCs w:val="28"/>
        </w:rPr>
        <w:t xml:space="preserve">For students of a </w:t>
      </w:r>
      <w:proofErr w:type="spellStart"/>
      <w:r w:rsidRPr="00CC58FC">
        <w:rPr>
          <w:rFonts w:ascii="Times New Roman" w:hAnsi="Times New Roman" w:cs="Times New Roman"/>
          <w:spacing w:val="-6"/>
          <w:sz w:val="28"/>
          <w:szCs w:val="28"/>
        </w:rPr>
        <w:t>speciality</w:t>
      </w:r>
      <w:proofErr w:type="spellEnd"/>
    </w:p>
    <w:p w:rsidR="00F200F1" w:rsidRPr="00DF1BA0" w:rsidRDefault="00F030A7" w:rsidP="00F030A7">
      <w:pPr>
        <w:pStyle w:val="a5"/>
        <w:jc w:val="center"/>
        <w:rPr>
          <w:rFonts w:ascii="Times New Roman" w:hAnsi="Times New Roman"/>
          <w:sz w:val="28"/>
          <w:szCs w:val="28"/>
          <w:lang w:val="en-US"/>
        </w:rPr>
      </w:pPr>
      <w:proofErr w:type="gramStart"/>
      <w:r>
        <w:rPr>
          <w:rFonts w:ascii="Times New Roman" w:hAnsi="Times New Roman"/>
          <w:sz w:val="28"/>
          <w:szCs w:val="28"/>
          <w:lang w:val="en-US"/>
        </w:rPr>
        <w:t xml:space="preserve">5B060700- </w:t>
      </w:r>
      <w:proofErr w:type="spellStart"/>
      <w:r>
        <w:rPr>
          <w:rFonts w:ascii="Times New Roman" w:hAnsi="Times New Roman"/>
          <w:sz w:val="28"/>
          <w:szCs w:val="28"/>
          <w:lang w:val="en-US"/>
        </w:rPr>
        <w:t>Ecologya</w:t>
      </w:r>
      <w:proofErr w:type="spellEnd"/>
      <w:r w:rsidR="00F200F1" w:rsidRPr="00DF1BA0">
        <w:rPr>
          <w:rFonts w:ascii="Times New Roman" w:hAnsi="Times New Roman"/>
          <w:sz w:val="28"/>
          <w:szCs w:val="28"/>
          <w:lang w:val="en-US"/>
        </w:rPr>
        <w:t>.</w:t>
      </w:r>
      <w:proofErr w:type="gramEnd"/>
    </w:p>
    <w:p w:rsidR="00F200F1" w:rsidRPr="00CC58FC" w:rsidRDefault="00F200F1" w:rsidP="00F030A7">
      <w:pPr>
        <w:jc w:val="center"/>
        <w:rPr>
          <w:rFonts w:ascii="Times New Roman" w:hAnsi="Times New Roman" w:cs="Times New Roman"/>
          <w:spacing w:val="-6"/>
          <w:sz w:val="28"/>
          <w:szCs w:val="28"/>
        </w:rPr>
      </w:pPr>
      <w:r w:rsidRPr="00CC58FC">
        <w:rPr>
          <w:rFonts w:ascii="Times New Roman" w:hAnsi="Times New Roman" w:cs="Times New Roman"/>
          <w:spacing w:val="-6"/>
          <w:sz w:val="28"/>
          <w:szCs w:val="28"/>
        </w:rPr>
        <w:t>Mode of study: full-time and correspondence</w:t>
      </w:r>
    </w:p>
    <w:p w:rsidR="00366964" w:rsidRPr="00F200F1" w:rsidRDefault="00366964" w:rsidP="00F030A7">
      <w:pPr>
        <w:jc w:val="center"/>
        <w:rPr>
          <w:rFonts w:ascii="Times New Roman" w:hAnsi="Times New Roman" w:cs="Times New Roman"/>
          <w:sz w:val="28"/>
          <w:szCs w:val="28"/>
        </w:rPr>
      </w:pPr>
    </w:p>
    <w:p w:rsidR="00366964" w:rsidRPr="00CC58FC" w:rsidRDefault="00366964" w:rsidP="00F030A7">
      <w:pPr>
        <w:jc w:val="center"/>
        <w:rPr>
          <w:rStyle w:val="hps"/>
          <w:rFonts w:ascii="Times New Roman" w:hAnsi="Times New Roman" w:cs="Times New Roman"/>
          <w:caps/>
          <w:sz w:val="28"/>
          <w:szCs w:val="28"/>
          <w:lang w:val="kk-KZ"/>
        </w:rPr>
      </w:pPr>
      <w:r w:rsidRPr="00CC58FC">
        <w:rPr>
          <w:rStyle w:val="hps"/>
          <w:rFonts w:ascii="Times New Roman" w:hAnsi="Times New Roman" w:cs="Times New Roman"/>
          <w:caps/>
          <w:sz w:val="28"/>
          <w:szCs w:val="28"/>
        </w:rPr>
        <w:t>Guidelines for</w:t>
      </w:r>
      <w:r w:rsidRPr="00CC58FC">
        <w:rPr>
          <w:rStyle w:val="shorttext"/>
          <w:rFonts w:ascii="Times New Roman" w:hAnsi="Times New Roman" w:cs="Times New Roman"/>
          <w:caps/>
          <w:sz w:val="28"/>
          <w:szCs w:val="28"/>
        </w:rPr>
        <w:t xml:space="preserve"> </w:t>
      </w:r>
      <w:r w:rsidRPr="00CC58FC">
        <w:rPr>
          <w:rStyle w:val="hps"/>
          <w:rFonts w:ascii="Times New Roman" w:hAnsi="Times New Roman" w:cs="Times New Roman"/>
          <w:caps/>
          <w:sz w:val="28"/>
          <w:szCs w:val="28"/>
        </w:rPr>
        <w:t>the study of</w:t>
      </w:r>
      <w:r w:rsidRPr="00CC58FC">
        <w:rPr>
          <w:rStyle w:val="shorttext"/>
          <w:rFonts w:ascii="Times New Roman" w:hAnsi="Times New Roman" w:cs="Times New Roman"/>
          <w:caps/>
          <w:sz w:val="28"/>
          <w:szCs w:val="28"/>
        </w:rPr>
        <w:t xml:space="preserve"> </w:t>
      </w:r>
      <w:r w:rsidRPr="00CC58FC">
        <w:rPr>
          <w:rStyle w:val="hps"/>
          <w:rFonts w:ascii="Times New Roman" w:hAnsi="Times New Roman" w:cs="Times New Roman"/>
          <w:caps/>
          <w:sz w:val="28"/>
          <w:szCs w:val="28"/>
        </w:rPr>
        <w:t>the</w:t>
      </w:r>
    </w:p>
    <w:p w:rsidR="00366964" w:rsidRDefault="00366964" w:rsidP="00F030A7">
      <w:pPr>
        <w:jc w:val="center"/>
        <w:rPr>
          <w:rFonts w:ascii="Times New Roman" w:hAnsi="Times New Roman" w:cs="Times New Roman"/>
          <w:spacing w:val="-5"/>
          <w:sz w:val="28"/>
          <w:szCs w:val="28"/>
          <w:lang w:val="kk-KZ"/>
        </w:rPr>
      </w:pPr>
    </w:p>
    <w:p w:rsidR="00366964" w:rsidRPr="00CC58FC" w:rsidRDefault="00366964" w:rsidP="00F030A7">
      <w:pPr>
        <w:jc w:val="center"/>
        <w:rPr>
          <w:rFonts w:ascii="Times New Roman" w:hAnsi="Times New Roman" w:cs="Times New Roman"/>
          <w:sz w:val="28"/>
          <w:szCs w:val="28"/>
        </w:rPr>
      </w:pPr>
      <w:proofErr w:type="gramStart"/>
      <w:r w:rsidRPr="00CC58FC">
        <w:rPr>
          <w:rFonts w:ascii="Times New Roman" w:hAnsi="Times New Roman" w:cs="Times New Roman"/>
          <w:spacing w:val="-5"/>
          <w:sz w:val="28"/>
          <w:szCs w:val="28"/>
        </w:rPr>
        <w:t>on</w:t>
      </w:r>
      <w:proofErr w:type="gramEnd"/>
      <w:r w:rsidRPr="00CC58FC">
        <w:rPr>
          <w:rFonts w:ascii="Times New Roman" w:hAnsi="Times New Roman" w:cs="Times New Roman"/>
          <w:spacing w:val="-5"/>
          <w:sz w:val="28"/>
          <w:szCs w:val="28"/>
        </w:rPr>
        <w:t xml:space="preserve"> discipline « </w:t>
      </w:r>
      <w:proofErr w:type="spellStart"/>
      <w:r w:rsidR="00F030A7">
        <w:rPr>
          <w:rFonts w:ascii="Times New Roman" w:hAnsi="Times New Roman"/>
          <w:sz w:val="28"/>
          <w:szCs w:val="28"/>
        </w:rPr>
        <w:t>Ecologycal</w:t>
      </w:r>
      <w:proofErr w:type="spellEnd"/>
      <w:r w:rsidR="00F030A7">
        <w:rPr>
          <w:rFonts w:ascii="Times New Roman" w:hAnsi="Times New Roman"/>
          <w:sz w:val="28"/>
          <w:szCs w:val="28"/>
        </w:rPr>
        <w:t xml:space="preserve"> chemistry</w:t>
      </w:r>
      <w:r w:rsidRPr="00CC58FC">
        <w:rPr>
          <w:rFonts w:ascii="Times New Roman" w:hAnsi="Times New Roman" w:cs="Times New Roman"/>
          <w:spacing w:val="-5"/>
          <w:sz w:val="28"/>
          <w:szCs w:val="28"/>
        </w:rPr>
        <w:t>»</w:t>
      </w:r>
    </w:p>
    <w:p w:rsidR="00366964" w:rsidRPr="00CC58FC" w:rsidRDefault="00366964" w:rsidP="00F030A7">
      <w:pPr>
        <w:jc w:val="center"/>
        <w:rPr>
          <w:rFonts w:ascii="Times New Roman" w:hAnsi="Times New Roman" w:cs="Times New Roman"/>
          <w:spacing w:val="-6"/>
          <w:sz w:val="28"/>
          <w:szCs w:val="28"/>
        </w:rPr>
      </w:pPr>
      <w:r w:rsidRPr="00CC58FC">
        <w:rPr>
          <w:rFonts w:ascii="Times New Roman" w:hAnsi="Times New Roman" w:cs="Times New Roman"/>
          <w:spacing w:val="-6"/>
          <w:sz w:val="28"/>
          <w:szCs w:val="28"/>
        </w:rPr>
        <w:t xml:space="preserve">For students of a </w:t>
      </w:r>
      <w:proofErr w:type="spellStart"/>
      <w:r w:rsidRPr="00CC58FC">
        <w:rPr>
          <w:rFonts w:ascii="Times New Roman" w:hAnsi="Times New Roman" w:cs="Times New Roman"/>
          <w:spacing w:val="-6"/>
          <w:sz w:val="28"/>
          <w:szCs w:val="28"/>
        </w:rPr>
        <w:t>speciality</w:t>
      </w:r>
      <w:proofErr w:type="spellEnd"/>
    </w:p>
    <w:p w:rsidR="00366964" w:rsidRPr="00DF1BA0" w:rsidRDefault="00F030A7" w:rsidP="00F030A7">
      <w:pPr>
        <w:pStyle w:val="a5"/>
        <w:jc w:val="center"/>
        <w:rPr>
          <w:rFonts w:ascii="Times New Roman" w:hAnsi="Times New Roman"/>
          <w:sz w:val="28"/>
          <w:szCs w:val="28"/>
          <w:lang w:val="en-US"/>
        </w:rPr>
      </w:pPr>
      <w:proofErr w:type="gramStart"/>
      <w:r>
        <w:rPr>
          <w:rFonts w:ascii="Times New Roman" w:hAnsi="Times New Roman"/>
          <w:sz w:val="28"/>
          <w:szCs w:val="28"/>
          <w:lang w:val="en-US"/>
        </w:rPr>
        <w:t xml:space="preserve">5B060700- </w:t>
      </w:r>
      <w:proofErr w:type="spellStart"/>
      <w:r>
        <w:rPr>
          <w:rFonts w:ascii="Times New Roman" w:hAnsi="Times New Roman"/>
          <w:sz w:val="28"/>
          <w:szCs w:val="28"/>
          <w:lang w:val="en-US"/>
        </w:rPr>
        <w:t>Ecologya</w:t>
      </w:r>
      <w:proofErr w:type="spellEnd"/>
      <w:r w:rsidR="00366964" w:rsidRPr="00DF1BA0">
        <w:rPr>
          <w:rFonts w:ascii="Times New Roman" w:hAnsi="Times New Roman"/>
          <w:sz w:val="28"/>
          <w:szCs w:val="28"/>
          <w:lang w:val="en-US"/>
        </w:rPr>
        <w:t>.</w:t>
      </w:r>
      <w:proofErr w:type="gramEnd"/>
    </w:p>
    <w:p w:rsidR="00366964" w:rsidRPr="00CC58FC" w:rsidRDefault="00366964" w:rsidP="00F030A7">
      <w:pPr>
        <w:jc w:val="center"/>
        <w:rPr>
          <w:rFonts w:ascii="Times New Roman" w:hAnsi="Times New Roman" w:cs="Times New Roman"/>
          <w:spacing w:val="-6"/>
          <w:sz w:val="28"/>
          <w:szCs w:val="28"/>
        </w:rPr>
      </w:pPr>
      <w:r w:rsidRPr="00CC58FC">
        <w:rPr>
          <w:rFonts w:ascii="Times New Roman" w:hAnsi="Times New Roman" w:cs="Times New Roman"/>
          <w:spacing w:val="-6"/>
          <w:sz w:val="28"/>
          <w:szCs w:val="28"/>
        </w:rPr>
        <w:t>Mode of study: full-time and correspondence</w:t>
      </w:r>
    </w:p>
    <w:p w:rsidR="00366964" w:rsidRPr="009D126E" w:rsidRDefault="00366964" w:rsidP="00F030A7">
      <w:pPr>
        <w:rPr>
          <w:sz w:val="28"/>
          <w:szCs w:val="28"/>
        </w:rPr>
      </w:pPr>
    </w:p>
    <w:p w:rsidR="00366964" w:rsidRPr="009D126E" w:rsidRDefault="00366964" w:rsidP="00F030A7">
      <w:pPr>
        <w:rPr>
          <w:sz w:val="28"/>
          <w:szCs w:val="28"/>
        </w:rPr>
      </w:pPr>
    </w:p>
    <w:p w:rsidR="00366964" w:rsidRPr="009D126E" w:rsidRDefault="00366964" w:rsidP="00F030A7">
      <w:pPr>
        <w:rPr>
          <w:sz w:val="28"/>
          <w:szCs w:val="28"/>
        </w:rPr>
      </w:pPr>
    </w:p>
    <w:p w:rsidR="00366964" w:rsidRPr="00366964" w:rsidRDefault="00366964" w:rsidP="00F030A7">
      <w:pPr>
        <w:jc w:val="center"/>
        <w:rPr>
          <w:sz w:val="28"/>
          <w:szCs w:val="28"/>
          <w:lang w:val="ru-RU"/>
        </w:rPr>
      </w:pPr>
      <w:r w:rsidRPr="00366964">
        <w:rPr>
          <w:sz w:val="28"/>
          <w:szCs w:val="28"/>
          <w:lang w:val="ru-RU"/>
        </w:rPr>
        <w:t>Подписано в печать __________________________</w:t>
      </w:r>
    </w:p>
    <w:p w:rsidR="00366964" w:rsidRPr="00366964" w:rsidRDefault="00366964" w:rsidP="00F030A7">
      <w:pPr>
        <w:jc w:val="center"/>
        <w:rPr>
          <w:sz w:val="28"/>
          <w:szCs w:val="28"/>
          <w:lang w:val="ru-RU"/>
        </w:rPr>
      </w:pPr>
      <w:r w:rsidRPr="00366964">
        <w:rPr>
          <w:sz w:val="28"/>
          <w:szCs w:val="28"/>
          <w:lang w:val="ru-RU"/>
        </w:rPr>
        <w:t>(</w:t>
      </w:r>
      <w:proofErr w:type="spellStart"/>
      <w:r w:rsidRPr="00366964">
        <w:rPr>
          <w:sz w:val="28"/>
          <w:szCs w:val="28"/>
          <w:lang w:val="ru-RU"/>
        </w:rPr>
        <w:t>число</w:t>
      </w:r>
      <w:proofErr w:type="gramStart"/>
      <w:r w:rsidRPr="00366964">
        <w:rPr>
          <w:sz w:val="28"/>
          <w:szCs w:val="28"/>
          <w:lang w:val="ru-RU"/>
        </w:rPr>
        <w:t>.м</w:t>
      </w:r>
      <w:proofErr w:type="gramEnd"/>
      <w:r w:rsidRPr="00366964">
        <w:rPr>
          <w:sz w:val="28"/>
          <w:szCs w:val="28"/>
          <w:lang w:val="ru-RU"/>
        </w:rPr>
        <w:t>есяц.год</w:t>
      </w:r>
      <w:proofErr w:type="spellEnd"/>
      <w:r w:rsidRPr="00366964">
        <w:rPr>
          <w:sz w:val="28"/>
          <w:szCs w:val="28"/>
          <w:lang w:val="ru-RU"/>
        </w:rPr>
        <w:t>)</w:t>
      </w:r>
    </w:p>
    <w:p w:rsidR="00366964" w:rsidRPr="00366964" w:rsidRDefault="00366964" w:rsidP="00F030A7">
      <w:pPr>
        <w:jc w:val="center"/>
        <w:rPr>
          <w:sz w:val="28"/>
          <w:szCs w:val="28"/>
          <w:lang w:val="ru-RU"/>
        </w:rPr>
      </w:pPr>
      <w:r w:rsidRPr="00366964">
        <w:rPr>
          <w:sz w:val="28"/>
          <w:szCs w:val="28"/>
          <w:lang w:val="ru-RU"/>
        </w:rPr>
        <w:t xml:space="preserve">Формат бумаги </w:t>
      </w:r>
      <w:proofErr w:type="spellStart"/>
      <w:r w:rsidRPr="0005021D">
        <w:rPr>
          <w:sz w:val="28"/>
          <w:szCs w:val="28"/>
        </w:rPr>
        <w:t>XxY</w:t>
      </w:r>
      <w:proofErr w:type="spellEnd"/>
      <w:r w:rsidRPr="00366964">
        <w:rPr>
          <w:sz w:val="28"/>
          <w:szCs w:val="28"/>
          <w:lang w:val="ru-RU"/>
        </w:rPr>
        <w:t xml:space="preserve">  1/16</w:t>
      </w:r>
    </w:p>
    <w:p w:rsidR="00366964" w:rsidRPr="00366964" w:rsidRDefault="00366964" w:rsidP="00F030A7">
      <w:pPr>
        <w:jc w:val="center"/>
        <w:rPr>
          <w:sz w:val="28"/>
          <w:szCs w:val="28"/>
          <w:lang w:val="ru-RU"/>
        </w:rPr>
      </w:pPr>
      <w:r w:rsidRPr="00366964">
        <w:rPr>
          <w:sz w:val="28"/>
          <w:szCs w:val="28"/>
          <w:lang w:val="ru-RU"/>
        </w:rPr>
        <w:t>Бумага типографская. Печать офсетная. Объем ……п.</w:t>
      </w:r>
      <w:proofErr w:type="gramStart"/>
      <w:r w:rsidRPr="00366964">
        <w:rPr>
          <w:sz w:val="28"/>
          <w:szCs w:val="28"/>
          <w:lang w:val="ru-RU"/>
        </w:rPr>
        <w:t>л</w:t>
      </w:r>
      <w:proofErr w:type="gramEnd"/>
      <w:r w:rsidRPr="00366964">
        <w:rPr>
          <w:sz w:val="28"/>
          <w:szCs w:val="28"/>
          <w:lang w:val="ru-RU"/>
        </w:rPr>
        <w:t>.</w:t>
      </w:r>
    </w:p>
    <w:p w:rsidR="00366964" w:rsidRPr="00366964" w:rsidRDefault="00366964" w:rsidP="00F030A7">
      <w:pPr>
        <w:jc w:val="center"/>
        <w:rPr>
          <w:sz w:val="28"/>
          <w:szCs w:val="28"/>
          <w:lang w:val="ru-RU"/>
        </w:rPr>
      </w:pPr>
      <w:r w:rsidRPr="00366964">
        <w:rPr>
          <w:sz w:val="28"/>
          <w:szCs w:val="28"/>
          <w:lang w:val="ru-RU"/>
        </w:rPr>
        <w:t>Тираж</w:t>
      </w:r>
      <w:proofErr w:type="gramStart"/>
      <w:r w:rsidRPr="00366964">
        <w:rPr>
          <w:sz w:val="28"/>
          <w:szCs w:val="28"/>
          <w:lang w:val="ru-RU"/>
        </w:rPr>
        <w:t xml:space="preserve"> …….</w:t>
      </w:r>
      <w:proofErr w:type="gramEnd"/>
      <w:r w:rsidRPr="00366964">
        <w:rPr>
          <w:sz w:val="28"/>
          <w:szCs w:val="28"/>
          <w:lang w:val="ru-RU"/>
        </w:rPr>
        <w:t>экз. Заказ № …….*</w:t>
      </w:r>
    </w:p>
    <w:p w:rsidR="00366964" w:rsidRPr="00366964" w:rsidRDefault="00366964" w:rsidP="00F030A7">
      <w:pPr>
        <w:rPr>
          <w:sz w:val="28"/>
          <w:szCs w:val="28"/>
          <w:lang w:val="ru-RU"/>
        </w:rPr>
      </w:pPr>
    </w:p>
    <w:p w:rsidR="00366964" w:rsidRPr="00366964" w:rsidRDefault="00366964" w:rsidP="00F030A7">
      <w:pPr>
        <w:rPr>
          <w:sz w:val="28"/>
          <w:szCs w:val="28"/>
          <w:lang w:val="ru-RU"/>
        </w:rPr>
      </w:pPr>
    </w:p>
    <w:p w:rsidR="00366964" w:rsidRPr="00366964" w:rsidRDefault="00366964" w:rsidP="00F030A7">
      <w:pPr>
        <w:rPr>
          <w:sz w:val="28"/>
          <w:szCs w:val="28"/>
          <w:lang w:val="ru-RU"/>
        </w:rPr>
      </w:pPr>
    </w:p>
    <w:p w:rsidR="00366964" w:rsidRPr="00366964" w:rsidRDefault="00366964" w:rsidP="00F030A7">
      <w:pPr>
        <w:jc w:val="center"/>
        <w:rPr>
          <w:rFonts w:ascii="Times New Roman" w:hAnsi="Times New Roman" w:cs="Times New Roman"/>
          <w:sz w:val="28"/>
          <w:szCs w:val="28"/>
          <w:lang w:val="ru-RU"/>
        </w:rPr>
      </w:pPr>
      <w:r w:rsidRPr="00366964">
        <w:rPr>
          <w:sz w:val="28"/>
          <w:szCs w:val="28"/>
          <w:lang w:val="ru-RU"/>
        </w:rPr>
        <w:t xml:space="preserve">©  </w:t>
      </w:r>
      <w:r w:rsidRPr="00366964">
        <w:rPr>
          <w:rFonts w:ascii="Times New Roman" w:hAnsi="Times New Roman" w:cs="Times New Roman"/>
          <w:sz w:val="28"/>
          <w:szCs w:val="28"/>
          <w:lang w:val="ru-RU"/>
        </w:rPr>
        <w:t>Издание Южно-Казахстанского  государственного университета</w:t>
      </w:r>
    </w:p>
    <w:p w:rsidR="00366964" w:rsidRPr="00366964" w:rsidRDefault="00366964" w:rsidP="00F030A7">
      <w:pPr>
        <w:jc w:val="center"/>
        <w:rPr>
          <w:rFonts w:ascii="Times New Roman" w:hAnsi="Times New Roman" w:cs="Times New Roman"/>
          <w:sz w:val="28"/>
          <w:szCs w:val="28"/>
          <w:lang w:val="ru-RU"/>
        </w:rPr>
      </w:pPr>
      <w:r w:rsidRPr="00366964">
        <w:rPr>
          <w:rFonts w:ascii="Times New Roman" w:hAnsi="Times New Roman" w:cs="Times New Roman"/>
          <w:sz w:val="28"/>
          <w:szCs w:val="28"/>
          <w:lang w:val="ru-RU"/>
        </w:rPr>
        <w:t xml:space="preserve">им. </w:t>
      </w:r>
      <w:proofErr w:type="spellStart"/>
      <w:r w:rsidRPr="00366964">
        <w:rPr>
          <w:rFonts w:ascii="Times New Roman" w:hAnsi="Times New Roman" w:cs="Times New Roman"/>
          <w:sz w:val="28"/>
          <w:szCs w:val="28"/>
          <w:lang w:val="ru-RU"/>
        </w:rPr>
        <w:t>М.Ауезова</w:t>
      </w:r>
      <w:proofErr w:type="spellEnd"/>
    </w:p>
    <w:p w:rsidR="00366964" w:rsidRPr="00366964" w:rsidRDefault="00366964" w:rsidP="00F030A7">
      <w:pPr>
        <w:rPr>
          <w:rFonts w:ascii="Times New Roman" w:hAnsi="Times New Roman" w:cs="Times New Roman"/>
          <w:sz w:val="28"/>
          <w:szCs w:val="28"/>
          <w:lang w:val="ru-RU"/>
        </w:rPr>
      </w:pPr>
    </w:p>
    <w:p w:rsidR="00366964" w:rsidRPr="00366964" w:rsidRDefault="00366964" w:rsidP="00F030A7">
      <w:pPr>
        <w:rPr>
          <w:rFonts w:ascii="Times New Roman" w:hAnsi="Times New Roman" w:cs="Times New Roman"/>
          <w:sz w:val="28"/>
          <w:szCs w:val="28"/>
          <w:lang w:val="ru-RU"/>
        </w:rPr>
      </w:pPr>
    </w:p>
    <w:p w:rsidR="00366964" w:rsidRPr="00366964" w:rsidRDefault="00366964" w:rsidP="00F030A7">
      <w:pPr>
        <w:rPr>
          <w:rFonts w:ascii="Times New Roman" w:hAnsi="Times New Roman" w:cs="Times New Roman"/>
          <w:sz w:val="28"/>
          <w:szCs w:val="28"/>
          <w:lang w:val="ru-RU"/>
        </w:rPr>
      </w:pPr>
    </w:p>
    <w:p w:rsidR="00366964" w:rsidRPr="00366964" w:rsidRDefault="00366964" w:rsidP="00F030A7">
      <w:pPr>
        <w:rPr>
          <w:rFonts w:ascii="Times New Roman" w:hAnsi="Times New Roman" w:cs="Times New Roman"/>
          <w:sz w:val="28"/>
          <w:szCs w:val="28"/>
          <w:lang w:val="ru-RU"/>
        </w:rPr>
      </w:pPr>
    </w:p>
    <w:p w:rsidR="00366964" w:rsidRPr="00366964" w:rsidRDefault="00366964" w:rsidP="00F030A7">
      <w:pPr>
        <w:rPr>
          <w:rFonts w:ascii="Times New Roman" w:hAnsi="Times New Roman" w:cs="Times New Roman"/>
          <w:sz w:val="28"/>
          <w:szCs w:val="28"/>
          <w:lang w:val="ru-RU"/>
        </w:rPr>
      </w:pPr>
    </w:p>
    <w:p w:rsidR="00366964" w:rsidRPr="00BD3206" w:rsidRDefault="00366964" w:rsidP="00F030A7">
      <w:pPr>
        <w:rPr>
          <w:rFonts w:ascii="Times New Roman" w:hAnsi="Times New Roman" w:cs="Times New Roman"/>
          <w:sz w:val="28"/>
          <w:szCs w:val="28"/>
          <w:lang w:val="ru-RU"/>
        </w:rPr>
      </w:pPr>
      <w:r w:rsidRPr="00366964">
        <w:rPr>
          <w:rFonts w:ascii="Times New Roman" w:hAnsi="Times New Roman" w:cs="Times New Roman"/>
          <w:sz w:val="28"/>
          <w:szCs w:val="28"/>
          <w:lang w:val="ru-RU"/>
        </w:rPr>
        <w:t xml:space="preserve">Издательский центр ЮКГУ им. </w:t>
      </w:r>
      <w:proofErr w:type="spellStart"/>
      <w:r w:rsidRPr="00366964">
        <w:rPr>
          <w:rFonts w:ascii="Times New Roman" w:hAnsi="Times New Roman" w:cs="Times New Roman"/>
          <w:sz w:val="28"/>
          <w:szCs w:val="28"/>
          <w:lang w:val="ru-RU"/>
        </w:rPr>
        <w:t>М.Ауэзова</w:t>
      </w:r>
      <w:proofErr w:type="spellEnd"/>
      <w:r w:rsidRPr="00366964">
        <w:rPr>
          <w:rFonts w:ascii="Times New Roman" w:hAnsi="Times New Roman" w:cs="Times New Roman"/>
          <w:sz w:val="28"/>
          <w:szCs w:val="28"/>
          <w:lang w:val="ru-RU"/>
        </w:rPr>
        <w:t xml:space="preserve">, г. Шымкент, пр. </w:t>
      </w:r>
      <w:proofErr w:type="spellStart"/>
      <w:r w:rsidRPr="00BD3206">
        <w:rPr>
          <w:rFonts w:ascii="Times New Roman" w:hAnsi="Times New Roman" w:cs="Times New Roman"/>
          <w:sz w:val="28"/>
          <w:szCs w:val="28"/>
          <w:lang w:val="ru-RU"/>
        </w:rPr>
        <w:t>Тауке</w:t>
      </w:r>
      <w:proofErr w:type="spellEnd"/>
      <w:r w:rsidRPr="00BD3206">
        <w:rPr>
          <w:rFonts w:ascii="Times New Roman" w:hAnsi="Times New Roman" w:cs="Times New Roman"/>
          <w:sz w:val="28"/>
          <w:szCs w:val="28"/>
          <w:lang w:val="ru-RU"/>
        </w:rPr>
        <w:t xml:space="preserve"> хана, 5</w:t>
      </w:r>
    </w:p>
    <w:p w:rsidR="00366964" w:rsidRDefault="00366964" w:rsidP="00F030A7">
      <w:pPr>
        <w:jc w:val="center"/>
        <w:rPr>
          <w:lang w:val="kk-KZ"/>
        </w:rPr>
      </w:pPr>
    </w:p>
    <w:p w:rsidR="00366964" w:rsidRDefault="00366964" w:rsidP="00F030A7">
      <w:pPr>
        <w:jc w:val="center"/>
        <w:rPr>
          <w:lang w:val="kk-KZ"/>
        </w:rPr>
      </w:pPr>
    </w:p>
    <w:p w:rsidR="00366964" w:rsidRDefault="00366964" w:rsidP="00F030A7">
      <w:pPr>
        <w:jc w:val="center"/>
        <w:rPr>
          <w:lang w:val="kk-KZ"/>
        </w:rPr>
      </w:pPr>
    </w:p>
    <w:p w:rsidR="00366964" w:rsidRDefault="00366964" w:rsidP="00F030A7">
      <w:pPr>
        <w:jc w:val="center"/>
        <w:rPr>
          <w:lang w:val="kk-KZ"/>
        </w:rPr>
      </w:pPr>
    </w:p>
    <w:p w:rsidR="00366964" w:rsidRDefault="00366964" w:rsidP="00F030A7">
      <w:pPr>
        <w:jc w:val="center"/>
        <w:rPr>
          <w:lang w:val="kk-KZ"/>
        </w:rPr>
      </w:pPr>
    </w:p>
    <w:sectPr w:rsidR="00366964" w:rsidSect="00803747">
      <w:footerReference w:type="even" r:id="rId14"/>
      <w:footerReference w:type="default" r:id="rId15"/>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43378" w:rsidRDefault="00243378">
      <w:r>
        <w:separator/>
      </w:r>
    </w:p>
  </w:endnote>
  <w:endnote w:type="continuationSeparator" w:id="0">
    <w:p w:rsidR="00243378" w:rsidRDefault="0024337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3206" w:rsidRDefault="006D114E" w:rsidP="00366964">
    <w:pPr>
      <w:pStyle w:val="a9"/>
      <w:framePr w:wrap="around" w:vAnchor="text" w:hAnchor="margin" w:xAlign="center" w:y="1"/>
      <w:rPr>
        <w:rStyle w:val="aa"/>
      </w:rPr>
    </w:pPr>
    <w:r>
      <w:rPr>
        <w:rStyle w:val="aa"/>
      </w:rPr>
      <w:fldChar w:fldCharType="begin"/>
    </w:r>
    <w:r w:rsidR="00BD3206">
      <w:rPr>
        <w:rStyle w:val="aa"/>
      </w:rPr>
      <w:instrText xml:space="preserve">PAGE  </w:instrText>
    </w:r>
    <w:r>
      <w:rPr>
        <w:rStyle w:val="aa"/>
      </w:rPr>
      <w:fldChar w:fldCharType="separate"/>
    </w:r>
    <w:r w:rsidR="00963311">
      <w:rPr>
        <w:rStyle w:val="aa"/>
        <w:noProof/>
      </w:rPr>
      <w:t>40</w:t>
    </w:r>
    <w:r>
      <w:rPr>
        <w:rStyle w:val="aa"/>
      </w:rPr>
      <w:fldChar w:fldCharType="end"/>
    </w:r>
  </w:p>
  <w:p w:rsidR="00BD3206" w:rsidRDefault="00BD3206">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3206" w:rsidRDefault="006D114E" w:rsidP="00366964">
    <w:pPr>
      <w:pStyle w:val="a9"/>
      <w:framePr w:wrap="around" w:vAnchor="text" w:hAnchor="margin" w:xAlign="center" w:y="1"/>
      <w:rPr>
        <w:rStyle w:val="aa"/>
      </w:rPr>
    </w:pPr>
    <w:r>
      <w:rPr>
        <w:rStyle w:val="aa"/>
      </w:rPr>
      <w:fldChar w:fldCharType="begin"/>
    </w:r>
    <w:r w:rsidR="00BD3206">
      <w:rPr>
        <w:rStyle w:val="aa"/>
      </w:rPr>
      <w:instrText xml:space="preserve">PAGE  </w:instrText>
    </w:r>
    <w:r>
      <w:rPr>
        <w:rStyle w:val="aa"/>
      </w:rPr>
      <w:fldChar w:fldCharType="separate"/>
    </w:r>
    <w:r w:rsidR="00963311">
      <w:rPr>
        <w:rStyle w:val="aa"/>
        <w:noProof/>
      </w:rPr>
      <w:t>39</w:t>
    </w:r>
    <w:r>
      <w:rPr>
        <w:rStyle w:val="aa"/>
      </w:rPr>
      <w:fldChar w:fldCharType="end"/>
    </w:r>
  </w:p>
  <w:p w:rsidR="00BD3206" w:rsidRDefault="00BD3206">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43378" w:rsidRDefault="00243378">
      <w:r>
        <w:separator/>
      </w:r>
    </w:p>
  </w:footnote>
  <w:footnote w:type="continuationSeparator" w:id="0">
    <w:p w:rsidR="00243378" w:rsidRDefault="0024337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8"/>
        <w:w w:val="100"/>
        <w:position w:val="0"/>
        <w:sz w:val="25"/>
        <w:szCs w:val="25"/>
        <w:u w:val="none"/>
      </w:rPr>
    </w:lvl>
    <w:lvl w:ilvl="1">
      <w:start w:val="1"/>
      <w:numFmt w:val="decimal"/>
      <w:lvlText w:val="%1.%2."/>
      <w:lvlJc w:val="left"/>
      <w:rPr>
        <w:rFonts w:ascii="Times New Roman" w:hAnsi="Times New Roman" w:cs="Times New Roman"/>
        <w:b w:val="0"/>
        <w:bCs w:val="0"/>
        <w:i w:val="0"/>
        <w:iCs w:val="0"/>
        <w:smallCaps w:val="0"/>
        <w:strike w:val="0"/>
        <w:color w:val="000000"/>
        <w:spacing w:val="8"/>
        <w:w w:val="100"/>
        <w:position w:val="0"/>
        <w:sz w:val="25"/>
        <w:szCs w:val="25"/>
        <w:u w:val="none"/>
      </w:rPr>
    </w:lvl>
    <w:lvl w:ilvl="2">
      <w:start w:val="1"/>
      <w:numFmt w:val="decimal"/>
      <w:lvlText w:val="%1.%2."/>
      <w:lvlJc w:val="left"/>
      <w:rPr>
        <w:rFonts w:ascii="Times New Roman" w:hAnsi="Times New Roman" w:cs="Times New Roman"/>
        <w:b w:val="0"/>
        <w:bCs w:val="0"/>
        <w:i w:val="0"/>
        <w:iCs w:val="0"/>
        <w:smallCaps w:val="0"/>
        <w:strike w:val="0"/>
        <w:color w:val="000000"/>
        <w:spacing w:val="8"/>
        <w:w w:val="100"/>
        <w:position w:val="0"/>
        <w:sz w:val="25"/>
        <w:szCs w:val="25"/>
        <w:u w:val="none"/>
      </w:rPr>
    </w:lvl>
    <w:lvl w:ilvl="3">
      <w:start w:val="1"/>
      <w:numFmt w:val="decimal"/>
      <w:lvlText w:val="%1.%2."/>
      <w:lvlJc w:val="left"/>
      <w:rPr>
        <w:rFonts w:ascii="Times New Roman" w:hAnsi="Times New Roman" w:cs="Times New Roman"/>
        <w:b w:val="0"/>
        <w:bCs w:val="0"/>
        <w:i w:val="0"/>
        <w:iCs w:val="0"/>
        <w:smallCaps w:val="0"/>
        <w:strike w:val="0"/>
        <w:color w:val="000000"/>
        <w:spacing w:val="8"/>
        <w:w w:val="100"/>
        <w:position w:val="0"/>
        <w:sz w:val="25"/>
        <w:szCs w:val="25"/>
        <w:u w:val="none"/>
      </w:rPr>
    </w:lvl>
    <w:lvl w:ilvl="4">
      <w:start w:val="1"/>
      <w:numFmt w:val="decimal"/>
      <w:lvlText w:val="%1.%2."/>
      <w:lvlJc w:val="left"/>
      <w:rPr>
        <w:rFonts w:ascii="Times New Roman" w:hAnsi="Times New Roman" w:cs="Times New Roman"/>
        <w:b w:val="0"/>
        <w:bCs w:val="0"/>
        <w:i w:val="0"/>
        <w:iCs w:val="0"/>
        <w:smallCaps w:val="0"/>
        <w:strike w:val="0"/>
        <w:color w:val="000000"/>
        <w:spacing w:val="8"/>
        <w:w w:val="100"/>
        <w:position w:val="0"/>
        <w:sz w:val="25"/>
        <w:szCs w:val="25"/>
        <w:u w:val="none"/>
      </w:rPr>
    </w:lvl>
    <w:lvl w:ilvl="5">
      <w:start w:val="1"/>
      <w:numFmt w:val="decimal"/>
      <w:lvlText w:val="%1.%2."/>
      <w:lvlJc w:val="left"/>
      <w:rPr>
        <w:rFonts w:ascii="Times New Roman" w:hAnsi="Times New Roman" w:cs="Times New Roman"/>
        <w:b w:val="0"/>
        <w:bCs w:val="0"/>
        <w:i w:val="0"/>
        <w:iCs w:val="0"/>
        <w:smallCaps w:val="0"/>
        <w:strike w:val="0"/>
        <w:color w:val="000000"/>
        <w:spacing w:val="8"/>
        <w:w w:val="100"/>
        <w:position w:val="0"/>
        <w:sz w:val="25"/>
        <w:szCs w:val="25"/>
        <w:u w:val="none"/>
      </w:rPr>
    </w:lvl>
    <w:lvl w:ilvl="6">
      <w:start w:val="1"/>
      <w:numFmt w:val="decimal"/>
      <w:lvlText w:val="%1.%2."/>
      <w:lvlJc w:val="left"/>
      <w:rPr>
        <w:rFonts w:ascii="Times New Roman" w:hAnsi="Times New Roman" w:cs="Times New Roman"/>
        <w:b w:val="0"/>
        <w:bCs w:val="0"/>
        <w:i w:val="0"/>
        <w:iCs w:val="0"/>
        <w:smallCaps w:val="0"/>
        <w:strike w:val="0"/>
        <w:color w:val="000000"/>
        <w:spacing w:val="8"/>
        <w:w w:val="100"/>
        <w:position w:val="0"/>
        <w:sz w:val="25"/>
        <w:szCs w:val="25"/>
        <w:u w:val="none"/>
      </w:rPr>
    </w:lvl>
    <w:lvl w:ilvl="7">
      <w:start w:val="1"/>
      <w:numFmt w:val="decimal"/>
      <w:lvlText w:val="%1.%2."/>
      <w:lvlJc w:val="left"/>
      <w:rPr>
        <w:rFonts w:ascii="Times New Roman" w:hAnsi="Times New Roman" w:cs="Times New Roman"/>
        <w:b w:val="0"/>
        <w:bCs w:val="0"/>
        <w:i w:val="0"/>
        <w:iCs w:val="0"/>
        <w:smallCaps w:val="0"/>
        <w:strike w:val="0"/>
        <w:color w:val="000000"/>
        <w:spacing w:val="8"/>
        <w:w w:val="100"/>
        <w:position w:val="0"/>
        <w:sz w:val="25"/>
        <w:szCs w:val="25"/>
        <w:u w:val="none"/>
      </w:rPr>
    </w:lvl>
    <w:lvl w:ilvl="8">
      <w:start w:val="1"/>
      <w:numFmt w:val="decimal"/>
      <w:lvlText w:val="%1.%2."/>
      <w:lvlJc w:val="left"/>
      <w:rPr>
        <w:rFonts w:ascii="Times New Roman" w:hAnsi="Times New Roman" w:cs="Times New Roman"/>
        <w:b w:val="0"/>
        <w:bCs w:val="0"/>
        <w:i w:val="0"/>
        <w:iCs w:val="0"/>
        <w:smallCaps w:val="0"/>
        <w:strike w:val="0"/>
        <w:color w:val="000000"/>
        <w:spacing w:val="8"/>
        <w:w w:val="100"/>
        <w:position w:val="0"/>
        <w:sz w:val="25"/>
        <w:szCs w:val="25"/>
        <w:u w:val="none"/>
      </w:rPr>
    </w:lvl>
  </w:abstractNum>
  <w:abstractNum w:abstractNumId="1">
    <w:nsid w:val="00000003"/>
    <w:multiLevelType w:val="multilevel"/>
    <w:tmpl w:val="00000002"/>
    <w:lvl w:ilvl="0">
      <w:start w:val="1"/>
      <w:numFmt w:val="decimal"/>
      <w:lvlText w:val="2.2.%1"/>
      <w:lvlJc w:val="left"/>
      <w:rPr>
        <w:rFonts w:ascii="Times New Roman" w:hAnsi="Times New Roman" w:cs="Times New Roman"/>
        <w:b w:val="0"/>
        <w:bCs w:val="0"/>
        <w:i w:val="0"/>
        <w:iCs w:val="0"/>
        <w:smallCaps w:val="0"/>
        <w:strike w:val="0"/>
        <w:color w:val="000000"/>
        <w:spacing w:val="8"/>
        <w:w w:val="100"/>
        <w:position w:val="0"/>
        <w:sz w:val="25"/>
        <w:szCs w:val="25"/>
        <w:u w:val="none"/>
      </w:rPr>
    </w:lvl>
    <w:lvl w:ilvl="1">
      <w:start w:val="1"/>
      <w:numFmt w:val="decimal"/>
      <w:lvlText w:val="2.2.%1"/>
      <w:lvlJc w:val="left"/>
      <w:rPr>
        <w:rFonts w:ascii="Times New Roman" w:hAnsi="Times New Roman" w:cs="Times New Roman"/>
        <w:b w:val="0"/>
        <w:bCs w:val="0"/>
        <w:i w:val="0"/>
        <w:iCs w:val="0"/>
        <w:smallCaps w:val="0"/>
        <w:strike w:val="0"/>
        <w:color w:val="000000"/>
        <w:spacing w:val="8"/>
        <w:w w:val="100"/>
        <w:position w:val="0"/>
        <w:sz w:val="25"/>
        <w:szCs w:val="25"/>
        <w:u w:val="none"/>
      </w:rPr>
    </w:lvl>
    <w:lvl w:ilvl="2">
      <w:start w:val="1"/>
      <w:numFmt w:val="decimal"/>
      <w:lvlText w:val="2.2.%1"/>
      <w:lvlJc w:val="left"/>
      <w:rPr>
        <w:rFonts w:ascii="Times New Roman" w:hAnsi="Times New Roman" w:cs="Times New Roman"/>
        <w:b w:val="0"/>
        <w:bCs w:val="0"/>
        <w:i w:val="0"/>
        <w:iCs w:val="0"/>
        <w:smallCaps w:val="0"/>
        <w:strike w:val="0"/>
        <w:color w:val="000000"/>
        <w:spacing w:val="8"/>
        <w:w w:val="100"/>
        <w:position w:val="0"/>
        <w:sz w:val="25"/>
        <w:szCs w:val="25"/>
        <w:u w:val="none"/>
      </w:rPr>
    </w:lvl>
    <w:lvl w:ilvl="3">
      <w:start w:val="1"/>
      <w:numFmt w:val="decimal"/>
      <w:lvlText w:val="2.2.%1"/>
      <w:lvlJc w:val="left"/>
      <w:rPr>
        <w:rFonts w:ascii="Times New Roman" w:hAnsi="Times New Roman" w:cs="Times New Roman"/>
        <w:b w:val="0"/>
        <w:bCs w:val="0"/>
        <w:i w:val="0"/>
        <w:iCs w:val="0"/>
        <w:smallCaps w:val="0"/>
        <w:strike w:val="0"/>
        <w:color w:val="000000"/>
        <w:spacing w:val="8"/>
        <w:w w:val="100"/>
        <w:position w:val="0"/>
        <w:sz w:val="25"/>
        <w:szCs w:val="25"/>
        <w:u w:val="none"/>
      </w:rPr>
    </w:lvl>
    <w:lvl w:ilvl="4">
      <w:start w:val="1"/>
      <w:numFmt w:val="decimal"/>
      <w:lvlText w:val="2.2.%1"/>
      <w:lvlJc w:val="left"/>
      <w:rPr>
        <w:rFonts w:ascii="Times New Roman" w:hAnsi="Times New Roman" w:cs="Times New Roman"/>
        <w:b w:val="0"/>
        <w:bCs w:val="0"/>
        <w:i w:val="0"/>
        <w:iCs w:val="0"/>
        <w:smallCaps w:val="0"/>
        <w:strike w:val="0"/>
        <w:color w:val="000000"/>
        <w:spacing w:val="8"/>
        <w:w w:val="100"/>
        <w:position w:val="0"/>
        <w:sz w:val="25"/>
        <w:szCs w:val="25"/>
        <w:u w:val="none"/>
      </w:rPr>
    </w:lvl>
    <w:lvl w:ilvl="5">
      <w:start w:val="1"/>
      <w:numFmt w:val="decimal"/>
      <w:lvlText w:val="2.2.%1"/>
      <w:lvlJc w:val="left"/>
      <w:rPr>
        <w:rFonts w:ascii="Times New Roman" w:hAnsi="Times New Roman" w:cs="Times New Roman"/>
        <w:b w:val="0"/>
        <w:bCs w:val="0"/>
        <w:i w:val="0"/>
        <w:iCs w:val="0"/>
        <w:smallCaps w:val="0"/>
        <w:strike w:val="0"/>
        <w:color w:val="000000"/>
        <w:spacing w:val="8"/>
        <w:w w:val="100"/>
        <w:position w:val="0"/>
        <w:sz w:val="25"/>
        <w:szCs w:val="25"/>
        <w:u w:val="none"/>
      </w:rPr>
    </w:lvl>
    <w:lvl w:ilvl="6">
      <w:start w:val="1"/>
      <w:numFmt w:val="decimal"/>
      <w:lvlText w:val="2.2.%1"/>
      <w:lvlJc w:val="left"/>
      <w:rPr>
        <w:rFonts w:ascii="Times New Roman" w:hAnsi="Times New Roman" w:cs="Times New Roman"/>
        <w:b w:val="0"/>
        <w:bCs w:val="0"/>
        <w:i w:val="0"/>
        <w:iCs w:val="0"/>
        <w:smallCaps w:val="0"/>
        <w:strike w:val="0"/>
        <w:color w:val="000000"/>
        <w:spacing w:val="8"/>
        <w:w w:val="100"/>
        <w:position w:val="0"/>
        <w:sz w:val="25"/>
        <w:szCs w:val="25"/>
        <w:u w:val="none"/>
      </w:rPr>
    </w:lvl>
    <w:lvl w:ilvl="7">
      <w:start w:val="1"/>
      <w:numFmt w:val="decimal"/>
      <w:lvlText w:val="2.2.%1"/>
      <w:lvlJc w:val="left"/>
      <w:rPr>
        <w:rFonts w:ascii="Times New Roman" w:hAnsi="Times New Roman" w:cs="Times New Roman"/>
        <w:b w:val="0"/>
        <w:bCs w:val="0"/>
        <w:i w:val="0"/>
        <w:iCs w:val="0"/>
        <w:smallCaps w:val="0"/>
        <w:strike w:val="0"/>
        <w:color w:val="000000"/>
        <w:spacing w:val="8"/>
        <w:w w:val="100"/>
        <w:position w:val="0"/>
        <w:sz w:val="25"/>
        <w:szCs w:val="25"/>
        <w:u w:val="none"/>
      </w:rPr>
    </w:lvl>
    <w:lvl w:ilvl="8">
      <w:start w:val="1"/>
      <w:numFmt w:val="decimal"/>
      <w:lvlText w:val="2.2.%1"/>
      <w:lvlJc w:val="left"/>
      <w:rPr>
        <w:rFonts w:ascii="Times New Roman" w:hAnsi="Times New Roman" w:cs="Times New Roman"/>
        <w:b w:val="0"/>
        <w:bCs w:val="0"/>
        <w:i w:val="0"/>
        <w:iCs w:val="0"/>
        <w:smallCaps w:val="0"/>
        <w:strike w:val="0"/>
        <w:color w:val="000000"/>
        <w:spacing w:val="8"/>
        <w:w w:val="100"/>
        <w:position w:val="0"/>
        <w:sz w:val="25"/>
        <w:szCs w:val="25"/>
        <w:u w:val="none"/>
      </w:rPr>
    </w:lvl>
  </w:abstractNum>
  <w:abstractNum w:abstractNumId="2">
    <w:nsid w:val="00000005"/>
    <w:multiLevelType w:val="multilevel"/>
    <w:tmpl w:val="00000004"/>
    <w:lvl w:ilvl="0">
      <w:start w:val="3"/>
      <w:numFmt w:val="decimal"/>
      <w:lvlText w:val="%1."/>
      <w:lvlJc w:val="left"/>
      <w:rPr>
        <w:rFonts w:ascii="Times New Roman" w:hAnsi="Times New Roman" w:cs="Times New Roman"/>
        <w:b w:val="0"/>
        <w:bCs w:val="0"/>
        <w:i w:val="0"/>
        <w:iCs w:val="0"/>
        <w:smallCaps w:val="0"/>
        <w:strike w:val="0"/>
        <w:color w:val="000000"/>
        <w:spacing w:val="8"/>
        <w:w w:val="100"/>
        <w:position w:val="0"/>
        <w:sz w:val="25"/>
        <w:szCs w:val="25"/>
        <w:u w:val="none"/>
      </w:rPr>
    </w:lvl>
    <w:lvl w:ilvl="1">
      <w:start w:val="3"/>
      <w:numFmt w:val="decimal"/>
      <w:lvlText w:val="%1."/>
      <w:lvlJc w:val="left"/>
      <w:rPr>
        <w:rFonts w:ascii="Times New Roman" w:hAnsi="Times New Roman" w:cs="Times New Roman"/>
        <w:b w:val="0"/>
        <w:bCs w:val="0"/>
        <w:i w:val="0"/>
        <w:iCs w:val="0"/>
        <w:smallCaps w:val="0"/>
        <w:strike w:val="0"/>
        <w:color w:val="000000"/>
        <w:spacing w:val="8"/>
        <w:w w:val="100"/>
        <w:position w:val="0"/>
        <w:sz w:val="25"/>
        <w:szCs w:val="25"/>
        <w:u w:val="none"/>
      </w:rPr>
    </w:lvl>
    <w:lvl w:ilvl="2">
      <w:start w:val="3"/>
      <w:numFmt w:val="decimal"/>
      <w:lvlText w:val="%1."/>
      <w:lvlJc w:val="left"/>
      <w:rPr>
        <w:rFonts w:ascii="Times New Roman" w:hAnsi="Times New Roman" w:cs="Times New Roman"/>
        <w:b w:val="0"/>
        <w:bCs w:val="0"/>
        <w:i w:val="0"/>
        <w:iCs w:val="0"/>
        <w:smallCaps w:val="0"/>
        <w:strike w:val="0"/>
        <w:color w:val="000000"/>
        <w:spacing w:val="8"/>
        <w:w w:val="100"/>
        <w:position w:val="0"/>
        <w:sz w:val="25"/>
        <w:szCs w:val="25"/>
        <w:u w:val="none"/>
      </w:rPr>
    </w:lvl>
    <w:lvl w:ilvl="3">
      <w:start w:val="3"/>
      <w:numFmt w:val="decimal"/>
      <w:lvlText w:val="%1."/>
      <w:lvlJc w:val="left"/>
      <w:rPr>
        <w:rFonts w:ascii="Times New Roman" w:hAnsi="Times New Roman" w:cs="Times New Roman"/>
        <w:b w:val="0"/>
        <w:bCs w:val="0"/>
        <w:i w:val="0"/>
        <w:iCs w:val="0"/>
        <w:smallCaps w:val="0"/>
        <w:strike w:val="0"/>
        <w:color w:val="000000"/>
        <w:spacing w:val="8"/>
        <w:w w:val="100"/>
        <w:position w:val="0"/>
        <w:sz w:val="25"/>
        <w:szCs w:val="25"/>
        <w:u w:val="none"/>
      </w:rPr>
    </w:lvl>
    <w:lvl w:ilvl="4">
      <w:start w:val="3"/>
      <w:numFmt w:val="decimal"/>
      <w:lvlText w:val="%1."/>
      <w:lvlJc w:val="left"/>
      <w:rPr>
        <w:rFonts w:ascii="Times New Roman" w:hAnsi="Times New Roman" w:cs="Times New Roman"/>
        <w:b w:val="0"/>
        <w:bCs w:val="0"/>
        <w:i w:val="0"/>
        <w:iCs w:val="0"/>
        <w:smallCaps w:val="0"/>
        <w:strike w:val="0"/>
        <w:color w:val="000000"/>
        <w:spacing w:val="8"/>
        <w:w w:val="100"/>
        <w:position w:val="0"/>
        <w:sz w:val="25"/>
        <w:szCs w:val="25"/>
        <w:u w:val="none"/>
      </w:rPr>
    </w:lvl>
    <w:lvl w:ilvl="5">
      <w:start w:val="3"/>
      <w:numFmt w:val="decimal"/>
      <w:lvlText w:val="%1."/>
      <w:lvlJc w:val="left"/>
      <w:rPr>
        <w:rFonts w:ascii="Times New Roman" w:hAnsi="Times New Roman" w:cs="Times New Roman"/>
        <w:b w:val="0"/>
        <w:bCs w:val="0"/>
        <w:i w:val="0"/>
        <w:iCs w:val="0"/>
        <w:smallCaps w:val="0"/>
        <w:strike w:val="0"/>
        <w:color w:val="000000"/>
        <w:spacing w:val="8"/>
        <w:w w:val="100"/>
        <w:position w:val="0"/>
        <w:sz w:val="25"/>
        <w:szCs w:val="25"/>
        <w:u w:val="none"/>
      </w:rPr>
    </w:lvl>
    <w:lvl w:ilvl="6">
      <w:start w:val="3"/>
      <w:numFmt w:val="decimal"/>
      <w:lvlText w:val="%1."/>
      <w:lvlJc w:val="left"/>
      <w:rPr>
        <w:rFonts w:ascii="Times New Roman" w:hAnsi="Times New Roman" w:cs="Times New Roman"/>
        <w:b w:val="0"/>
        <w:bCs w:val="0"/>
        <w:i w:val="0"/>
        <w:iCs w:val="0"/>
        <w:smallCaps w:val="0"/>
        <w:strike w:val="0"/>
        <w:color w:val="000000"/>
        <w:spacing w:val="8"/>
        <w:w w:val="100"/>
        <w:position w:val="0"/>
        <w:sz w:val="25"/>
        <w:szCs w:val="25"/>
        <w:u w:val="none"/>
      </w:rPr>
    </w:lvl>
    <w:lvl w:ilvl="7">
      <w:start w:val="3"/>
      <w:numFmt w:val="decimal"/>
      <w:lvlText w:val="%1."/>
      <w:lvlJc w:val="left"/>
      <w:rPr>
        <w:rFonts w:ascii="Times New Roman" w:hAnsi="Times New Roman" w:cs="Times New Roman"/>
        <w:b w:val="0"/>
        <w:bCs w:val="0"/>
        <w:i w:val="0"/>
        <w:iCs w:val="0"/>
        <w:smallCaps w:val="0"/>
        <w:strike w:val="0"/>
        <w:color w:val="000000"/>
        <w:spacing w:val="8"/>
        <w:w w:val="100"/>
        <w:position w:val="0"/>
        <w:sz w:val="25"/>
        <w:szCs w:val="25"/>
        <w:u w:val="none"/>
      </w:rPr>
    </w:lvl>
    <w:lvl w:ilvl="8">
      <w:start w:val="3"/>
      <w:numFmt w:val="decimal"/>
      <w:lvlText w:val="%1."/>
      <w:lvlJc w:val="left"/>
      <w:rPr>
        <w:rFonts w:ascii="Times New Roman" w:hAnsi="Times New Roman" w:cs="Times New Roman"/>
        <w:b w:val="0"/>
        <w:bCs w:val="0"/>
        <w:i w:val="0"/>
        <w:iCs w:val="0"/>
        <w:smallCaps w:val="0"/>
        <w:strike w:val="0"/>
        <w:color w:val="000000"/>
        <w:spacing w:val="8"/>
        <w:w w:val="100"/>
        <w:position w:val="0"/>
        <w:sz w:val="25"/>
        <w:szCs w:val="25"/>
        <w:u w:val="none"/>
      </w:rPr>
    </w:lvl>
  </w:abstractNum>
  <w:abstractNum w:abstractNumId="3">
    <w:nsid w:val="00000007"/>
    <w:multiLevelType w:val="multilevel"/>
    <w:tmpl w:val="00000006"/>
    <w:lvl w:ilvl="0">
      <w:start w:val="1"/>
      <w:numFmt w:val="decimal"/>
      <w:lvlText w:val="2.%1."/>
      <w:lvlJc w:val="left"/>
      <w:rPr>
        <w:rFonts w:ascii="Times New Roman" w:hAnsi="Times New Roman" w:cs="Times New Roman"/>
        <w:b w:val="0"/>
        <w:bCs w:val="0"/>
        <w:i w:val="0"/>
        <w:iCs w:val="0"/>
        <w:smallCaps w:val="0"/>
        <w:strike w:val="0"/>
        <w:color w:val="000000"/>
        <w:spacing w:val="8"/>
        <w:w w:val="100"/>
        <w:position w:val="0"/>
        <w:sz w:val="25"/>
        <w:szCs w:val="25"/>
        <w:u w:val="none"/>
      </w:rPr>
    </w:lvl>
    <w:lvl w:ilvl="1">
      <w:start w:val="1"/>
      <w:numFmt w:val="decimal"/>
      <w:lvlText w:val="2.%1."/>
      <w:lvlJc w:val="left"/>
      <w:rPr>
        <w:rFonts w:ascii="Times New Roman" w:hAnsi="Times New Roman" w:cs="Times New Roman"/>
        <w:b w:val="0"/>
        <w:bCs w:val="0"/>
        <w:i w:val="0"/>
        <w:iCs w:val="0"/>
        <w:smallCaps w:val="0"/>
        <w:strike w:val="0"/>
        <w:color w:val="000000"/>
        <w:spacing w:val="8"/>
        <w:w w:val="100"/>
        <w:position w:val="0"/>
        <w:sz w:val="25"/>
        <w:szCs w:val="25"/>
        <w:u w:val="none"/>
      </w:rPr>
    </w:lvl>
    <w:lvl w:ilvl="2">
      <w:start w:val="1"/>
      <w:numFmt w:val="decimal"/>
      <w:lvlText w:val="2.%1."/>
      <w:lvlJc w:val="left"/>
      <w:rPr>
        <w:rFonts w:ascii="Times New Roman" w:hAnsi="Times New Roman" w:cs="Times New Roman"/>
        <w:b w:val="0"/>
        <w:bCs w:val="0"/>
        <w:i w:val="0"/>
        <w:iCs w:val="0"/>
        <w:smallCaps w:val="0"/>
        <w:strike w:val="0"/>
        <w:color w:val="000000"/>
        <w:spacing w:val="8"/>
        <w:w w:val="100"/>
        <w:position w:val="0"/>
        <w:sz w:val="25"/>
        <w:szCs w:val="25"/>
        <w:u w:val="none"/>
      </w:rPr>
    </w:lvl>
    <w:lvl w:ilvl="3">
      <w:start w:val="1"/>
      <w:numFmt w:val="decimal"/>
      <w:lvlText w:val="2.%1."/>
      <w:lvlJc w:val="left"/>
      <w:rPr>
        <w:rFonts w:ascii="Times New Roman" w:hAnsi="Times New Roman" w:cs="Times New Roman"/>
        <w:b w:val="0"/>
        <w:bCs w:val="0"/>
        <w:i w:val="0"/>
        <w:iCs w:val="0"/>
        <w:smallCaps w:val="0"/>
        <w:strike w:val="0"/>
        <w:color w:val="000000"/>
        <w:spacing w:val="8"/>
        <w:w w:val="100"/>
        <w:position w:val="0"/>
        <w:sz w:val="25"/>
        <w:szCs w:val="25"/>
        <w:u w:val="none"/>
      </w:rPr>
    </w:lvl>
    <w:lvl w:ilvl="4">
      <w:start w:val="1"/>
      <w:numFmt w:val="decimal"/>
      <w:lvlText w:val="2.%1."/>
      <w:lvlJc w:val="left"/>
      <w:rPr>
        <w:rFonts w:ascii="Times New Roman" w:hAnsi="Times New Roman" w:cs="Times New Roman"/>
        <w:b w:val="0"/>
        <w:bCs w:val="0"/>
        <w:i w:val="0"/>
        <w:iCs w:val="0"/>
        <w:smallCaps w:val="0"/>
        <w:strike w:val="0"/>
        <w:color w:val="000000"/>
        <w:spacing w:val="8"/>
        <w:w w:val="100"/>
        <w:position w:val="0"/>
        <w:sz w:val="25"/>
        <w:szCs w:val="25"/>
        <w:u w:val="none"/>
      </w:rPr>
    </w:lvl>
    <w:lvl w:ilvl="5">
      <w:start w:val="1"/>
      <w:numFmt w:val="decimal"/>
      <w:lvlText w:val="2.%1."/>
      <w:lvlJc w:val="left"/>
      <w:rPr>
        <w:rFonts w:ascii="Times New Roman" w:hAnsi="Times New Roman" w:cs="Times New Roman"/>
        <w:b w:val="0"/>
        <w:bCs w:val="0"/>
        <w:i w:val="0"/>
        <w:iCs w:val="0"/>
        <w:smallCaps w:val="0"/>
        <w:strike w:val="0"/>
        <w:color w:val="000000"/>
        <w:spacing w:val="8"/>
        <w:w w:val="100"/>
        <w:position w:val="0"/>
        <w:sz w:val="25"/>
        <w:szCs w:val="25"/>
        <w:u w:val="none"/>
      </w:rPr>
    </w:lvl>
    <w:lvl w:ilvl="6">
      <w:start w:val="1"/>
      <w:numFmt w:val="decimal"/>
      <w:lvlText w:val="2.%1."/>
      <w:lvlJc w:val="left"/>
      <w:rPr>
        <w:rFonts w:ascii="Times New Roman" w:hAnsi="Times New Roman" w:cs="Times New Roman"/>
        <w:b w:val="0"/>
        <w:bCs w:val="0"/>
        <w:i w:val="0"/>
        <w:iCs w:val="0"/>
        <w:smallCaps w:val="0"/>
        <w:strike w:val="0"/>
        <w:color w:val="000000"/>
        <w:spacing w:val="8"/>
        <w:w w:val="100"/>
        <w:position w:val="0"/>
        <w:sz w:val="25"/>
        <w:szCs w:val="25"/>
        <w:u w:val="none"/>
      </w:rPr>
    </w:lvl>
    <w:lvl w:ilvl="7">
      <w:start w:val="1"/>
      <w:numFmt w:val="decimal"/>
      <w:lvlText w:val="2.%1."/>
      <w:lvlJc w:val="left"/>
      <w:rPr>
        <w:rFonts w:ascii="Times New Roman" w:hAnsi="Times New Roman" w:cs="Times New Roman"/>
        <w:b w:val="0"/>
        <w:bCs w:val="0"/>
        <w:i w:val="0"/>
        <w:iCs w:val="0"/>
        <w:smallCaps w:val="0"/>
        <w:strike w:val="0"/>
        <w:color w:val="000000"/>
        <w:spacing w:val="8"/>
        <w:w w:val="100"/>
        <w:position w:val="0"/>
        <w:sz w:val="25"/>
        <w:szCs w:val="25"/>
        <w:u w:val="none"/>
      </w:rPr>
    </w:lvl>
    <w:lvl w:ilvl="8">
      <w:start w:val="1"/>
      <w:numFmt w:val="decimal"/>
      <w:lvlText w:val="2.%1."/>
      <w:lvlJc w:val="left"/>
      <w:rPr>
        <w:rFonts w:ascii="Times New Roman" w:hAnsi="Times New Roman" w:cs="Times New Roman"/>
        <w:b w:val="0"/>
        <w:bCs w:val="0"/>
        <w:i w:val="0"/>
        <w:iCs w:val="0"/>
        <w:smallCaps w:val="0"/>
        <w:strike w:val="0"/>
        <w:color w:val="000000"/>
        <w:spacing w:val="8"/>
        <w:w w:val="100"/>
        <w:position w:val="0"/>
        <w:sz w:val="25"/>
        <w:szCs w:val="25"/>
        <w:u w:val="none"/>
      </w:rPr>
    </w:lvl>
  </w:abstractNum>
  <w:abstractNum w:abstractNumId="4">
    <w:nsid w:val="00000009"/>
    <w:multiLevelType w:val="multilevel"/>
    <w:tmpl w:val="00000008"/>
    <w:lvl w:ilvl="0">
      <w:start w:val="2"/>
      <w:numFmt w:val="decimal"/>
      <w:lvlText w:val="2.2.%1"/>
      <w:lvlJc w:val="left"/>
      <w:rPr>
        <w:rFonts w:ascii="Times New Roman" w:hAnsi="Times New Roman" w:cs="Times New Roman"/>
        <w:b/>
        <w:bCs/>
        <w:i w:val="0"/>
        <w:iCs w:val="0"/>
        <w:smallCaps w:val="0"/>
        <w:strike w:val="0"/>
        <w:color w:val="000000"/>
        <w:spacing w:val="4"/>
        <w:w w:val="100"/>
        <w:position w:val="0"/>
        <w:sz w:val="25"/>
        <w:szCs w:val="25"/>
        <w:u w:val="none"/>
      </w:rPr>
    </w:lvl>
    <w:lvl w:ilvl="1">
      <w:start w:val="2"/>
      <w:numFmt w:val="decimal"/>
      <w:lvlText w:val="2.2.%1"/>
      <w:lvlJc w:val="left"/>
      <w:rPr>
        <w:rFonts w:ascii="Times New Roman" w:hAnsi="Times New Roman" w:cs="Times New Roman"/>
        <w:b/>
        <w:bCs/>
        <w:i w:val="0"/>
        <w:iCs w:val="0"/>
        <w:smallCaps w:val="0"/>
        <w:strike w:val="0"/>
        <w:color w:val="000000"/>
        <w:spacing w:val="4"/>
        <w:w w:val="100"/>
        <w:position w:val="0"/>
        <w:sz w:val="25"/>
        <w:szCs w:val="25"/>
        <w:u w:val="none"/>
      </w:rPr>
    </w:lvl>
    <w:lvl w:ilvl="2">
      <w:start w:val="2"/>
      <w:numFmt w:val="decimal"/>
      <w:lvlText w:val="2.2.%1"/>
      <w:lvlJc w:val="left"/>
      <w:rPr>
        <w:rFonts w:ascii="Times New Roman" w:hAnsi="Times New Roman" w:cs="Times New Roman"/>
        <w:b/>
        <w:bCs/>
        <w:i w:val="0"/>
        <w:iCs w:val="0"/>
        <w:smallCaps w:val="0"/>
        <w:strike w:val="0"/>
        <w:color w:val="000000"/>
        <w:spacing w:val="4"/>
        <w:w w:val="100"/>
        <w:position w:val="0"/>
        <w:sz w:val="25"/>
        <w:szCs w:val="25"/>
        <w:u w:val="none"/>
      </w:rPr>
    </w:lvl>
    <w:lvl w:ilvl="3">
      <w:start w:val="2"/>
      <w:numFmt w:val="decimal"/>
      <w:lvlText w:val="2.2.%1"/>
      <w:lvlJc w:val="left"/>
      <w:rPr>
        <w:rFonts w:ascii="Times New Roman" w:hAnsi="Times New Roman" w:cs="Times New Roman"/>
        <w:b/>
        <w:bCs/>
        <w:i w:val="0"/>
        <w:iCs w:val="0"/>
        <w:smallCaps w:val="0"/>
        <w:strike w:val="0"/>
        <w:color w:val="000000"/>
        <w:spacing w:val="4"/>
        <w:w w:val="100"/>
        <w:position w:val="0"/>
        <w:sz w:val="25"/>
        <w:szCs w:val="25"/>
        <w:u w:val="none"/>
      </w:rPr>
    </w:lvl>
    <w:lvl w:ilvl="4">
      <w:start w:val="2"/>
      <w:numFmt w:val="decimal"/>
      <w:lvlText w:val="2.2.%1"/>
      <w:lvlJc w:val="left"/>
      <w:rPr>
        <w:rFonts w:ascii="Times New Roman" w:hAnsi="Times New Roman" w:cs="Times New Roman"/>
        <w:b/>
        <w:bCs/>
        <w:i w:val="0"/>
        <w:iCs w:val="0"/>
        <w:smallCaps w:val="0"/>
        <w:strike w:val="0"/>
        <w:color w:val="000000"/>
        <w:spacing w:val="4"/>
        <w:w w:val="100"/>
        <w:position w:val="0"/>
        <w:sz w:val="25"/>
        <w:szCs w:val="25"/>
        <w:u w:val="none"/>
      </w:rPr>
    </w:lvl>
    <w:lvl w:ilvl="5">
      <w:start w:val="2"/>
      <w:numFmt w:val="decimal"/>
      <w:lvlText w:val="2.2.%1"/>
      <w:lvlJc w:val="left"/>
      <w:rPr>
        <w:rFonts w:ascii="Times New Roman" w:hAnsi="Times New Roman" w:cs="Times New Roman"/>
        <w:b/>
        <w:bCs/>
        <w:i w:val="0"/>
        <w:iCs w:val="0"/>
        <w:smallCaps w:val="0"/>
        <w:strike w:val="0"/>
        <w:color w:val="000000"/>
        <w:spacing w:val="4"/>
        <w:w w:val="100"/>
        <w:position w:val="0"/>
        <w:sz w:val="25"/>
        <w:szCs w:val="25"/>
        <w:u w:val="none"/>
      </w:rPr>
    </w:lvl>
    <w:lvl w:ilvl="6">
      <w:start w:val="2"/>
      <w:numFmt w:val="decimal"/>
      <w:lvlText w:val="2.2.%1"/>
      <w:lvlJc w:val="left"/>
      <w:rPr>
        <w:rFonts w:ascii="Times New Roman" w:hAnsi="Times New Roman" w:cs="Times New Roman"/>
        <w:b/>
        <w:bCs/>
        <w:i w:val="0"/>
        <w:iCs w:val="0"/>
        <w:smallCaps w:val="0"/>
        <w:strike w:val="0"/>
        <w:color w:val="000000"/>
        <w:spacing w:val="4"/>
        <w:w w:val="100"/>
        <w:position w:val="0"/>
        <w:sz w:val="25"/>
        <w:szCs w:val="25"/>
        <w:u w:val="none"/>
      </w:rPr>
    </w:lvl>
    <w:lvl w:ilvl="7">
      <w:start w:val="2"/>
      <w:numFmt w:val="decimal"/>
      <w:lvlText w:val="2.2.%1"/>
      <w:lvlJc w:val="left"/>
      <w:rPr>
        <w:rFonts w:ascii="Times New Roman" w:hAnsi="Times New Roman" w:cs="Times New Roman"/>
        <w:b/>
        <w:bCs/>
        <w:i w:val="0"/>
        <w:iCs w:val="0"/>
        <w:smallCaps w:val="0"/>
        <w:strike w:val="0"/>
        <w:color w:val="000000"/>
        <w:spacing w:val="4"/>
        <w:w w:val="100"/>
        <w:position w:val="0"/>
        <w:sz w:val="25"/>
        <w:szCs w:val="25"/>
        <w:u w:val="none"/>
      </w:rPr>
    </w:lvl>
    <w:lvl w:ilvl="8">
      <w:start w:val="2"/>
      <w:numFmt w:val="decimal"/>
      <w:lvlText w:val="2.2.%1"/>
      <w:lvlJc w:val="left"/>
      <w:rPr>
        <w:rFonts w:ascii="Times New Roman" w:hAnsi="Times New Roman" w:cs="Times New Roman"/>
        <w:b/>
        <w:bCs/>
        <w:i w:val="0"/>
        <w:iCs w:val="0"/>
        <w:smallCaps w:val="0"/>
        <w:strike w:val="0"/>
        <w:color w:val="000000"/>
        <w:spacing w:val="4"/>
        <w:w w:val="100"/>
        <w:position w:val="0"/>
        <w:sz w:val="25"/>
        <w:szCs w:val="25"/>
        <w:u w:val="none"/>
      </w:rPr>
    </w:lvl>
  </w:abstractNum>
  <w:abstractNum w:abstractNumId="5">
    <w:nsid w:val="0000000B"/>
    <w:multiLevelType w:val="multilevel"/>
    <w:tmpl w:val="0000000A"/>
    <w:lvl w:ilvl="0">
      <w:start w:val="1"/>
      <w:numFmt w:val="decimal"/>
      <w:lvlText w:val="%1."/>
      <w:lvlJc w:val="left"/>
      <w:rPr>
        <w:rFonts w:ascii="Times New Roman" w:hAnsi="Times New Roman" w:cs="Times New Roman"/>
        <w:b w:val="0"/>
        <w:bCs w:val="0"/>
        <w:i w:val="0"/>
        <w:iCs w:val="0"/>
        <w:smallCaps w:val="0"/>
        <w:strike w:val="0"/>
        <w:color w:val="000000"/>
        <w:spacing w:val="8"/>
        <w:w w:val="100"/>
        <w:position w:val="0"/>
        <w:sz w:val="25"/>
        <w:szCs w:val="25"/>
        <w:u w:val="none"/>
      </w:rPr>
    </w:lvl>
    <w:lvl w:ilvl="1">
      <w:start w:val="1"/>
      <w:numFmt w:val="decimal"/>
      <w:lvlText w:val="%1."/>
      <w:lvlJc w:val="left"/>
      <w:rPr>
        <w:rFonts w:ascii="Times New Roman" w:hAnsi="Times New Roman" w:cs="Times New Roman"/>
        <w:b w:val="0"/>
        <w:bCs w:val="0"/>
        <w:i w:val="0"/>
        <w:iCs w:val="0"/>
        <w:smallCaps w:val="0"/>
        <w:strike w:val="0"/>
        <w:color w:val="000000"/>
        <w:spacing w:val="8"/>
        <w:w w:val="100"/>
        <w:position w:val="0"/>
        <w:sz w:val="25"/>
        <w:szCs w:val="25"/>
        <w:u w:val="none"/>
      </w:rPr>
    </w:lvl>
    <w:lvl w:ilvl="2">
      <w:start w:val="1"/>
      <w:numFmt w:val="decimal"/>
      <w:lvlText w:val="%1."/>
      <w:lvlJc w:val="left"/>
      <w:rPr>
        <w:rFonts w:ascii="Times New Roman" w:hAnsi="Times New Roman" w:cs="Times New Roman"/>
        <w:b w:val="0"/>
        <w:bCs w:val="0"/>
        <w:i w:val="0"/>
        <w:iCs w:val="0"/>
        <w:smallCaps w:val="0"/>
        <w:strike w:val="0"/>
        <w:color w:val="000000"/>
        <w:spacing w:val="8"/>
        <w:w w:val="100"/>
        <w:position w:val="0"/>
        <w:sz w:val="25"/>
        <w:szCs w:val="25"/>
        <w:u w:val="none"/>
      </w:rPr>
    </w:lvl>
    <w:lvl w:ilvl="3">
      <w:start w:val="1"/>
      <w:numFmt w:val="decimal"/>
      <w:lvlText w:val="%1."/>
      <w:lvlJc w:val="left"/>
      <w:rPr>
        <w:rFonts w:ascii="Times New Roman" w:hAnsi="Times New Roman" w:cs="Times New Roman"/>
        <w:b w:val="0"/>
        <w:bCs w:val="0"/>
        <w:i w:val="0"/>
        <w:iCs w:val="0"/>
        <w:smallCaps w:val="0"/>
        <w:strike w:val="0"/>
        <w:color w:val="000000"/>
        <w:spacing w:val="8"/>
        <w:w w:val="100"/>
        <w:position w:val="0"/>
        <w:sz w:val="25"/>
        <w:szCs w:val="25"/>
        <w:u w:val="none"/>
      </w:rPr>
    </w:lvl>
    <w:lvl w:ilvl="4">
      <w:start w:val="1"/>
      <w:numFmt w:val="decimal"/>
      <w:lvlText w:val="%1."/>
      <w:lvlJc w:val="left"/>
      <w:rPr>
        <w:rFonts w:ascii="Times New Roman" w:hAnsi="Times New Roman" w:cs="Times New Roman"/>
        <w:b w:val="0"/>
        <w:bCs w:val="0"/>
        <w:i w:val="0"/>
        <w:iCs w:val="0"/>
        <w:smallCaps w:val="0"/>
        <w:strike w:val="0"/>
        <w:color w:val="000000"/>
        <w:spacing w:val="8"/>
        <w:w w:val="100"/>
        <w:position w:val="0"/>
        <w:sz w:val="25"/>
        <w:szCs w:val="25"/>
        <w:u w:val="none"/>
      </w:rPr>
    </w:lvl>
    <w:lvl w:ilvl="5">
      <w:start w:val="1"/>
      <w:numFmt w:val="decimal"/>
      <w:lvlText w:val="%1."/>
      <w:lvlJc w:val="left"/>
      <w:rPr>
        <w:rFonts w:ascii="Times New Roman" w:hAnsi="Times New Roman" w:cs="Times New Roman"/>
        <w:b w:val="0"/>
        <w:bCs w:val="0"/>
        <w:i w:val="0"/>
        <w:iCs w:val="0"/>
        <w:smallCaps w:val="0"/>
        <w:strike w:val="0"/>
        <w:color w:val="000000"/>
        <w:spacing w:val="8"/>
        <w:w w:val="100"/>
        <w:position w:val="0"/>
        <w:sz w:val="25"/>
        <w:szCs w:val="25"/>
        <w:u w:val="none"/>
      </w:rPr>
    </w:lvl>
    <w:lvl w:ilvl="6">
      <w:start w:val="1"/>
      <w:numFmt w:val="decimal"/>
      <w:lvlText w:val="%1."/>
      <w:lvlJc w:val="left"/>
      <w:rPr>
        <w:rFonts w:ascii="Times New Roman" w:hAnsi="Times New Roman" w:cs="Times New Roman"/>
        <w:b w:val="0"/>
        <w:bCs w:val="0"/>
        <w:i w:val="0"/>
        <w:iCs w:val="0"/>
        <w:smallCaps w:val="0"/>
        <w:strike w:val="0"/>
        <w:color w:val="000000"/>
        <w:spacing w:val="8"/>
        <w:w w:val="100"/>
        <w:position w:val="0"/>
        <w:sz w:val="25"/>
        <w:szCs w:val="25"/>
        <w:u w:val="none"/>
      </w:rPr>
    </w:lvl>
    <w:lvl w:ilvl="7">
      <w:start w:val="1"/>
      <w:numFmt w:val="decimal"/>
      <w:lvlText w:val="%1."/>
      <w:lvlJc w:val="left"/>
      <w:rPr>
        <w:rFonts w:ascii="Times New Roman" w:hAnsi="Times New Roman" w:cs="Times New Roman"/>
        <w:b w:val="0"/>
        <w:bCs w:val="0"/>
        <w:i w:val="0"/>
        <w:iCs w:val="0"/>
        <w:smallCaps w:val="0"/>
        <w:strike w:val="0"/>
        <w:color w:val="000000"/>
        <w:spacing w:val="8"/>
        <w:w w:val="100"/>
        <w:position w:val="0"/>
        <w:sz w:val="25"/>
        <w:szCs w:val="25"/>
        <w:u w:val="none"/>
      </w:rPr>
    </w:lvl>
    <w:lvl w:ilvl="8">
      <w:start w:val="1"/>
      <w:numFmt w:val="decimal"/>
      <w:lvlText w:val="%1."/>
      <w:lvlJc w:val="left"/>
      <w:rPr>
        <w:rFonts w:ascii="Times New Roman" w:hAnsi="Times New Roman" w:cs="Times New Roman"/>
        <w:b w:val="0"/>
        <w:bCs w:val="0"/>
        <w:i w:val="0"/>
        <w:iCs w:val="0"/>
        <w:smallCaps w:val="0"/>
        <w:strike w:val="0"/>
        <w:color w:val="000000"/>
        <w:spacing w:val="8"/>
        <w:w w:val="100"/>
        <w:position w:val="0"/>
        <w:sz w:val="25"/>
        <w:szCs w:val="25"/>
        <w:u w:val="none"/>
      </w:rPr>
    </w:lvl>
  </w:abstractNum>
  <w:abstractNum w:abstractNumId="6">
    <w:nsid w:val="0D082CBE"/>
    <w:multiLevelType w:val="hybridMultilevel"/>
    <w:tmpl w:val="5BFA0F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330CF6"/>
    <w:multiLevelType w:val="hybridMultilevel"/>
    <w:tmpl w:val="F302484C"/>
    <w:lvl w:ilvl="0" w:tplc="2C56261C">
      <w:start w:val="1"/>
      <w:numFmt w:val="decimal"/>
      <w:lvlText w:val="%1."/>
      <w:lvlJc w:val="left"/>
      <w:pPr>
        <w:tabs>
          <w:tab w:val="num" w:pos="540"/>
        </w:tabs>
        <w:ind w:left="540" w:hanging="360"/>
      </w:pPr>
      <w:rPr>
        <w:rFonts w:hint="default"/>
      </w:rPr>
    </w:lvl>
    <w:lvl w:ilvl="1" w:tplc="04190019" w:tentative="1">
      <w:start w:val="1"/>
      <w:numFmt w:val="lowerLetter"/>
      <w:lvlText w:val="%2."/>
      <w:lvlJc w:val="left"/>
      <w:pPr>
        <w:tabs>
          <w:tab w:val="num" w:pos="540"/>
        </w:tabs>
        <w:ind w:left="540" w:hanging="360"/>
      </w:pPr>
    </w:lvl>
    <w:lvl w:ilvl="2" w:tplc="0419001B" w:tentative="1">
      <w:start w:val="1"/>
      <w:numFmt w:val="lowerRoman"/>
      <w:lvlText w:val="%3."/>
      <w:lvlJc w:val="right"/>
      <w:pPr>
        <w:tabs>
          <w:tab w:val="num" w:pos="1260"/>
        </w:tabs>
        <w:ind w:left="1260" w:hanging="180"/>
      </w:pPr>
    </w:lvl>
    <w:lvl w:ilvl="3" w:tplc="0419000F" w:tentative="1">
      <w:start w:val="1"/>
      <w:numFmt w:val="decimal"/>
      <w:lvlText w:val="%4."/>
      <w:lvlJc w:val="left"/>
      <w:pPr>
        <w:tabs>
          <w:tab w:val="num" w:pos="1980"/>
        </w:tabs>
        <w:ind w:left="1980" w:hanging="360"/>
      </w:pPr>
    </w:lvl>
    <w:lvl w:ilvl="4" w:tplc="04190019" w:tentative="1">
      <w:start w:val="1"/>
      <w:numFmt w:val="lowerLetter"/>
      <w:lvlText w:val="%5."/>
      <w:lvlJc w:val="left"/>
      <w:pPr>
        <w:tabs>
          <w:tab w:val="num" w:pos="2700"/>
        </w:tabs>
        <w:ind w:left="2700" w:hanging="360"/>
      </w:pPr>
    </w:lvl>
    <w:lvl w:ilvl="5" w:tplc="0419001B" w:tentative="1">
      <w:start w:val="1"/>
      <w:numFmt w:val="lowerRoman"/>
      <w:lvlText w:val="%6."/>
      <w:lvlJc w:val="right"/>
      <w:pPr>
        <w:tabs>
          <w:tab w:val="num" w:pos="3420"/>
        </w:tabs>
        <w:ind w:left="3420" w:hanging="180"/>
      </w:pPr>
    </w:lvl>
    <w:lvl w:ilvl="6" w:tplc="0419000F" w:tentative="1">
      <w:start w:val="1"/>
      <w:numFmt w:val="decimal"/>
      <w:lvlText w:val="%7."/>
      <w:lvlJc w:val="left"/>
      <w:pPr>
        <w:tabs>
          <w:tab w:val="num" w:pos="4140"/>
        </w:tabs>
        <w:ind w:left="4140" w:hanging="360"/>
      </w:pPr>
    </w:lvl>
    <w:lvl w:ilvl="7" w:tplc="04190019" w:tentative="1">
      <w:start w:val="1"/>
      <w:numFmt w:val="lowerLetter"/>
      <w:lvlText w:val="%8."/>
      <w:lvlJc w:val="left"/>
      <w:pPr>
        <w:tabs>
          <w:tab w:val="num" w:pos="4860"/>
        </w:tabs>
        <w:ind w:left="4860" w:hanging="360"/>
      </w:pPr>
    </w:lvl>
    <w:lvl w:ilvl="8" w:tplc="0419001B" w:tentative="1">
      <w:start w:val="1"/>
      <w:numFmt w:val="lowerRoman"/>
      <w:lvlText w:val="%9."/>
      <w:lvlJc w:val="right"/>
      <w:pPr>
        <w:tabs>
          <w:tab w:val="num" w:pos="5580"/>
        </w:tabs>
        <w:ind w:left="5580" w:hanging="180"/>
      </w:pPr>
    </w:lvl>
  </w:abstractNum>
  <w:abstractNum w:abstractNumId="8">
    <w:nsid w:val="15BE55F6"/>
    <w:multiLevelType w:val="hybridMultilevel"/>
    <w:tmpl w:val="23D2736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1DF73E11"/>
    <w:multiLevelType w:val="hybridMultilevel"/>
    <w:tmpl w:val="83FCDFE2"/>
    <w:lvl w:ilvl="0" w:tplc="62F23990">
      <w:start w:val="1"/>
      <w:numFmt w:val="decimal"/>
      <w:lvlText w:val="%1."/>
      <w:lvlJc w:val="left"/>
      <w:pPr>
        <w:tabs>
          <w:tab w:val="num" w:pos="720"/>
        </w:tabs>
        <w:ind w:left="720" w:hanging="360"/>
      </w:pPr>
      <w:rPr>
        <w:b w:val="0"/>
        <w:bCs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1F14728B"/>
    <w:multiLevelType w:val="hybridMultilevel"/>
    <w:tmpl w:val="2B66559E"/>
    <w:lvl w:ilvl="0" w:tplc="0419000F">
      <w:start w:val="1"/>
      <w:numFmt w:val="decimal"/>
      <w:lvlText w:val="%1."/>
      <w:lvlJc w:val="left"/>
      <w:pPr>
        <w:tabs>
          <w:tab w:val="num" w:pos="1444"/>
        </w:tabs>
        <w:ind w:left="1444" w:hanging="360"/>
      </w:pPr>
    </w:lvl>
    <w:lvl w:ilvl="1" w:tplc="04190019" w:tentative="1">
      <w:start w:val="1"/>
      <w:numFmt w:val="lowerLetter"/>
      <w:lvlText w:val="%2."/>
      <w:lvlJc w:val="left"/>
      <w:pPr>
        <w:tabs>
          <w:tab w:val="num" w:pos="2164"/>
        </w:tabs>
        <w:ind w:left="2164" w:hanging="360"/>
      </w:pPr>
    </w:lvl>
    <w:lvl w:ilvl="2" w:tplc="0419001B" w:tentative="1">
      <w:start w:val="1"/>
      <w:numFmt w:val="lowerRoman"/>
      <w:lvlText w:val="%3."/>
      <w:lvlJc w:val="right"/>
      <w:pPr>
        <w:tabs>
          <w:tab w:val="num" w:pos="2884"/>
        </w:tabs>
        <w:ind w:left="2884" w:hanging="180"/>
      </w:pPr>
    </w:lvl>
    <w:lvl w:ilvl="3" w:tplc="0419000F" w:tentative="1">
      <w:start w:val="1"/>
      <w:numFmt w:val="decimal"/>
      <w:lvlText w:val="%4."/>
      <w:lvlJc w:val="left"/>
      <w:pPr>
        <w:tabs>
          <w:tab w:val="num" w:pos="3604"/>
        </w:tabs>
        <w:ind w:left="3604" w:hanging="360"/>
      </w:pPr>
    </w:lvl>
    <w:lvl w:ilvl="4" w:tplc="04190019" w:tentative="1">
      <w:start w:val="1"/>
      <w:numFmt w:val="lowerLetter"/>
      <w:lvlText w:val="%5."/>
      <w:lvlJc w:val="left"/>
      <w:pPr>
        <w:tabs>
          <w:tab w:val="num" w:pos="4324"/>
        </w:tabs>
        <w:ind w:left="4324" w:hanging="360"/>
      </w:pPr>
    </w:lvl>
    <w:lvl w:ilvl="5" w:tplc="0419001B" w:tentative="1">
      <w:start w:val="1"/>
      <w:numFmt w:val="lowerRoman"/>
      <w:lvlText w:val="%6."/>
      <w:lvlJc w:val="right"/>
      <w:pPr>
        <w:tabs>
          <w:tab w:val="num" w:pos="5044"/>
        </w:tabs>
        <w:ind w:left="5044" w:hanging="180"/>
      </w:pPr>
    </w:lvl>
    <w:lvl w:ilvl="6" w:tplc="0419000F" w:tentative="1">
      <w:start w:val="1"/>
      <w:numFmt w:val="decimal"/>
      <w:lvlText w:val="%7."/>
      <w:lvlJc w:val="left"/>
      <w:pPr>
        <w:tabs>
          <w:tab w:val="num" w:pos="5764"/>
        </w:tabs>
        <w:ind w:left="5764" w:hanging="360"/>
      </w:pPr>
    </w:lvl>
    <w:lvl w:ilvl="7" w:tplc="04190019" w:tentative="1">
      <w:start w:val="1"/>
      <w:numFmt w:val="lowerLetter"/>
      <w:lvlText w:val="%8."/>
      <w:lvlJc w:val="left"/>
      <w:pPr>
        <w:tabs>
          <w:tab w:val="num" w:pos="6484"/>
        </w:tabs>
        <w:ind w:left="6484" w:hanging="360"/>
      </w:pPr>
    </w:lvl>
    <w:lvl w:ilvl="8" w:tplc="0419001B" w:tentative="1">
      <w:start w:val="1"/>
      <w:numFmt w:val="lowerRoman"/>
      <w:lvlText w:val="%9."/>
      <w:lvlJc w:val="right"/>
      <w:pPr>
        <w:tabs>
          <w:tab w:val="num" w:pos="7204"/>
        </w:tabs>
        <w:ind w:left="7204" w:hanging="180"/>
      </w:pPr>
    </w:lvl>
  </w:abstractNum>
  <w:abstractNum w:abstractNumId="11">
    <w:nsid w:val="1FCA34B2"/>
    <w:multiLevelType w:val="hybridMultilevel"/>
    <w:tmpl w:val="B92668F4"/>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2">
    <w:nsid w:val="207600E6"/>
    <w:multiLevelType w:val="hybridMultilevel"/>
    <w:tmpl w:val="4654548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20D40F76"/>
    <w:multiLevelType w:val="hybridMultilevel"/>
    <w:tmpl w:val="A302FFF2"/>
    <w:lvl w:ilvl="0" w:tplc="F3105FF0">
      <w:start w:val="1"/>
      <w:numFmt w:val="decimal"/>
      <w:lvlText w:val="%1."/>
      <w:lvlJc w:val="left"/>
      <w:pPr>
        <w:tabs>
          <w:tab w:val="num" w:pos="1080"/>
        </w:tabs>
        <w:ind w:left="1080" w:hanging="360"/>
      </w:pPr>
      <w:rPr>
        <w:rFonts w:cs="Times New Roman" w:hint="default"/>
        <w:sz w:val="24"/>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14">
    <w:nsid w:val="2B441636"/>
    <w:multiLevelType w:val="hybridMultilevel"/>
    <w:tmpl w:val="8E9221E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2D4E3303"/>
    <w:multiLevelType w:val="hybridMultilevel"/>
    <w:tmpl w:val="6F1AC9B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2D764F1F"/>
    <w:multiLevelType w:val="hybridMultilevel"/>
    <w:tmpl w:val="2108ADCE"/>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7">
    <w:nsid w:val="2D9747A7"/>
    <w:multiLevelType w:val="multilevel"/>
    <w:tmpl w:val="2286B33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373C481D"/>
    <w:multiLevelType w:val="multilevel"/>
    <w:tmpl w:val="64C2CC30"/>
    <w:lvl w:ilvl="0">
      <w:start w:val="1"/>
      <w:numFmt w:val="decimal"/>
      <w:lvlText w:val="%1."/>
      <w:lvlJc w:val="left"/>
      <w:pPr>
        <w:ind w:left="927" w:hanging="360"/>
      </w:pPr>
      <w:rPr>
        <w:rFonts w:hint="default"/>
      </w:rPr>
    </w:lvl>
    <w:lvl w:ilvl="1">
      <w:start w:val="1"/>
      <w:numFmt w:val="decimal"/>
      <w:isLgl/>
      <w:lvlText w:val="%1.%2"/>
      <w:lvlJc w:val="left"/>
      <w:pPr>
        <w:ind w:left="1017" w:hanging="450"/>
      </w:pPr>
      <w:rPr>
        <w:rFonts w:ascii="Times New Roman" w:hAnsi="Times New Roman" w:hint="default"/>
        <w:sz w:val="28"/>
      </w:rPr>
    </w:lvl>
    <w:lvl w:ilvl="2">
      <w:start w:val="1"/>
      <w:numFmt w:val="decimal"/>
      <w:isLgl/>
      <w:lvlText w:val="%1.%2.%3"/>
      <w:lvlJc w:val="left"/>
      <w:pPr>
        <w:ind w:left="1287" w:hanging="720"/>
      </w:pPr>
      <w:rPr>
        <w:rFonts w:ascii="Times New Roman" w:hAnsi="Times New Roman" w:hint="default"/>
        <w:sz w:val="28"/>
      </w:rPr>
    </w:lvl>
    <w:lvl w:ilvl="3">
      <w:start w:val="1"/>
      <w:numFmt w:val="decimal"/>
      <w:isLgl/>
      <w:lvlText w:val="%1.%2.%3.%4"/>
      <w:lvlJc w:val="left"/>
      <w:pPr>
        <w:ind w:left="1647" w:hanging="1080"/>
      </w:pPr>
      <w:rPr>
        <w:rFonts w:ascii="Times New Roman" w:hAnsi="Times New Roman" w:hint="default"/>
        <w:sz w:val="28"/>
      </w:rPr>
    </w:lvl>
    <w:lvl w:ilvl="4">
      <w:start w:val="1"/>
      <w:numFmt w:val="decimal"/>
      <w:isLgl/>
      <w:lvlText w:val="%1.%2.%3.%4.%5"/>
      <w:lvlJc w:val="left"/>
      <w:pPr>
        <w:ind w:left="1647" w:hanging="1080"/>
      </w:pPr>
      <w:rPr>
        <w:rFonts w:ascii="Times New Roman" w:hAnsi="Times New Roman" w:hint="default"/>
        <w:sz w:val="28"/>
      </w:rPr>
    </w:lvl>
    <w:lvl w:ilvl="5">
      <w:start w:val="1"/>
      <w:numFmt w:val="decimal"/>
      <w:isLgl/>
      <w:lvlText w:val="%1.%2.%3.%4.%5.%6"/>
      <w:lvlJc w:val="left"/>
      <w:pPr>
        <w:ind w:left="2007" w:hanging="1440"/>
      </w:pPr>
      <w:rPr>
        <w:rFonts w:ascii="Times New Roman" w:hAnsi="Times New Roman" w:hint="default"/>
        <w:sz w:val="28"/>
      </w:rPr>
    </w:lvl>
    <w:lvl w:ilvl="6">
      <w:start w:val="1"/>
      <w:numFmt w:val="decimal"/>
      <w:isLgl/>
      <w:lvlText w:val="%1.%2.%3.%4.%5.%6.%7"/>
      <w:lvlJc w:val="left"/>
      <w:pPr>
        <w:ind w:left="2007" w:hanging="1440"/>
      </w:pPr>
      <w:rPr>
        <w:rFonts w:ascii="Times New Roman" w:hAnsi="Times New Roman" w:hint="default"/>
        <w:sz w:val="28"/>
      </w:rPr>
    </w:lvl>
    <w:lvl w:ilvl="7">
      <w:start w:val="1"/>
      <w:numFmt w:val="decimal"/>
      <w:isLgl/>
      <w:lvlText w:val="%1.%2.%3.%4.%5.%6.%7.%8"/>
      <w:lvlJc w:val="left"/>
      <w:pPr>
        <w:ind w:left="2367" w:hanging="1800"/>
      </w:pPr>
      <w:rPr>
        <w:rFonts w:ascii="Times New Roman" w:hAnsi="Times New Roman" w:hint="default"/>
        <w:sz w:val="28"/>
      </w:rPr>
    </w:lvl>
    <w:lvl w:ilvl="8">
      <w:start w:val="1"/>
      <w:numFmt w:val="decimal"/>
      <w:isLgl/>
      <w:lvlText w:val="%1.%2.%3.%4.%5.%6.%7.%8.%9"/>
      <w:lvlJc w:val="left"/>
      <w:pPr>
        <w:ind w:left="2727" w:hanging="2160"/>
      </w:pPr>
      <w:rPr>
        <w:rFonts w:ascii="Times New Roman" w:hAnsi="Times New Roman" w:hint="default"/>
        <w:sz w:val="28"/>
      </w:rPr>
    </w:lvl>
  </w:abstractNum>
  <w:abstractNum w:abstractNumId="19">
    <w:nsid w:val="381412E5"/>
    <w:multiLevelType w:val="hybridMultilevel"/>
    <w:tmpl w:val="B426BFC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3DE06DCF"/>
    <w:multiLevelType w:val="hybridMultilevel"/>
    <w:tmpl w:val="EA30D09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41BA48F2"/>
    <w:multiLevelType w:val="hybridMultilevel"/>
    <w:tmpl w:val="54826F6C"/>
    <w:lvl w:ilvl="0" w:tplc="0419000F">
      <w:start w:val="1"/>
      <w:numFmt w:val="decimal"/>
      <w:lvlText w:val="%1."/>
      <w:lvlJc w:val="left"/>
      <w:pPr>
        <w:tabs>
          <w:tab w:val="num" w:pos="1800"/>
        </w:tabs>
        <w:ind w:left="1800" w:hanging="360"/>
      </w:pPr>
    </w:lvl>
    <w:lvl w:ilvl="1" w:tplc="04190019" w:tentative="1">
      <w:start w:val="1"/>
      <w:numFmt w:val="lowerLetter"/>
      <w:lvlText w:val="%2."/>
      <w:lvlJc w:val="left"/>
      <w:pPr>
        <w:tabs>
          <w:tab w:val="num" w:pos="2520"/>
        </w:tabs>
        <w:ind w:left="2520" w:hanging="360"/>
      </w:pPr>
    </w:lvl>
    <w:lvl w:ilvl="2" w:tplc="0419001B" w:tentative="1">
      <w:start w:val="1"/>
      <w:numFmt w:val="lowerRoman"/>
      <w:lvlText w:val="%3."/>
      <w:lvlJc w:val="right"/>
      <w:pPr>
        <w:tabs>
          <w:tab w:val="num" w:pos="3240"/>
        </w:tabs>
        <w:ind w:left="3240" w:hanging="180"/>
      </w:pPr>
    </w:lvl>
    <w:lvl w:ilvl="3" w:tplc="0419000F" w:tentative="1">
      <w:start w:val="1"/>
      <w:numFmt w:val="decimal"/>
      <w:lvlText w:val="%4."/>
      <w:lvlJc w:val="left"/>
      <w:pPr>
        <w:tabs>
          <w:tab w:val="num" w:pos="3960"/>
        </w:tabs>
        <w:ind w:left="3960" w:hanging="360"/>
      </w:pPr>
    </w:lvl>
    <w:lvl w:ilvl="4" w:tplc="04190019" w:tentative="1">
      <w:start w:val="1"/>
      <w:numFmt w:val="lowerLetter"/>
      <w:lvlText w:val="%5."/>
      <w:lvlJc w:val="left"/>
      <w:pPr>
        <w:tabs>
          <w:tab w:val="num" w:pos="4680"/>
        </w:tabs>
        <w:ind w:left="4680" w:hanging="360"/>
      </w:pPr>
    </w:lvl>
    <w:lvl w:ilvl="5" w:tplc="0419001B" w:tentative="1">
      <w:start w:val="1"/>
      <w:numFmt w:val="lowerRoman"/>
      <w:lvlText w:val="%6."/>
      <w:lvlJc w:val="right"/>
      <w:pPr>
        <w:tabs>
          <w:tab w:val="num" w:pos="5400"/>
        </w:tabs>
        <w:ind w:left="5400" w:hanging="180"/>
      </w:pPr>
    </w:lvl>
    <w:lvl w:ilvl="6" w:tplc="0419000F" w:tentative="1">
      <w:start w:val="1"/>
      <w:numFmt w:val="decimal"/>
      <w:lvlText w:val="%7."/>
      <w:lvlJc w:val="left"/>
      <w:pPr>
        <w:tabs>
          <w:tab w:val="num" w:pos="6120"/>
        </w:tabs>
        <w:ind w:left="6120" w:hanging="360"/>
      </w:pPr>
    </w:lvl>
    <w:lvl w:ilvl="7" w:tplc="04190019" w:tentative="1">
      <w:start w:val="1"/>
      <w:numFmt w:val="lowerLetter"/>
      <w:lvlText w:val="%8."/>
      <w:lvlJc w:val="left"/>
      <w:pPr>
        <w:tabs>
          <w:tab w:val="num" w:pos="6840"/>
        </w:tabs>
        <w:ind w:left="6840" w:hanging="360"/>
      </w:pPr>
    </w:lvl>
    <w:lvl w:ilvl="8" w:tplc="0419001B" w:tentative="1">
      <w:start w:val="1"/>
      <w:numFmt w:val="lowerRoman"/>
      <w:lvlText w:val="%9."/>
      <w:lvlJc w:val="right"/>
      <w:pPr>
        <w:tabs>
          <w:tab w:val="num" w:pos="7560"/>
        </w:tabs>
        <w:ind w:left="7560" w:hanging="180"/>
      </w:pPr>
    </w:lvl>
  </w:abstractNum>
  <w:abstractNum w:abstractNumId="22">
    <w:nsid w:val="45EF2577"/>
    <w:multiLevelType w:val="hybridMultilevel"/>
    <w:tmpl w:val="516C17A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4674099F"/>
    <w:multiLevelType w:val="hybridMultilevel"/>
    <w:tmpl w:val="8E6C4704"/>
    <w:lvl w:ilvl="0" w:tplc="0419000F">
      <w:start w:val="1"/>
      <w:numFmt w:val="decimal"/>
      <w:lvlText w:val="%1."/>
      <w:lvlJc w:val="left"/>
      <w:pPr>
        <w:tabs>
          <w:tab w:val="num" w:pos="1444"/>
        </w:tabs>
        <w:ind w:left="1444" w:hanging="360"/>
      </w:pPr>
    </w:lvl>
    <w:lvl w:ilvl="1" w:tplc="04190019" w:tentative="1">
      <w:start w:val="1"/>
      <w:numFmt w:val="lowerLetter"/>
      <w:lvlText w:val="%2."/>
      <w:lvlJc w:val="left"/>
      <w:pPr>
        <w:tabs>
          <w:tab w:val="num" w:pos="2164"/>
        </w:tabs>
        <w:ind w:left="2164" w:hanging="360"/>
      </w:pPr>
    </w:lvl>
    <w:lvl w:ilvl="2" w:tplc="0419001B" w:tentative="1">
      <w:start w:val="1"/>
      <w:numFmt w:val="lowerRoman"/>
      <w:lvlText w:val="%3."/>
      <w:lvlJc w:val="right"/>
      <w:pPr>
        <w:tabs>
          <w:tab w:val="num" w:pos="2884"/>
        </w:tabs>
        <w:ind w:left="2884" w:hanging="180"/>
      </w:pPr>
    </w:lvl>
    <w:lvl w:ilvl="3" w:tplc="0419000F" w:tentative="1">
      <w:start w:val="1"/>
      <w:numFmt w:val="decimal"/>
      <w:lvlText w:val="%4."/>
      <w:lvlJc w:val="left"/>
      <w:pPr>
        <w:tabs>
          <w:tab w:val="num" w:pos="3604"/>
        </w:tabs>
        <w:ind w:left="3604" w:hanging="360"/>
      </w:pPr>
    </w:lvl>
    <w:lvl w:ilvl="4" w:tplc="04190019" w:tentative="1">
      <w:start w:val="1"/>
      <w:numFmt w:val="lowerLetter"/>
      <w:lvlText w:val="%5."/>
      <w:lvlJc w:val="left"/>
      <w:pPr>
        <w:tabs>
          <w:tab w:val="num" w:pos="4324"/>
        </w:tabs>
        <w:ind w:left="4324" w:hanging="360"/>
      </w:pPr>
    </w:lvl>
    <w:lvl w:ilvl="5" w:tplc="0419001B" w:tentative="1">
      <w:start w:val="1"/>
      <w:numFmt w:val="lowerRoman"/>
      <w:lvlText w:val="%6."/>
      <w:lvlJc w:val="right"/>
      <w:pPr>
        <w:tabs>
          <w:tab w:val="num" w:pos="5044"/>
        </w:tabs>
        <w:ind w:left="5044" w:hanging="180"/>
      </w:pPr>
    </w:lvl>
    <w:lvl w:ilvl="6" w:tplc="0419000F" w:tentative="1">
      <w:start w:val="1"/>
      <w:numFmt w:val="decimal"/>
      <w:lvlText w:val="%7."/>
      <w:lvlJc w:val="left"/>
      <w:pPr>
        <w:tabs>
          <w:tab w:val="num" w:pos="5764"/>
        </w:tabs>
        <w:ind w:left="5764" w:hanging="360"/>
      </w:pPr>
    </w:lvl>
    <w:lvl w:ilvl="7" w:tplc="04190019" w:tentative="1">
      <w:start w:val="1"/>
      <w:numFmt w:val="lowerLetter"/>
      <w:lvlText w:val="%8."/>
      <w:lvlJc w:val="left"/>
      <w:pPr>
        <w:tabs>
          <w:tab w:val="num" w:pos="6484"/>
        </w:tabs>
        <w:ind w:left="6484" w:hanging="360"/>
      </w:pPr>
    </w:lvl>
    <w:lvl w:ilvl="8" w:tplc="0419001B" w:tentative="1">
      <w:start w:val="1"/>
      <w:numFmt w:val="lowerRoman"/>
      <w:lvlText w:val="%9."/>
      <w:lvlJc w:val="right"/>
      <w:pPr>
        <w:tabs>
          <w:tab w:val="num" w:pos="7204"/>
        </w:tabs>
        <w:ind w:left="7204" w:hanging="180"/>
      </w:pPr>
    </w:lvl>
  </w:abstractNum>
  <w:abstractNum w:abstractNumId="24">
    <w:nsid w:val="46CD6403"/>
    <w:multiLevelType w:val="hybridMultilevel"/>
    <w:tmpl w:val="03BE0910"/>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5">
    <w:nsid w:val="52F96515"/>
    <w:multiLevelType w:val="hybridMultilevel"/>
    <w:tmpl w:val="62642172"/>
    <w:lvl w:ilvl="0" w:tplc="0419000F">
      <w:start w:val="1"/>
      <w:numFmt w:val="decimal"/>
      <w:lvlText w:val="%1."/>
      <w:lvlJc w:val="left"/>
      <w:pPr>
        <w:tabs>
          <w:tab w:val="num" w:pos="1444"/>
        </w:tabs>
        <w:ind w:left="1444" w:hanging="360"/>
      </w:pPr>
    </w:lvl>
    <w:lvl w:ilvl="1" w:tplc="04190019" w:tentative="1">
      <w:start w:val="1"/>
      <w:numFmt w:val="lowerLetter"/>
      <w:lvlText w:val="%2."/>
      <w:lvlJc w:val="left"/>
      <w:pPr>
        <w:tabs>
          <w:tab w:val="num" w:pos="2164"/>
        </w:tabs>
        <w:ind w:left="2164" w:hanging="360"/>
      </w:pPr>
    </w:lvl>
    <w:lvl w:ilvl="2" w:tplc="0419001B" w:tentative="1">
      <w:start w:val="1"/>
      <w:numFmt w:val="lowerRoman"/>
      <w:lvlText w:val="%3."/>
      <w:lvlJc w:val="right"/>
      <w:pPr>
        <w:tabs>
          <w:tab w:val="num" w:pos="2884"/>
        </w:tabs>
        <w:ind w:left="2884" w:hanging="180"/>
      </w:pPr>
    </w:lvl>
    <w:lvl w:ilvl="3" w:tplc="0419000F" w:tentative="1">
      <w:start w:val="1"/>
      <w:numFmt w:val="decimal"/>
      <w:lvlText w:val="%4."/>
      <w:lvlJc w:val="left"/>
      <w:pPr>
        <w:tabs>
          <w:tab w:val="num" w:pos="3604"/>
        </w:tabs>
        <w:ind w:left="3604" w:hanging="360"/>
      </w:pPr>
    </w:lvl>
    <w:lvl w:ilvl="4" w:tplc="04190019" w:tentative="1">
      <w:start w:val="1"/>
      <w:numFmt w:val="lowerLetter"/>
      <w:lvlText w:val="%5."/>
      <w:lvlJc w:val="left"/>
      <w:pPr>
        <w:tabs>
          <w:tab w:val="num" w:pos="4324"/>
        </w:tabs>
        <w:ind w:left="4324" w:hanging="360"/>
      </w:pPr>
    </w:lvl>
    <w:lvl w:ilvl="5" w:tplc="0419001B" w:tentative="1">
      <w:start w:val="1"/>
      <w:numFmt w:val="lowerRoman"/>
      <w:lvlText w:val="%6."/>
      <w:lvlJc w:val="right"/>
      <w:pPr>
        <w:tabs>
          <w:tab w:val="num" w:pos="5044"/>
        </w:tabs>
        <w:ind w:left="5044" w:hanging="180"/>
      </w:pPr>
    </w:lvl>
    <w:lvl w:ilvl="6" w:tplc="0419000F" w:tentative="1">
      <w:start w:val="1"/>
      <w:numFmt w:val="decimal"/>
      <w:lvlText w:val="%7."/>
      <w:lvlJc w:val="left"/>
      <w:pPr>
        <w:tabs>
          <w:tab w:val="num" w:pos="5764"/>
        </w:tabs>
        <w:ind w:left="5764" w:hanging="360"/>
      </w:pPr>
    </w:lvl>
    <w:lvl w:ilvl="7" w:tplc="04190019" w:tentative="1">
      <w:start w:val="1"/>
      <w:numFmt w:val="lowerLetter"/>
      <w:lvlText w:val="%8."/>
      <w:lvlJc w:val="left"/>
      <w:pPr>
        <w:tabs>
          <w:tab w:val="num" w:pos="6484"/>
        </w:tabs>
        <w:ind w:left="6484" w:hanging="360"/>
      </w:pPr>
    </w:lvl>
    <w:lvl w:ilvl="8" w:tplc="0419001B" w:tentative="1">
      <w:start w:val="1"/>
      <w:numFmt w:val="lowerRoman"/>
      <w:lvlText w:val="%9."/>
      <w:lvlJc w:val="right"/>
      <w:pPr>
        <w:tabs>
          <w:tab w:val="num" w:pos="7204"/>
        </w:tabs>
        <w:ind w:left="7204" w:hanging="180"/>
      </w:pPr>
    </w:lvl>
  </w:abstractNum>
  <w:abstractNum w:abstractNumId="26">
    <w:nsid w:val="59206F83"/>
    <w:multiLevelType w:val="hybridMultilevel"/>
    <w:tmpl w:val="9424ADE6"/>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7">
    <w:nsid w:val="62CF6F34"/>
    <w:multiLevelType w:val="hybridMultilevel"/>
    <w:tmpl w:val="F3D612F2"/>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8">
    <w:nsid w:val="68211873"/>
    <w:multiLevelType w:val="hybridMultilevel"/>
    <w:tmpl w:val="51E63C24"/>
    <w:lvl w:ilvl="0" w:tplc="0419000F">
      <w:start w:val="1"/>
      <w:numFmt w:val="decimal"/>
      <w:lvlText w:val="%1."/>
      <w:lvlJc w:val="left"/>
      <w:pPr>
        <w:tabs>
          <w:tab w:val="num" w:pos="1444"/>
        </w:tabs>
        <w:ind w:left="1444" w:hanging="360"/>
      </w:pPr>
    </w:lvl>
    <w:lvl w:ilvl="1" w:tplc="04190019" w:tentative="1">
      <w:start w:val="1"/>
      <w:numFmt w:val="lowerLetter"/>
      <w:lvlText w:val="%2."/>
      <w:lvlJc w:val="left"/>
      <w:pPr>
        <w:tabs>
          <w:tab w:val="num" w:pos="2164"/>
        </w:tabs>
        <w:ind w:left="2164" w:hanging="360"/>
      </w:pPr>
    </w:lvl>
    <w:lvl w:ilvl="2" w:tplc="0419001B" w:tentative="1">
      <w:start w:val="1"/>
      <w:numFmt w:val="lowerRoman"/>
      <w:lvlText w:val="%3."/>
      <w:lvlJc w:val="right"/>
      <w:pPr>
        <w:tabs>
          <w:tab w:val="num" w:pos="2884"/>
        </w:tabs>
        <w:ind w:left="2884" w:hanging="180"/>
      </w:pPr>
    </w:lvl>
    <w:lvl w:ilvl="3" w:tplc="0419000F" w:tentative="1">
      <w:start w:val="1"/>
      <w:numFmt w:val="decimal"/>
      <w:lvlText w:val="%4."/>
      <w:lvlJc w:val="left"/>
      <w:pPr>
        <w:tabs>
          <w:tab w:val="num" w:pos="3604"/>
        </w:tabs>
        <w:ind w:left="3604" w:hanging="360"/>
      </w:pPr>
    </w:lvl>
    <w:lvl w:ilvl="4" w:tplc="04190019" w:tentative="1">
      <w:start w:val="1"/>
      <w:numFmt w:val="lowerLetter"/>
      <w:lvlText w:val="%5."/>
      <w:lvlJc w:val="left"/>
      <w:pPr>
        <w:tabs>
          <w:tab w:val="num" w:pos="4324"/>
        </w:tabs>
        <w:ind w:left="4324" w:hanging="360"/>
      </w:pPr>
    </w:lvl>
    <w:lvl w:ilvl="5" w:tplc="0419001B" w:tentative="1">
      <w:start w:val="1"/>
      <w:numFmt w:val="lowerRoman"/>
      <w:lvlText w:val="%6."/>
      <w:lvlJc w:val="right"/>
      <w:pPr>
        <w:tabs>
          <w:tab w:val="num" w:pos="5044"/>
        </w:tabs>
        <w:ind w:left="5044" w:hanging="180"/>
      </w:pPr>
    </w:lvl>
    <w:lvl w:ilvl="6" w:tplc="0419000F" w:tentative="1">
      <w:start w:val="1"/>
      <w:numFmt w:val="decimal"/>
      <w:lvlText w:val="%7."/>
      <w:lvlJc w:val="left"/>
      <w:pPr>
        <w:tabs>
          <w:tab w:val="num" w:pos="5764"/>
        </w:tabs>
        <w:ind w:left="5764" w:hanging="360"/>
      </w:pPr>
    </w:lvl>
    <w:lvl w:ilvl="7" w:tplc="04190019" w:tentative="1">
      <w:start w:val="1"/>
      <w:numFmt w:val="lowerLetter"/>
      <w:lvlText w:val="%8."/>
      <w:lvlJc w:val="left"/>
      <w:pPr>
        <w:tabs>
          <w:tab w:val="num" w:pos="6484"/>
        </w:tabs>
        <w:ind w:left="6484" w:hanging="360"/>
      </w:pPr>
    </w:lvl>
    <w:lvl w:ilvl="8" w:tplc="0419001B" w:tentative="1">
      <w:start w:val="1"/>
      <w:numFmt w:val="lowerRoman"/>
      <w:lvlText w:val="%9."/>
      <w:lvlJc w:val="right"/>
      <w:pPr>
        <w:tabs>
          <w:tab w:val="num" w:pos="7204"/>
        </w:tabs>
        <w:ind w:left="7204" w:hanging="180"/>
      </w:pPr>
    </w:lvl>
  </w:abstractNum>
  <w:abstractNum w:abstractNumId="29">
    <w:nsid w:val="72656558"/>
    <w:multiLevelType w:val="hybridMultilevel"/>
    <w:tmpl w:val="759E9B7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72B5610C"/>
    <w:multiLevelType w:val="hybridMultilevel"/>
    <w:tmpl w:val="AE34B62E"/>
    <w:lvl w:ilvl="0" w:tplc="0419000F">
      <w:start w:val="1"/>
      <w:numFmt w:val="decimal"/>
      <w:lvlText w:val="%1."/>
      <w:lvlJc w:val="left"/>
      <w:pPr>
        <w:tabs>
          <w:tab w:val="num" w:pos="1444"/>
        </w:tabs>
        <w:ind w:left="1444" w:hanging="360"/>
      </w:pPr>
    </w:lvl>
    <w:lvl w:ilvl="1" w:tplc="04190019" w:tentative="1">
      <w:start w:val="1"/>
      <w:numFmt w:val="lowerLetter"/>
      <w:lvlText w:val="%2."/>
      <w:lvlJc w:val="left"/>
      <w:pPr>
        <w:tabs>
          <w:tab w:val="num" w:pos="2164"/>
        </w:tabs>
        <w:ind w:left="2164" w:hanging="360"/>
      </w:pPr>
    </w:lvl>
    <w:lvl w:ilvl="2" w:tplc="0419001B" w:tentative="1">
      <w:start w:val="1"/>
      <w:numFmt w:val="lowerRoman"/>
      <w:lvlText w:val="%3."/>
      <w:lvlJc w:val="right"/>
      <w:pPr>
        <w:tabs>
          <w:tab w:val="num" w:pos="2884"/>
        </w:tabs>
        <w:ind w:left="2884" w:hanging="180"/>
      </w:pPr>
    </w:lvl>
    <w:lvl w:ilvl="3" w:tplc="0419000F" w:tentative="1">
      <w:start w:val="1"/>
      <w:numFmt w:val="decimal"/>
      <w:lvlText w:val="%4."/>
      <w:lvlJc w:val="left"/>
      <w:pPr>
        <w:tabs>
          <w:tab w:val="num" w:pos="3604"/>
        </w:tabs>
        <w:ind w:left="3604" w:hanging="360"/>
      </w:pPr>
    </w:lvl>
    <w:lvl w:ilvl="4" w:tplc="04190019" w:tentative="1">
      <w:start w:val="1"/>
      <w:numFmt w:val="lowerLetter"/>
      <w:lvlText w:val="%5."/>
      <w:lvlJc w:val="left"/>
      <w:pPr>
        <w:tabs>
          <w:tab w:val="num" w:pos="4324"/>
        </w:tabs>
        <w:ind w:left="4324" w:hanging="360"/>
      </w:pPr>
    </w:lvl>
    <w:lvl w:ilvl="5" w:tplc="0419001B" w:tentative="1">
      <w:start w:val="1"/>
      <w:numFmt w:val="lowerRoman"/>
      <w:lvlText w:val="%6."/>
      <w:lvlJc w:val="right"/>
      <w:pPr>
        <w:tabs>
          <w:tab w:val="num" w:pos="5044"/>
        </w:tabs>
        <w:ind w:left="5044" w:hanging="180"/>
      </w:pPr>
    </w:lvl>
    <w:lvl w:ilvl="6" w:tplc="0419000F" w:tentative="1">
      <w:start w:val="1"/>
      <w:numFmt w:val="decimal"/>
      <w:lvlText w:val="%7."/>
      <w:lvlJc w:val="left"/>
      <w:pPr>
        <w:tabs>
          <w:tab w:val="num" w:pos="5764"/>
        </w:tabs>
        <w:ind w:left="5764" w:hanging="360"/>
      </w:pPr>
    </w:lvl>
    <w:lvl w:ilvl="7" w:tplc="04190019" w:tentative="1">
      <w:start w:val="1"/>
      <w:numFmt w:val="lowerLetter"/>
      <w:lvlText w:val="%8."/>
      <w:lvlJc w:val="left"/>
      <w:pPr>
        <w:tabs>
          <w:tab w:val="num" w:pos="6484"/>
        </w:tabs>
        <w:ind w:left="6484" w:hanging="360"/>
      </w:pPr>
    </w:lvl>
    <w:lvl w:ilvl="8" w:tplc="0419001B" w:tentative="1">
      <w:start w:val="1"/>
      <w:numFmt w:val="lowerRoman"/>
      <w:lvlText w:val="%9."/>
      <w:lvlJc w:val="right"/>
      <w:pPr>
        <w:tabs>
          <w:tab w:val="num" w:pos="7204"/>
        </w:tabs>
        <w:ind w:left="7204" w:hanging="180"/>
      </w:pPr>
    </w:lvl>
  </w:abstractNum>
  <w:abstractNum w:abstractNumId="31">
    <w:nsid w:val="73F97320"/>
    <w:multiLevelType w:val="hybridMultilevel"/>
    <w:tmpl w:val="DCC65722"/>
    <w:lvl w:ilvl="0" w:tplc="0419000F">
      <w:start w:val="1"/>
      <w:numFmt w:val="decimal"/>
      <w:lvlText w:val="%1."/>
      <w:lvlJc w:val="left"/>
      <w:pPr>
        <w:tabs>
          <w:tab w:val="num" w:pos="1444"/>
        </w:tabs>
        <w:ind w:left="1444" w:hanging="360"/>
      </w:pPr>
    </w:lvl>
    <w:lvl w:ilvl="1" w:tplc="04190019" w:tentative="1">
      <w:start w:val="1"/>
      <w:numFmt w:val="lowerLetter"/>
      <w:lvlText w:val="%2."/>
      <w:lvlJc w:val="left"/>
      <w:pPr>
        <w:tabs>
          <w:tab w:val="num" w:pos="2164"/>
        </w:tabs>
        <w:ind w:left="2164" w:hanging="360"/>
      </w:pPr>
    </w:lvl>
    <w:lvl w:ilvl="2" w:tplc="0419001B" w:tentative="1">
      <w:start w:val="1"/>
      <w:numFmt w:val="lowerRoman"/>
      <w:lvlText w:val="%3."/>
      <w:lvlJc w:val="right"/>
      <w:pPr>
        <w:tabs>
          <w:tab w:val="num" w:pos="2884"/>
        </w:tabs>
        <w:ind w:left="2884" w:hanging="180"/>
      </w:pPr>
    </w:lvl>
    <w:lvl w:ilvl="3" w:tplc="0419000F" w:tentative="1">
      <w:start w:val="1"/>
      <w:numFmt w:val="decimal"/>
      <w:lvlText w:val="%4."/>
      <w:lvlJc w:val="left"/>
      <w:pPr>
        <w:tabs>
          <w:tab w:val="num" w:pos="3604"/>
        </w:tabs>
        <w:ind w:left="3604" w:hanging="360"/>
      </w:pPr>
    </w:lvl>
    <w:lvl w:ilvl="4" w:tplc="04190019" w:tentative="1">
      <w:start w:val="1"/>
      <w:numFmt w:val="lowerLetter"/>
      <w:lvlText w:val="%5."/>
      <w:lvlJc w:val="left"/>
      <w:pPr>
        <w:tabs>
          <w:tab w:val="num" w:pos="4324"/>
        </w:tabs>
        <w:ind w:left="4324" w:hanging="360"/>
      </w:pPr>
    </w:lvl>
    <w:lvl w:ilvl="5" w:tplc="0419001B" w:tentative="1">
      <w:start w:val="1"/>
      <w:numFmt w:val="lowerRoman"/>
      <w:lvlText w:val="%6."/>
      <w:lvlJc w:val="right"/>
      <w:pPr>
        <w:tabs>
          <w:tab w:val="num" w:pos="5044"/>
        </w:tabs>
        <w:ind w:left="5044" w:hanging="180"/>
      </w:pPr>
    </w:lvl>
    <w:lvl w:ilvl="6" w:tplc="0419000F" w:tentative="1">
      <w:start w:val="1"/>
      <w:numFmt w:val="decimal"/>
      <w:lvlText w:val="%7."/>
      <w:lvlJc w:val="left"/>
      <w:pPr>
        <w:tabs>
          <w:tab w:val="num" w:pos="5764"/>
        </w:tabs>
        <w:ind w:left="5764" w:hanging="360"/>
      </w:pPr>
    </w:lvl>
    <w:lvl w:ilvl="7" w:tplc="04190019" w:tentative="1">
      <w:start w:val="1"/>
      <w:numFmt w:val="lowerLetter"/>
      <w:lvlText w:val="%8."/>
      <w:lvlJc w:val="left"/>
      <w:pPr>
        <w:tabs>
          <w:tab w:val="num" w:pos="6484"/>
        </w:tabs>
        <w:ind w:left="6484" w:hanging="360"/>
      </w:pPr>
    </w:lvl>
    <w:lvl w:ilvl="8" w:tplc="0419001B" w:tentative="1">
      <w:start w:val="1"/>
      <w:numFmt w:val="lowerRoman"/>
      <w:lvlText w:val="%9."/>
      <w:lvlJc w:val="right"/>
      <w:pPr>
        <w:tabs>
          <w:tab w:val="num" w:pos="7204"/>
        </w:tabs>
        <w:ind w:left="7204" w:hanging="180"/>
      </w:pPr>
    </w:lvl>
  </w:abstractNum>
  <w:abstractNum w:abstractNumId="32">
    <w:nsid w:val="75662BFC"/>
    <w:multiLevelType w:val="hybridMultilevel"/>
    <w:tmpl w:val="3146C0BA"/>
    <w:lvl w:ilvl="0" w:tplc="0419000F">
      <w:start w:val="1"/>
      <w:numFmt w:val="decimal"/>
      <w:lvlText w:val="%1."/>
      <w:lvlJc w:val="left"/>
      <w:pPr>
        <w:tabs>
          <w:tab w:val="num" w:pos="541"/>
        </w:tabs>
        <w:ind w:left="541" w:hanging="360"/>
      </w:pPr>
    </w:lvl>
    <w:lvl w:ilvl="1" w:tplc="04190019" w:tentative="1">
      <w:start w:val="1"/>
      <w:numFmt w:val="lowerLetter"/>
      <w:lvlText w:val="%2."/>
      <w:lvlJc w:val="left"/>
      <w:pPr>
        <w:tabs>
          <w:tab w:val="num" w:pos="1261"/>
        </w:tabs>
        <w:ind w:left="1261" w:hanging="360"/>
      </w:pPr>
    </w:lvl>
    <w:lvl w:ilvl="2" w:tplc="0419001B" w:tentative="1">
      <w:start w:val="1"/>
      <w:numFmt w:val="lowerRoman"/>
      <w:lvlText w:val="%3."/>
      <w:lvlJc w:val="right"/>
      <w:pPr>
        <w:tabs>
          <w:tab w:val="num" w:pos="1981"/>
        </w:tabs>
        <w:ind w:left="1981" w:hanging="180"/>
      </w:pPr>
    </w:lvl>
    <w:lvl w:ilvl="3" w:tplc="0419000F" w:tentative="1">
      <w:start w:val="1"/>
      <w:numFmt w:val="decimal"/>
      <w:lvlText w:val="%4."/>
      <w:lvlJc w:val="left"/>
      <w:pPr>
        <w:tabs>
          <w:tab w:val="num" w:pos="2701"/>
        </w:tabs>
        <w:ind w:left="2701" w:hanging="360"/>
      </w:pPr>
    </w:lvl>
    <w:lvl w:ilvl="4" w:tplc="04190019" w:tentative="1">
      <w:start w:val="1"/>
      <w:numFmt w:val="lowerLetter"/>
      <w:lvlText w:val="%5."/>
      <w:lvlJc w:val="left"/>
      <w:pPr>
        <w:tabs>
          <w:tab w:val="num" w:pos="3421"/>
        </w:tabs>
        <w:ind w:left="3421" w:hanging="360"/>
      </w:pPr>
    </w:lvl>
    <w:lvl w:ilvl="5" w:tplc="0419001B" w:tentative="1">
      <w:start w:val="1"/>
      <w:numFmt w:val="lowerRoman"/>
      <w:lvlText w:val="%6."/>
      <w:lvlJc w:val="right"/>
      <w:pPr>
        <w:tabs>
          <w:tab w:val="num" w:pos="4141"/>
        </w:tabs>
        <w:ind w:left="4141" w:hanging="180"/>
      </w:pPr>
    </w:lvl>
    <w:lvl w:ilvl="6" w:tplc="0419000F" w:tentative="1">
      <w:start w:val="1"/>
      <w:numFmt w:val="decimal"/>
      <w:lvlText w:val="%7."/>
      <w:lvlJc w:val="left"/>
      <w:pPr>
        <w:tabs>
          <w:tab w:val="num" w:pos="4861"/>
        </w:tabs>
        <w:ind w:left="4861" w:hanging="360"/>
      </w:pPr>
    </w:lvl>
    <w:lvl w:ilvl="7" w:tplc="04190019" w:tentative="1">
      <w:start w:val="1"/>
      <w:numFmt w:val="lowerLetter"/>
      <w:lvlText w:val="%8."/>
      <w:lvlJc w:val="left"/>
      <w:pPr>
        <w:tabs>
          <w:tab w:val="num" w:pos="5581"/>
        </w:tabs>
        <w:ind w:left="5581" w:hanging="360"/>
      </w:pPr>
    </w:lvl>
    <w:lvl w:ilvl="8" w:tplc="0419001B" w:tentative="1">
      <w:start w:val="1"/>
      <w:numFmt w:val="lowerRoman"/>
      <w:lvlText w:val="%9."/>
      <w:lvlJc w:val="right"/>
      <w:pPr>
        <w:tabs>
          <w:tab w:val="num" w:pos="6301"/>
        </w:tabs>
        <w:ind w:left="6301" w:hanging="180"/>
      </w:pPr>
    </w:lvl>
  </w:abstractNum>
  <w:abstractNum w:abstractNumId="33">
    <w:nsid w:val="7A903539"/>
    <w:multiLevelType w:val="hybridMultilevel"/>
    <w:tmpl w:val="1E6A103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nsid w:val="7EC3459F"/>
    <w:multiLevelType w:val="hybridMultilevel"/>
    <w:tmpl w:val="5E72D818"/>
    <w:lvl w:ilvl="0" w:tplc="0419000F">
      <w:start w:val="1"/>
      <w:numFmt w:val="decimal"/>
      <w:lvlText w:val="%1."/>
      <w:lvlJc w:val="left"/>
      <w:pPr>
        <w:tabs>
          <w:tab w:val="num" w:pos="1444"/>
        </w:tabs>
        <w:ind w:left="1444" w:hanging="360"/>
      </w:pPr>
    </w:lvl>
    <w:lvl w:ilvl="1" w:tplc="04190019" w:tentative="1">
      <w:start w:val="1"/>
      <w:numFmt w:val="lowerLetter"/>
      <w:lvlText w:val="%2."/>
      <w:lvlJc w:val="left"/>
      <w:pPr>
        <w:tabs>
          <w:tab w:val="num" w:pos="2164"/>
        </w:tabs>
        <w:ind w:left="2164" w:hanging="360"/>
      </w:pPr>
    </w:lvl>
    <w:lvl w:ilvl="2" w:tplc="0419001B" w:tentative="1">
      <w:start w:val="1"/>
      <w:numFmt w:val="lowerRoman"/>
      <w:lvlText w:val="%3."/>
      <w:lvlJc w:val="right"/>
      <w:pPr>
        <w:tabs>
          <w:tab w:val="num" w:pos="2884"/>
        </w:tabs>
        <w:ind w:left="2884" w:hanging="180"/>
      </w:pPr>
    </w:lvl>
    <w:lvl w:ilvl="3" w:tplc="0419000F" w:tentative="1">
      <w:start w:val="1"/>
      <w:numFmt w:val="decimal"/>
      <w:lvlText w:val="%4."/>
      <w:lvlJc w:val="left"/>
      <w:pPr>
        <w:tabs>
          <w:tab w:val="num" w:pos="3604"/>
        </w:tabs>
        <w:ind w:left="3604" w:hanging="360"/>
      </w:pPr>
    </w:lvl>
    <w:lvl w:ilvl="4" w:tplc="04190019" w:tentative="1">
      <w:start w:val="1"/>
      <w:numFmt w:val="lowerLetter"/>
      <w:lvlText w:val="%5."/>
      <w:lvlJc w:val="left"/>
      <w:pPr>
        <w:tabs>
          <w:tab w:val="num" w:pos="4324"/>
        </w:tabs>
        <w:ind w:left="4324" w:hanging="360"/>
      </w:pPr>
    </w:lvl>
    <w:lvl w:ilvl="5" w:tplc="0419001B" w:tentative="1">
      <w:start w:val="1"/>
      <w:numFmt w:val="lowerRoman"/>
      <w:lvlText w:val="%6."/>
      <w:lvlJc w:val="right"/>
      <w:pPr>
        <w:tabs>
          <w:tab w:val="num" w:pos="5044"/>
        </w:tabs>
        <w:ind w:left="5044" w:hanging="180"/>
      </w:pPr>
    </w:lvl>
    <w:lvl w:ilvl="6" w:tplc="0419000F" w:tentative="1">
      <w:start w:val="1"/>
      <w:numFmt w:val="decimal"/>
      <w:lvlText w:val="%7."/>
      <w:lvlJc w:val="left"/>
      <w:pPr>
        <w:tabs>
          <w:tab w:val="num" w:pos="5764"/>
        </w:tabs>
        <w:ind w:left="5764" w:hanging="360"/>
      </w:pPr>
    </w:lvl>
    <w:lvl w:ilvl="7" w:tplc="04190019" w:tentative="1">
      <w:start w:val="1"/>
      <w:numFmt w:val="lowerLetter"/>
      <w:lvlText w:val="%8."/>
      <w:lvlJc w:val="left"/>
      <w:pPr>
        <w:tabs>
          <w:tab w:val="num" w:pos="6484"/>
        </w:tabs>
        <w:ind w:left="6484" w:hanging="360"/>
      </w:pPr>
    </w:lvl>
    <w:lvl w:ilvl="8" w:tplc="0419001B" w:tentative="1">
      <w:start w:val="1"/>
      <w:numFmt w:val="lowerRoman"/>
      <w:lvlText w:val="%9."/>
      <w:lvlJc w:val="right"/>
      <w:pPr>
        <w:tabs>
          <w:tab w:val="num" w:pos="7204"/>
        </w:tabs>
        <w:ind w:left="7204"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10"/>
  </w:num>
  <w:num w:numId="8">
    <w:abstractNumId w:val="20"/>
  </w:num>
  <w:num w:numId="9">
    <w:abstractNumId w:val="27"/>
  </w:num>
  <w:num w:numId="10">
    <w:abstractNumId w:val="32"/>
  </w:num>
  <w:num w:numId="11">
    <w:abstractNumId w:val="19"/>
  </w:num>
  <w:num w:numId="12">
    <w:abstractNumId w:val="9"/>
  </w:num>
  <w:num w:numId="13">
    <w:abstractNumId w:val="26"/>
  </w:num>
  <w:num w:numId="14">
    <w:abstractNumId w:val="22"/>
  </w:num>
  <w:num w:numId="15">
    <w:abstractNumId w:val="31"/>
  </w:num>
  <w:num w:numId="16">
    <w:abstractNumId w:val="28"/>
  </w:num>
  <w:num w:numId="17">
    <w:abstractNumId w:val="33"/>
  </w:num>
  <w:num w:numId="18">
    <w:abstractNumId w:val="18"/>
  </w:num>
  <w:num w:numId="19">
    <w:abstractNumId w:val="13"/>
  </w:num>
  <w:num w:numId="20">
    <w:abstractNumId w:val="29"/>
  </w:num>
  <w:num w:numId="21">
    <w:abstractNumId w:val="14"/>
  </w:num>
  <w:num w:numId="22">
    <w:abstractNumId w:val="16"/>
  </w:num>
  <w:num w:numId="23">
    <w:abstractNumId w:val="12"/>
  </w:num>
  <w:num w:numId="24">
    <w:abstractNumId w:val="34"/>
  </w:num>
  <w:num w:numId="25">
    <w:abstractNumId w:val="30"/>
  </w:num>
  <w:num w:numId="26">
    <w:abstractNumId w:val="15"/>
  </w:num>
  <w:num w:numId="27">
    <w:abstractNumId w:val="11"/>
  </w:num>
  <w:num w:numId="28">
    <w:abstractNumId w:val="24"/>
  </w:num>
  <w:num w:numId="29">
    <w:abstractNumId w:val="8"/>
  </w:num>
  <w:num w:numId="30">
    <w:abstractNumId w:val="25"/>
  </w:num>
  <w:num w:numId="31">
    <w:abstractNumId w:val="23"/>
  </w:num>
  <w:num w:numId="32">
    <w:abstractNumId w:val="21"/>
  </w:num>
  <w:num w:numId="33">
    <w:abstractNumId w:val="17"/>
  </w:num>
  <w:num w:numId="3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num>
  <w:num w:numId="37">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bordersDoNotSurroundHeader/>
  <w:bordersDoNotSurroundFooter/>
  <w:proofState w:spelling="clean" w:grammar="clean"/>
  <w:stylePaneFormatFilter w:val="3F01"/>
  <w:defaultTabStop w:val="720"/>
  <w:doNotHyphenateCaps/>
  <w:evenAndOddHeaders/>
  <w:drawingGridHorizontalSpacing w:val="181"/>
  <w:drawingGridVerticalSpacing w:val="181"/>
  <w:doNotShadeFormData/>
  <w:characterSpacingControl w:val="compressPunctuation"/>
  <w:doNotValidateAgainstSchema/>
  <w:doNotDemarcateInvalidXml/>
  <w:footnotePr>
    <w:footnote w:id="-1"/>
    <w:footnote w:id="0"/>
  </w:footnotePr>
  <w:endnotePr>
    <w:endnote w:id="-1"/>
    <w:endnote w:id="0"/>
  </w:endnotePr>
  <w:compat/>
  <w:rsids>
    <w:rsidRoot w:val="00B82073"/>
    <w:rsid w:val="00002CEF"/>
    <w:rsid w:val="000252C7"/>
    <w:rsid w:val="00071972"/>
    <w:rsid w:val="00083886"/>
    <w:rsid w:val="000B49B3"/>
    <w:rsid w:val="000C7091"/>
    <w:rsid w:val="000F4B28"/>
    <w:rsid w:val="00146E70"/>
    <w:rsid w:val="00151BC1"/>
    <w:rsid w:val="00153651"/>
    <w:rsid w:val="001678E9"/>
    <w:rsid w:val="001E795A"/>
    <w:rsid w:val="002014B1"/>
    <w:rsid w:val="002055DC"/>
    <w:rsid w:val="00243378"/>
    <w:rsid w:val="0027528E"/>
    <w:rsid w:val="002970B8"/>
    <w:rsid w:val="002D1A7C"/>
    <w:rsid w:val="00334652"/>
    <w:rsid w:val="00360837"/>
    <w:rsid w:val="0036133C"/>
    <w:rsid w:val="00366964"/>
    <w:rsid w:val="0039419B"/>
    <w:rsid w:val="00394747"/>
    <w:rsid w:val="003F0A90"/>
    <w:rsid w:val="004002A5"/>
    <w:rsid w:val="00406418"/>
    <w:rsid w:val="004740A0"/>
    <w:rsid w:val="004900EA"/>
    <w:rsid w:val="004B733C"/>
    <w:rsid w:val="004D270E"/>
    <w:rsid w:val="00521176"/>
    <w:rsid w:val="00530363"/>
    <w:rsid w:val="00546FDD"/>
    <w:rsid w:val="0057570A"/>
    <w:rsid w:val="0059156E"/>
    <w:rsid w:val="005B0AAE"/>
    <w:rsid w:val="005C7601"/>
    <w:rsid w:val="005D25F0"/>
    <w:rsid w:val="005E5BE1"/>
    <w:rsid w:val="00674A2F"/>
    <w:rsid w:val="00680851"/>
    <w:rsid w:val="006A2068"/>
    <w:rsid w:val="006A2634"/>
    <w:rsid w:val="006B0393"/>
    <w:rsid w:val="006D114E"/>
    <w:rsid w:val="006E1029"/>
    <w:rsid w:val="006E1AD7"/>
    <w:rsid w:val="007156C7"/>
    <w:rsid w:val="00715721"/>
    <w:rsid w:val="00757AB5"/>
    <w:rsid w:val="00765582"/>
    <w:rsid w:val="007A0C16"/>
    <w:rsid w:val="007B5265"/>
    <w:rsid w:val="007C3193"/>
    <w:rsid w:val="007F28B9"/>
    <w:rsid w:val="00803747"/>
    <w:rsid w:val="008041CC"/>
    <w:rsid w:val="00856274"/>
    <w:rsid w:val="00875E3F"/>
    <w:rsid w:val="008910CA"/>
    <w:rsid w:val="008A2B10"/>
    <w:rsid w:val="00953585"/>
    <w:rsid w:val="00963311"/>
    <w:rsid w:val="00966CD8"/>
    <w:rsid w:val="00967BB0"/>
    <w:rsid w:val="00981DE7"/>
    <w:rsid w:val="00990EC4"/>
    <w:rsid w:val="009E4AFC"/>
    <w:rsid w:val="00A20B1A"/>
    <w:rsid w:val="00A610C8"/>
    <w:rsid w:val="00A972E8"/>
    <w:rsid w:val="00AB7E1D"/>
    <w:rsid w:val="00B050BE"/>
    <w:rsid w:val="00B4555F"/>
    <w:rsid w:val="00B82073"/>
    <w:rsid w:val="00BA35DB"/>
    <w:rsid w:val="00BB45E4"/>
    <w:rsid w:val="00BD3206"/>
    <w:rsid w:val="00BD5367"/>
    <w:rsid w:val="00BD586C"/>
    <w:rsid w:val="00BE3A6F"/>
    <w:rsid w:val="00C342A8"/>
    <w:rsid w:val="00C4506E"/>
    <w:rsid w:val="00C479DC"/>
    <w:rsid w:val="00C76A27"/>
    <w:rsid w:val="00C9662B"/>
    <w:rsid w:val="00CA752B"/>
    <w:rsid w:val="00CC58FC"/>
    <w:rsid w:val="00D437F8"/>
    <w:rsid w:val="00D8582A"/>
    <w:rsid w:val="00DF1BA0"/>
    <w:rsid w:val="00DF607E"/>
    <w:rsid w:val="00E039AB"/>
    <w:rsid w:val="00E2099D"/>
    <w:rsid w:val="00E377A7"/>
    <w:rsid w:val="00E408A0"/>
    <w:rsid w:val="00E57D1A"/>
    <w:rsid w:val="00E67FA7"/>
    <w:rsid w:val="00E94FB2"/>
    <w:rsid w:val="00EE4F1B"/>
    <w:rsid w:val="00EF4F9A"/>
    <w:rsid w:val="00F030A7"/>
    <w:rsid w:val="00F11609"/>
    <w:rsid w:val="00F13960"/>
    <w:rsid w:val="00F200F1"/>
    <w:rsid w:val="00F61682"/>
    <w:rsid w:val="00FB698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urier New" w:eastAsia="Courier New" w:hAnsi="Courier New" w:cs="Courier New"/>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7528E"/>
    <w:pPr>
      <w:widowControl w:val="0"/>
    </w:pPr>
    <w:rPr>
      <w:color w:val="000000"/>
      <w:sz w:val="24"/>
      <w:szCs w:val="24"/>
      <w:lang w:val="en-US" w:eastAsia="en-US" w:bidi="he-IL"/>
    </w:rPr>
  </w:style>
  <w:style w:type="paragraph" w:styleId="1">
    <w:name w:val="heading 1"/>
    <w:basedOn w:val="a"/>
    <w:next w:val="a"/>
    <w:qFormat/>
    <w:rsid w:val="00CC58FC"/>
    <w:pPr>
      <w:keepNext/>
      <w:widowControl/>
      <w:outlineLvl w:val="0"/>
    </w:pPr>
    <w:rPr>
      <w:rFonts w:ascii="Times New Roman" w:eastAsia="Times New Roman" w:hAnsi="Times New Roman" w:cs="Times New Roman"/>
      <w:b/>
      <w:color w:val="auto"/>
      <w:sz w:val="20"/>
      <w:szCs w:val="20"/>
      <w:lang w:eastAsia="ru-RU" w:bidi="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27528E"/>
    <w:rPr>
      <w:color w:val="0066CC"/>
      <w:u w:val="single"/>
    </w:rPr>
  </w:style>
  <w:style w:type="character" w:customStyle="1" w:styleId="Bodytext">
    <w:name w:val="Body text_"/>
    <w:basedOn w:val="a0"/>
    <w:link w:val="Bodytext1"/>
    <w:rsid w:val="0027528E"/>
    <w:rPr>
      <w:rFonts w:ascii="Times New Roman" w:hAnsi="Times New Roman" w:cs="Times New Roman"/>
      <w:spacing w:val="8"/>
      <w:sz w:val="25"/>
      <w:szCs w:val="25"/>
      <w:u w:val="none"/>
    </w:rPr>
  </w:style>
  <w:style w:type="character" w:customStyle="1" w:styleId="Bodytext13">
    <w:name w:val="Body text + 13"/>
    <w:aliases w:val="5 pt,Italic,Spacing 0 pt"/>
    <w:basedOn w:val="Bodytext"/>
    <w:rsid w:val="0027528E"/>
    <w:rPr>
      <w:i/>
      <w:iCs/>
      <w:spacing w:val="2"/>
      <w:sz w:val="27"/>
      <w:szCs w:val="27"/>
    </w:rPr>
  </w:style>
  <w:style w:type="character" w:customStyle="1" w:styleId="Bodytext131">
    <w:name w:val="Body text + 131"/>
    <w:aliases w:val="5 pt1,Italic1,Spacing 0 pt2"/>
    <w:basedOn w:val="Bodytext"/>
    <w:rsid w:val="0027528E"/>
    <w:rPr>
      <w:i/>
      <w:iCs/>
      <w:spacing w:val="2"/>
      <w:sz w:val="27"/>
      <w:szCs w:val="27"/>
      <w:u w:val="single"/>
    </w:rPr>
  </w:style>
  <w:style w:type="character" w:customStyle="1" w:styleId="Bodytext0">
    <w:name w:val="Body text"/>
    <w:basedOn w:val="Bodytext"/>
    <w:rsid w:val="0027528E"/>
    <w:rPr>
      <w:u w:val="single"/>
      <w:lang w:val="ru-RU" w:eastAsia="ru-RU"/>
    </w:rPr>
  </w:style>
  <w:style w:type="character" w:customStyle="1" w:styleId="Headerorfooter">
    <w:name w:val="Header or footer_"/>
    <w:basedOn w:val="a0"/>
    <w:link w:val="Headerorfooter0"/>
    <w:rsid w:val="0027528E"/>
    <w:rPr>
      <w:rFonts w:ascii="Times New Roman" w:hAnsi="Times New Roman" w:cs="Times New Roman"/>
      <w:b/>
      <w:bCs/>
      <w:sz w:val="26"/>
      <w:szCs w:val="26"/>
      <w:u w:val="none"/>
    </w:rPr>
  </w:style>
  <w:style w:type="character" w:customStyle="1" w:styleId="10">
    <w:name w:val="Оглавление 1 Знак"/>
    <w:basedOn w:val="a0"/>
    <w:link w:val="11"/>
    <w:rsid w:val="0027528E"/>
    <w:rPr>
      <w:rFonts w:ascii="Times New Roman" w:hAnsi="Times New Roman" w:cs="Times New Roman"/>
      <w:spacing w:val="8"/>
      <w:sz w:val="25"/>
      <w:szCs w:val="25"/>
      <w:u w:val="none"/>
    </w:rPr>
  </w:style>
  <w:style w:type="character" w:customStyle="1" w:styleId="Bodytext2">
    <w:name w:val="Body text (2)_"/>
    <w:basedOn w:val="a0"/>
    <w:link w:val="Bodytext20"/>
    <w:rsid w:val="0027528E"/>
    <w:rPr>
      <w:rFonts w:ascii="Times New Roman" w:hAnsi="Times New Roman" w:cs="Times New Roman"/>
      <w:b/>
      <w:bCs/>
      <w:spacing w:val="4"/>
      <w:sz w:val="25"/>
      <w:szCs w:val="25"/>
      <w:u w:val="none"/>
    </w:rPr>
  </w:style>
  <w:style w:type="character" w:customStyle="1" w:styleId="BodytextBold">
    <w:name w:val="Body text + Bold"/>
    <w:aliases w:val="Spacing 0 pt1"/>
    <w:basedOn w:val="Bodytext"/>
    <w:rsid w:val="0027528E"/>
    <w:rPr>
      <w:b/>
      <w:bCs/>
      <w:spacing w:val="4"/>
    </w:rPr>
  </w:style>
  <w:style w:type="character" w:customStyle="1" w:styleId="Heading1">
    <w:name w:val="Heading #1_"/>
    <w:basedOn w:val="a0"/>
    <w:link w:val="Heading10"/>
    <w:rsid w:val="0027528E"/>
    <w:rPr>
      <w:rFonts w:ascii="Times New Roman" w:hAnsi="Times New Roman" w:cs="Times New Roman"/>
      <w:b/>
      <w:bCs/>
      <w:spacing w:val="4"/>
      <w:sz w:val="25"/>
      <w:szCs w:val="25"/>
      <w:u w:val="none"/>
    </w:rPr>
  </w:style>
  <w:style w:type="paragraph" w:customStyle="1" w:styleId="Bodytext1">
    <w:name w:val="Body text1"/>
    <w:basedOn w:val="a"/>
    <w:link w:val="Bodytext"/>
    <w:rsid w:val="0027528E"/>
    <w:pPr>
      <w:shd w:val="clear" w:color="auto" w:fill="FFFFFF"/>
      <w:spacing w:line="629" w:lineRule="exact"/>
      <w:ind w:hanging="720"/>
    </w:pPr>
    <w:rPr>
      <w:rFonts w:ascii="Times New Roman" w:hAnsi="Times New Roman" w:cs="Times New Roman"/>
      <w:color w:val="auto"/>
      <w:spacing w:val="8"/>
      <w:sz w:val="25"/>
      <w:szCs w:val="25"/>
      <w:lang w:eastAsia="ru-RU"/>
    </w:rPr>
  </w:style>
  <w:style w:type="paragraph" w:customStyle="1" w:styleId="Headerorfooter0">
    <w:name w:val="Header or footer"/>
    <w:basedOn w:val="a"/>
    <w:link w:val="Headerorfooter"/>
    <w:rsid w:val="0027528E"/>
    <w:pPr>
      <w:shd w:val="clear" w:color="auto" w:fill="FFFFFF"/>
      <w:spacing w:line="240" w:lineRule="atLeast"/>
    </w:pPr>
    <w:rPr>
      <w:rFonts w:ascii="Times New Roman" w:hAnsi="Times New Roman" w:cs="Times New Roman"/>
      <w:b/>
      <w:bCs/>
      <w:color w:val="auto"/>
      <w:sz w:val="26"/>
      <w:szCs w:val="26"/>
      <w:lang w:eastAsia="ru-RU"/>
    </w:rPr>
  </w:style>
  <w:style w:type="paragraph" w:styleId="11">
    <w:name w:val="toc 1"/>
    <w:basedOn w:val="a"/>
    <w:next w:val="a"/>
    <w:link w:val="10"/>
    <w:autoRedefine/>
    <w:semiHidden/>
    <w:rsid w:val="0027528E"/>
    <w:pPr>
      <w:shd w:val="clear" w:color="auto" w:fill="FFFFFF"/>
      <w:spacing w:line="322" w:lineRule="exact"/>
    </w:pPr>
    <w:rPr>
      <w:rFonts w:ascii="Times New Roman" w:hAnsi="Times New Roman" w:cs="Times New Roman"/>
      <w:color w:val="auto"/>
      <w:spacing w:val="8"/>
      <w:sz w:val="25"/>
      <w:szCs w:val="25"/>
      <w:lang w:eastAsia="ru-RU"/>
    </w:rPr>
  </w:style>
  <w:style w:type="paragraph" w:customStyle="1" w:styleId="Bodytext20">
    <w:name w:val="Body text (2)"/>
    <w:basedOn w:val="a"/>
    <w:link w:val="Bodytext2"/>
    <w:rsid w:val="0027528E"/>
    <w:pPr>
      <w:shd w:val="clear" w:color="auto" w:fill="FFFFFF"/>
      <w:spacing w:after="360" w:line="240" w:lineRule="atLeast"/>
      <w:jc w:val="both"/>
    </w:pPr>
    <w:rPr>
      <w:rFonts w:ascii="Times New Roman" w:hAnsi="Times New Roman" w:cs="Times New Roman"/>
      <w:b/>
      <w:bCs/>
      <w:color w:val="auto"/>
      <w:spacing w:val="4"/>
      <w:sz w:val="25"/>
      <w:szCs w:val="25"/>
      <w:lang w:eastAsia="ru-RU"/>
    </w:rPr>
  </w:style>
  <w:style w:type="paragraph" w:customStyle="1" w:styleId="Heading10">
    <w:name w:val="Heading #1"/>
    <w:basedOn w:val="a"/>
    <w:link w:val="Heading1"/>
    <w:rsid w:val="0027528E"/>
    <w:pPr>
      <w:shd w:val="clear" w:color="auto" w:fill="FFFFFF"/>
      <w:spacing w:before="360" w:after="60" w:line="240" w:lineRule="atLeast"/>
      <w:outlineLvl w:val="0"/>
    </w:pPr>
    <w:rPr>
      <w:rFonts w:ascii="Times New Roman" w:hAnsi="Times New Roman" w:cs="Times New Roman"/>
      <w:b/>
      <w:bCs/>
      <w:color w:val="auto"/>
      <w:spacing w:val="4"/>
      <w:sz w:val="25"/>
      <w:szCs w:val="25"/>
      <w:lang w:eastAsia="ru-RU"/>
    </w:rPr>
  </w:style>
  <w:style w:type="table" w:styleId="a4">
    <w:name w:val="Table Grid"/>
    <w:basedOn w:val="a1"/>
    <w:rsid w:val="0036133C"/>
    <w:pPr>
      <w:widowControl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horttext">
    <w:name w:val="short_text"/>
    <w:basedOn w:val="a0"/>
    <w:rsid w:val="000B49B3"/>
  </w:style>
  <w:style w:type="character" w:customStyle="1" w:styleId="hps">
    <w:name w:val="hps"/>
    <w:basedOn w:val="a0"/>
    <w:rsid w:val="000B49B3"/>
  </w:style>
  <w:style w:type="character" w:customStyle="1" w:styleId="hpsalt-edited">
    <w:name w:val="hps alt-edited"/>
    <w:basedOn w:val="a0"/>
    <w:rsid w:val="000B49B3"/>
  </w:style>
  <w:style w:type="paragraph" w:styleId="a5">
    <w:name w:val="No Spacing"/>
    <w:link w:val="a6"/>
    <w:uiPriority w:val="1"/>
    <w:qFormat/>
    <w:rsid w:val="00F11609"/>
    <w:rPr>
      <w:rFonts w:ascii="Calibri" w:eastAsia="Calibri" w:hAnsi="Calibri" w:cs="Times New Roman"/>
      <w:sz w:val="22"/>
      <w:szCs w:val="22"/>
      <w:lang w:eastAsia="en-US"/>
    </w:rPr>
  </w:style>
  <w:style w:type="character" w:customStyle="1" w:styleId="5">
    <w:name w:val="Основной текст (5) + Курсив"/>
    <w:basedOn w:val="a0"/>
    <w:rsid w:val="00F11609"/>
    <w:rPr>
      <w:i/>
      <w:iCs/>
      <w:sz w:val="16"/>
      <w:szCs w:val="16"/>
      <w:shd w:val="clear" w:color="auto" w:fill="FFFFFF"/>
    </w:rPr>
  </w:style>
  <w:style w:type="character" w:customStyle="1" w:styleId="12">
    <w:name w:val="Основной текст (12) + Не курсив"/>
    <w:basedOn w:val="a0"/>
    <w:rsid w:val="00F11609"/>
    <w:rPr>
      <w:i/>
      <w:iCs/>
      <w:sz w:val="16"/>
      <w:szCs w:val="16"/>
      <w:shd w:val="clear" w:color="auto" w:fill="FFFFFF"/>
    </w:rPr>
  </w:style>
  <w:style w:type="paragraph" w:styleId="a7">
    <w:name w:val="Body Text Indent"/>
    <w:basedOn w:val="a"/>
    <w:rsid w:val="00CC58FC"/>
    <w:pPr>
      <w:widowControl/>
      <w:spacing w:after="120"/>
      <w:ind w:left="283"/>
    </w:pPr>
    <w:rPr>
      <w:rFonts w:ascii="Times New Roman" w:eastAsia="Times New Roman" w:hAnsi="Times New Roman" w:cs="Times New Roman"/>
      <w:color w:val="auto"/>
      <w:lang w:val="ru-RU" w:eastAsia="ru-RU" w:bidi="ar-SA"/>
    </w:rPr>
  </w:style>
  <w:style w:type="character" w:customStyle="1" w:styleId="a6">
    <w:name w:val="Без интервала Знак"/>
    <w:link w:val="a5"/>
    <w:locked/>
    <w:rsid w:val="00DF1BA0"/>
    <w:rPr>
      <w:rFonts w:ascii="Calibri" w:eastAsia="Calibri" w:hAnsi="Calibri"/>
      <w:sz w:val="22"/>
      <w:szCs w:val="22"/>
      <w:lang w:val="ru-RU" w:eastAsia="en-US" w:bidi="ar-SA"/>
    </w:rPr>
  </w:style>
  <w:style w:type="paragraph" w:customStyle="1" w:styleId="13">
    <w:name w:val="Абзац списка1"/>
    <w:basedOn w:val="a"/>
    <w:rsid w:val="00DF1BA0"/>
    <w:pPr>
      <w:widowControl/>
      <w:spacing w:after="200" w:line="276" w:lineRule="auto"/>
      <w:ind w:left="720"/>
    </w:pPr>
    <w:rPr>
      <w:rFonts w:ascii="Calibri" w:eastAsia="Times New Roman" w:hAnsi="Calibri" w:cs="Calibri"/>
      <w:color w:val="auto"/>
      <w:sz w:val="22"/>
      <w:szCs w:val="22"/>
      <w:lang w:val="ru-RU" w:eastAsia="ru-RU" w:bidi="ar-SA"/>
    </w:rPr>
  </w:style>
  <w:style w:type="paragraph" w:styleId="a8">
    <w:name w:val="Normal (Web)"/>
    <w:basedOn w:val="a"/>
    <w:rsid w:val="00953585"/>
    <w:pPr>
      <w:widowControl/>
      <w:spacing w:before="100" w:beforeAutospacing="1" w:after="100" w:afterAutospacing="1"/>
    </w:pPr>
    <w:rPr>
      <w:rFonts w:ascii="Times New Roman" w:eastAsia="Times New Roman" w:hAnsi="Times New Roman" w:cs="Times New Roman"/>
      <w:color w:val="auto"/>
      <w:lang w:val="ru-RU" w:eastAsia="ru-RU"/>
    </w:rPr>
  </w:style>
  <w:style w:type="paragraph" w:customStyle="1" w:styleId="last-spacing">
    <w:name w:val="last-spacing"/>
    <w:basedOn w:val="a"/>
    <w:rsid w:val="00953585"/>
    <w:pPr>
      <w:widowControl/>
      <w:spacing w:before="100" w:beforeAutospacing="1" w:after="100" w:afterAutospacing="1"/>
    </w:pPr>
    <w:rPr>
      <w:rFonts w:ascii="Times New Roman" w:eastAsia="Times New Roman" w:hAnsi="Times New Roman" w:cs="Times New Roman"/>
      <w:color w:val="auto"/>
      <w:lang w:val="ru-RU" w:eastAsia="ru-RU"/>
    </w:rPr>
  </w:style>
  <w:style w:type="paragraph" w:styleId="a9">
    <w:name w:val="footer"/>
    <w:basedOn w:val="a"/>
    <w:rsid w:val="00BB45E4"/>
    <w:pPr>
      <w:tabs>
        <w:tab w:val="center" w:pos="4677"/>
        <w:tab w:val="right" w:pos="9355"/>
      </w:tabs>
    </w:pPr>
  </w:style>
  <w:style w:type="character" w:styleId="aa">
    <w:name w:val="page number"/>
    <w:basedOn w:val="a0"/>
    <w:rsid w:val="00BB45E4"/>
  </w:style>
  <w:style w:type="paragraph" w:styleId="ab">
    <w:name w:val="Body Text"/>
    <w:basedOn w:val="a"/>
    <w:link w:val="ac"/>
    <w:rsid w:val="00F030A7"/>
    <w:pPr>
      <w:spacing w:after="120"/>
    </w:pPr>
  </w:style>
  <w:style w:type="character" w:customStyle="1" w:styleId="ac">
    <w:name w:val="Основной текст Знак"/>
    <w:basedOn w:val="a0"/>
    <w:link w:val="ab"/>
    <w:rsid w:val="00F030A7"/>
    <w:rPr>
      <w:color w:val="000000"/>
      <w:sz w:val="24"/>
      <w:szCs w:val="24"/>
      <w:lang w:val="en-US" w:eastAsia="en-US" w:bidi="he-IL"/>
    </w:rPr>
  </w:style>
  <w:style w:type="character" w:customStyle="1" w:styleId="2">
    <w:name w:val="Основной текст (2)_"/>
    <w:basedOn w:val="a0"/>
    <w:link w:val="21"/>
    <w:rsid w:val="00F030A7"/>
    <w:rPr>
      <w:b/>
      <w:bCs/>
      <w:sz w:val="26"/>
      <w:szCs w:val="26"/>
      <w:shd w:val="clear" w:color="auto" w:fill="FFFFFF"/>
      <w:lang w:bidi="he-IL"/>
    </w:rPr>
  </w:style>
  <w:style w:type="character" w:customStyle="1" w:styleId="14">
    <w:name w:val="Заголовок №1_"/>
    <w:basedOn w:val="a0"/>
    <w:link w:val="110"/>
    <w:rsid w:val="00F030A7"/>
    <w:rPr>
      <w:b/>
      <w:bCs/>
      <w:sz w:val="26"/>
      <w:szCs w:val="26"/>
      <w:shd w:val="clear" w:color="auto" w:fill="FFFFFF"/>
      <w:lang w:val="kk-KZ" w:eastAsia="kk-KZ" w:bidi="he-IL"/>
    </w:rPr>
  </w:style>
  <w:style w:type="character" w:customStyle="1" w:styleId="15">
    <w:name w:val="Заголовок №1"/>
    <w:basedOn w:val="14"/>
    <w:rsid w:val="00F030A7"/>
    <w:rPr>
      <w:u w:val="single"/>
    </w:rPr>
  </w:style>
  <w:style w:type="paragraph" w:customStyle="1" w:styleId="21">
    <w:name w:val="Основной текст (2)1"/>
    <w:basedOn w:val="a"/>
    <w:link w:val="2"/>
    <w:rsid w:val="00F030A7"/>
    <w:pPr>
      <w:shd w:val="clear" w:color="auto" w:fill="FFFFFF"/>
      <w:spacing w:after="1680" w:line="240" w:lineRule="atLeast"/>
      <w:ind w:hanging="1740"/>
    </w:pPr>
    <w:rPr>
      <w:b/>
      <w:bCs/>
      <w:color w:val="auto"/>
      <w:sz w:val="26"/>
      <w:szCs w:val="26"/>
      <w:lang w:val="ru-RU" w:eastAsia="ru-RU"/>
    </w:rPr>
  </w:style>
  <w:style w:type="paragraph" w:customStyle="1" w:styleId="110">
    <w:name w:val="Заголовок №11"/>
    <w:basedOn w:val="a"/>
    <w:link w:val="14"/>
    <w:rsid w:val="00F030A7"/>
    <w:pPr>
      <w:shd w:val="clear" w:color="auto" w:fill="FFFFFF"/>
      <w:spacing w:before="300" w:after="60" w:line="240" w:lineRule="atLeast"/>
      <w:ind w:hanging="2640"/>
      <w:outlineLvl w:val="0"/>
    </w:pPr>
    <w:rPr>
      <w:b/>
      <w:bCs/>
      <w:color w:val="auto"/>
      <w:sz w:val="26"/>
      <w:szCs w:val="26"/>
      <w:lang w:val="kk-KZ" w:eastAsia="kk-KZ"/>
    </w:rPr>
  </w:style>
  <w:style w:type="paragraph" w:styleId="20">
    <w:name w:val="Body Text Indent 2"/>
    <w:basedOn w:val="a"/>
    <w:link w:val="22"/>
    <w:rsid w:val="00AB7E1D"/>
    <w:pPr>
      <w:spacing w:after="120" w:line="480" w:lineRule="auto"/>
      <w:ind w:left="283"/>
    </w:pPr>
  </w:style>
  <w:style w:type="character" w:customStyle="1" w:styleId="22">
    <w:name w:val="Основной текст с отступом 2 Знак"/>
    <w:basedOn w:val="a0"/>
    <w:link w:val="20"/>
    <w:rsid w:val="00AB7E1D"/>
    <w:rPr>
      <w:color w:val="000000"/>
      <w:sz w:val="24"/>
      <w:szCs w:val="24"/>
      <w:lang w:val="en-US" w:eastAsia="en-US" w:bidi="he-IL"/>
    </w:rPr>
  </w:style>
  <w:style w:type="paragraph" w:styleId="ad">
    <w:name w:val="Balloon Text"/>
    <w:basedOn w:val="a"/>
    <w:link w:val="ae"/>
    <w:rsid w:val="00715721"/>
    <w:rPr>
      <w:rFonts w:ascii="Tahoma" w:hAnsi="Tahoma" w:cs="Tahoma"/>
      <w:sz w:val="16"/>
      <w:szCs w:val="16"/>
    </w:rPr>
  </w:style>
  <w:style w:type="character" w:customStyle="1" w:styleId="ae">
    <w:name w:val="Текст выноски Знак"/>
    <w:basedOn w:val="a0"/>
    <w:link w:val="ad"/>
    <w:rsid w:val="00715721"/>
    <w:rPr>
      <w:rFonts w:ascii="Tahoma" w:hAnsi="Tahoma" w:cs="Tahoma"/>
      <w:color w:val="000000"/>
      <w:sz w:val="16"/>
      <w:szCs w:val="16"/>
      <w:lang w:val="en-US" w:eastAsia="en-US" w:bidi="he-IL"/>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pn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6.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40</Pages>
  <Words>15222</Words>
  <Characters>86771</Characters>
  <Application>Microsoft Office Word</Application>
  <DocSecurity>0</DocSecurity>
  <Lines>723</Lines>
  <Paragraphs>203</Paragraphs>
  <ScaleCrop>false</ScaleCrop>
  <HeadingPairs>
    <vt:vector size="2" baseType="variant">
      <vt:variant>
        <vt:lpstr>Название</vt:lpstr>
      </vt:variant>
      <vt:variant>
        <vt:i4>1</vt:i4>
      </vt:variant>
    </vt:vector>
  </HeadingPairs>
  <TitlesOfParts>
    <vt:vector size="1" baseType="lpstr">
      <vt:lpstr>MINISTRY OF EDUCATION AND SCINCE OF REPUBLIC OF KAZAKSTAN</vt:lpstr>
    </vt:vector>
  </TitlesOfParts>
  <Company>Reanimator Extreme Edition</Company>
  <LinksUpToDate>false</LinksUpToDate>
  <CharactersWithSpaces>101790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MINISTRY OF EDUCATION AND SCINCE OF REPUBLIC OF KAZAKSTAN</dc:title>
  <dc:creator>User</dc:creator>
  <cp:lastModifiedBy>Пользователь</cp:lastModifiedBy>
  <cp:revision>4</cp:revision>
  <cp:lastPrinted>2019-02-21T08:12:00Z</cp:lastPrinted>
  <dcterms:created xsi:type="dcterms:W3CDTF">2019-02-21T08:14:00Z</dcterms:created>
  <dcterms:modified xsi:type="dcterms:W3CDTF">2019-02-21T08:42:00Z</dcterms:modified>
</cp:coreProperties>
</file>